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Body paragraph one.</w:t>
      </w:r>
    </w:p>
    <w:p>
      <w:r>
        <w:t>Body paragraph two.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drawing>
        <wp:inline xmlns:a="http://schemas.openxmlformats.org/drawingml/2006/main" xmlns:pic="http://schemas.openxmlformats.org/drawingml/2006/picture">
          <wp:extent cx="1905000" cy="1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header_im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27000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