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Introduction text before the figure.</w:t>
      </w:r>
    </w:p>
    <w:p>
      <w:r>
        <w:drawing>
          <wp:inline xmlns:a="http://schemas.openxmlformats.org/drawingml/2006/main" xmlns:pic="http://schemas.openxmlformats.org/drawingml/2006/picture">
            <wp:extent cx="2794000" cy="1778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ption_img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0" cy="1778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ption"/>
      </w:pPr>
      <w:r>
        <w:t>Figure 1: A caption describing the image.</w:t>
      </w:r>
    </w:p>
    <w:p>
      <w:r>
        <w:t>Text that follows the caption.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