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Image below is wider than the page (900pt, page is ~468pt usable):</w:t>
      </w:r>
    </w:p>
    <w:p>
      <w:r>
        <w:drawing>
          <wp:inline xmlns:a="http://schemas.openxmlformats.org/drawingml/2006/main" xmlns:pic="http://schemas.openxmlformats.org/drawingml/2006/picture">
            <wp:extent cx="11430000" cy="25400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wid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0" cy="2540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>Text after wide image.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