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#!glyphive v=1 codec=base16c-crc16-rs comp=gzip meta=none files=4 bytes=25387 pages=7 sha256=f4f9fef309d13508ff42904618a2b7c1439586f0cc7025f607277de508c23dc5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HMYCVH HMHPDBAAKAABBALCLBMDLKDBDLLDCYLDMCLDDBDLCYMCMDAHLMMTLRMAAHL3 #3KRX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HMYCVH HMHPDBAAKAABBALCLBMDLKDBDLLDCYLDMCLDDBDLCYMCMDAHLMMTLRMAAHL3 #3KRX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HMYCVK L4L3LKAAAAAAAAAAAAAAAHAAAAAAAAAAAALDCVAAAAAAAM4H4R434DARYBDK #THXT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HMYCVK L4L3LKAAAAAAAAAAAAAAAHAAAAAAAAAAAALDCVAAAAAAAM4H4R434DARYBDK #THXT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HMYCVL AP44HCRAHLBPTCVMXBHDRKPL4AXXMACK4LAMCMMY3KAPXCDYXKLMDDMH4A4C #TBRM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HMYCVL AP44HCRAHLBPTCVMXBHDRKPL4AXXMACK4LAMCMMY3KAPXCDYXKLMDDMH4A4C #TBRM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HMYCVM AYRTCK #K4R4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HMYCVM AYRTCK #K4R4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HMYCVA VLYLYKHD4THBVHBVDKBTCC4KMTMATTTHD3LVCBTAARDLMHKB3ARAPHTHLDHV #P3CL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HMYCVA VLYLYKHD4THBVHBVDKBTCC4KMTMATTTHD3LVCBTAARDLMHKB3ARAPHTHLDHV #P3CL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LMYCVH HCDBABBVAAAACPPTB4PVAPAAAAAAAAAAAC44VKMYKVP43DYLRLK3CDAPACPH #LLMB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LMYCVK A4MRXRKDCLAPVALD3DXAKKAYKBCTKKMMRKYVKYL3LD4TLTBMH3Y4YAKYMDX3 #HAPA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LMYCVL BXMPRXCLCKKCCTVTCRKCHDKCKKCYXDAP3LHM3HDBMRXRY4XTYV4XRCMXY4KT #RXXL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LMYCVM LVL4KCTTMC4VXXAALDRXVBHVBCVRC4LVT43VVMYLYT4D4YXVV4VX4Y3B4XH4 #Y3AR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LMYCVA YDM4MM3MY4Y4XBD4444BX3VXXRYDC3B4T4VC444VK434XPD4K4VTTM4CRKHV #BBRB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LMYCVB CVRMDL4DXV3CCTP4TCLHKRL3YM4XYD3R4DPRLV4DTLHPXV3CRMVXMKMKRKVV #RY4X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LMYCVC TXLP4CMRKMDMKVYMDKMRD3MC4DMTVKL34CVLXKX4YYLKC3B4XVRXPDYTPPCY #R4KH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LMYCVD B3HVKMCDRMKM4DDTXDHDHK3MYCYLXYC44D4RXMDXMD3VTLTPVTMHKL3LT3CX #XVKX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LMYCVX TTVXBYVRMKVTCXCTXXXVYB3TDLMXRYKLRRVVL3ATMXB4MK4RTML33HY3D3MV #HT3C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LMYCVY DBMCMK3D43KXDMRRTVDMYYMTYDPYTD3PXVC4YYRDVHCY3LKXXLAT34LAD4HR #VKMB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LMYCV3 DCHVYVXVLPL4KVC3K3VPKRDT44VPKRP4VVH4RYPVR4LCCK4KX4YPRPBV4DBK #43TR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LMYCV4 VXDM4XCTMBTVDXTYKT4MX4444HV4LYKVVCYMXHB3HPALHHHRRKAXHYKYMM3D #KXDP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LMYCVP M443TM443DC34ACBCYYMRMLR4H4H3KVRHV3M4DMXYYVKC344RHX3VVMCCVAH #CMPA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LMYCVR 3KTDLMA33VMMTVHYYRBKTAR3CVCTMXLXYYCXT4VAYLHVRMXTML3TTTR4ALKV #DHYY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LMYCVT 3KXAVTL4VMTPRVKKYTVRACXHTYBLMRYDPAT3PVTLK3VRCHK3CHA4KYDCK3LM #MRRV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LMYCVV AVB3LDPRMMKVCKKXDCX33T4RTM4ALKHHCTCTRBBDYCCDCBLK4BKMX3D44YPV #PLDP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LMYCTH 4XDHMLP4CVVMTRD3KL4KMKXKLMKLHKYVBLYKBC4V3R4CTTCYVAXHHKKTRLLY #P4DV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LMYCTK HHYCVTT3MLPRAXTBCDPDXV4CH43VVCRPPDADRCDPYLHKCMCAX3MKVTLYYYMK #3HLX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LMYCTL KBVKLD4MYHRPPRCD4RVKCKV4VHKYRLVP3VXVVXBCYCYL3VA3D4TMLKRH3K3V #YXYY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LMYCTM VXXTXAKMKVL3DYVYHTPVKCDPPRRDYKMPVCVRC3XAHABVMCLLVC4XTKKPCMLD #MV3C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LMYCTA 4MK3XLAHLBC4YDTVAC3V4MAVCTVMRBPXY43HDPYCLXDDC4LLHKKRMHDPXYMR #KKRA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LMYCTB KDVMCHLVYVLBK4CRCML3BYRLYY3KHY4V4AVMRR3VB4CCVMXMLA4CPY3YKRCP #DHBY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LMYCTC LRY4KACL3LMPVAXYTMTM4DMPY3XXTMTMMBYDPLB4MVLTMAAD4L4KCT34YCCX #YDB4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LMYCTD 3YKCKMRBMY3HVVBV3X4V43VCL3DTC4AKTAMBRBVL3APHM3RYPRATXVRVCBAD #MYLM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LMYCTX VK4YPLYLRPXXDL3YV34AL44YAPD34T3RPVX4HPBCM3RMHYKLRXMRYDBHMRLD #4VXD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LMYCTY B43DBL3TXDDYVPHYXXD3DVCBRR4HVDDD4CABD43KKDRXHYKYHC43PLMDH3P4 #KBLA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LMYCT3 L3RRBHCC3AHKXMAVCHBRLVVLCRXTC3C3CT4MPCA4CXYCBKMPPAVXLDMVABBV #3DPR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LMYCT4 CMRMMRMRRKMMXKDX3KPMT3KP3KLYDCPTRCMLVVRTYKCKV44TCKKYC4DCAPXH #PACD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LMYCTP AXYHDHVLH4KCTTH4MXYACRTTTXPHMPCL4KVXPRLMPR4BVCCPVCVHPT4CH4HK #HY4M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LMYCTR YVKBRXCAMTYYCCRRCH3DBT44PBHT3XC3XMHDHKBMKLAYRBDCTCLBHXMRHACP #RMDC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LMYCTT KBTKTVMXBXVYMR4TC3M3HCXR4ARD3CD4DPBBC33D4Y4RHV4MALXC3DK34A4B #HBPB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LMYCTV RMXKBXXCAVKTPYTMLDMMC3MTTHTTDVMRVAVYCXYL3VDXPDTPCYKCCPCMMM4A #BXMK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LMYCRH YHX34KXBRTX4BYP3DAVPHRDDALRCHY3YRA44DHBBYBTH4TLXDMYAHVKBRCMB #BTKR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LMYCRK CT3XARMXRYMMA4YYXR3P3P3HAPDCCTPCDVYVHCV4H4LAABMCMMAKABYVVHL3 #KDKV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LMYCRL DAYYKMTYVVD4RTB3R4CPKKPVC34CLDVTDLKY3H333A3PA4DACTLRADVYPT3M #HR43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LMYCRM TBAH3VLL3H4ABY3YAMX3BHHLPXRHD3PHXLMKDDCPAMMMHBRDXKTMDRKX4HDL #P4KH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LMYCRA XYHACCKAAXMTAPD4MC3VXLDDRPDLYRBMX4HHDK4TCX34LABB43BMBHKKB34Y #4HRB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LMYCRB RPHAKRX4C4KMLR4DVBRYLAL4CAKLDVMR4B3L4KXKPMTMP4K4D4DVM44L4P3C #DXPT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LMYCRC 4RMVRPY33HTMPDXVT3KVVMA4CMRDCKCLYTXXXLBAYBXRX4DAMH4BVTRRMPD3 #MDK3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LMYCRD R4XXXTMTDLKRTKCYVLDC4RTVXLDYPXCAXCVC3XXKALBCAHLBL3PTH4KHYLKV #MKYR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LMYCRX YKPHXTBMTVHYYVDRMABPR3RP3K3BHX4TCYXDBHKDTBLLLHBYVMPCLL3CMDBP #L3HR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LMYCRY BPDLCTC4VMLHHXKAT4XATRTKT3KYRB3RLXYXHKABK3KX4BVRMAAC4HBKKXBT #HML4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LMYCR3 4BCXRKHMATRVB3BDK4HBBYHBM4LB3LVTYTRRKMVYPBBXAMYMX3YDTT3CB4YP #YLRC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LMYCR4 MCKYL3HHHPCCR3DVKMRLKMMABBMCCBMYKKT43ACYRHP3KXHKMYDYLHKYAPAB #LMY4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LMYCRP TYDBCXLLAYL3BCALVDXMXXMTKLRVYKAXKVTPBMDAXBYMTYKV3DL43BDYAXDC #VVPC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LMYCRR H4XV4RTLRHDKPTCKRKABXKML3HCLLDXCY3KXBBK4PRRLMRAYTYAXVV3X43A3 #AYKP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LMYCRT PCAHMRXAVCATRACPXLXBLBVB3ABPBPHDYAMTDDTMDMXAADRCT4MK4AMVTML3 #LDVB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LMYCRV KYLD3DCYB4RTB3HM4LPBPDXDMPCRLBVBHPRKXMDX34LPCLTVHKYBMAKRTRL3 #AYAD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TMYCVH HMKHDBAAAAAAAMD3AVDBLRTDCPKBHX #43YR PAGE 1/7</w:t>
      </w:r>
    </w:p>
    <w:p>
      <w:r>
        <w:br w:type="page"/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LMYCPH KLDRPDCMYHDVKHCRRHCK4LBCLBR3CCKDPMTKCXKLDXCTBVLXR43XDCTDKB43 #3MDD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LMYCPK 4LPD44TXDVCKRCBYLXPABPVTY3CAAHAVVAH4RRY4KAX4DCCX3YK3KTVLVKLM #LMM4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LMYCPL YK4L3LDRMXHKX4ABL3LKTMKTHARLCK4VRPRM3RLTCYC4PAARVMLKRYRCX4DD #LYHA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LMYCPM DCMTAYKMTCPA44ARTL3AKBBVCMD4XHVMTRVBDCAH4VDTDML4XDC4KDARBYDK #PP4L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LMYCPA 4RD4L3DABVVKA3DLDHLRYM3RBX3HBBAKM3MTDHLH44DPKLLMAKPXTT4DMCV3 #L3HP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LMYCPB CY4RDM3LHTVVTYYMK4TVBXYXKHMADCCXXLKD3CTATP3L3KPLRLHHHLKBKK43 #XXMT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LMYCPC PKKA4PAVYDRYPM33BTYXPYYRDLKP44DL3TYCP4KPMBHTA4HYBR4HKTYXLMCB #RCBK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LMYCPD HPHVK3PAKKPAKCVXPL4HYHRVTKRAXBRPBLYLAXADMA3MXTLTLATTCTYTYYHX #AXHV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LMYCPX KLPD4LMM34HCVH33Y3MK3RTLTVMBVP4LYTBCHTDARKDDLPCPHLA4XBDBDPYX #KV44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LMYCPY MRHYY3TCTMCDALAYYTLRHDDMTHM4X3BY3H3D3KYPDLMLCTYTRYC33K444X3L #TP4D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LMYCP3 CP3LVX4YYTVPT3HDLDAAVA4KYLRKKAYXDPALMPDHLHMCC3BLRHB4RBVXBK4Y #PPVB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LMYCP4 BPHXTCVLCPDPPAKPAVAKPARTX3KDM4AX4K44HRDHV4KPXYXPXXLTADXMTT3A #AXA4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LMYCPP MAVAHHX3RVDXT4KPHKR4LAMDTYYPLVRXKMVYTLCAKBYYXAPVTX3RAL4MXVKT #ARLL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LMYCPR K4L3KVBCXP4HT33XTHAYXTHBLXRCMCXKLVYBAXVYBVHTP4PAPCKRYDB4YPKH #CRV3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LMYCPT ADBYHYXCBYPPR4TAPCTVH3DAY3YAMDXYRVHDTBCVRMVVPKYKBHMCLCKXAHL4 #YPRL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LMYCPV 3HVA4LHXXHTTXRM4BLK4B3PDKACRDLTTBPKCL3LBR33MBRTDVDMLRM4LTTVY #K3TL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LMYC4H PKABVPYKRLYVXL4PRBLPT34RLKCYBV4MCMBV4DDPLCYAP4CVRBMBC4YDVL4T #TD4B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LMYC4K PTKTB4TMHD3TLDYCLCKB3HYRYPDYXV3R4VLTXHPCADXKAVHTRBTAL4BMAYCP #YHB3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LMYC4L P3YAA44CK4YKRA4TDKYPVBBDKKYMPRHLBHYMHRDHD3KLP3BBTDXPXCKR4B4P #MHHT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LMYC4M VDTC4YBPYDHVAH4BVTMXVKT3RVBH3CYMT33VVTLXDRTHXKMBTCRMTPXHHKHK #Y44D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LMYC4A TPYCYKHPDKBD3DAKRKYRMLBHAAYRDYTCPLKXDK4RPTPXPC44TY4CBKXDDB4M #PPHY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LMYC4B K3AMTLV3BLLLYRHCHMTX4TPRTDD3HA3XKR3VXXTKYRKKKTXYMDYB4DAYTYP3 #LXDC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LMYC4C P4MTLPLBVB4VMPKBPAYYMKTXVCR3TVHLTHVRHLMPBTMD4ABP3DVTVMP4C4M3 #RRCT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LMYC4D HPLH3KYYTLTCM3PHPTACMVPA4VX3CML4YHVT3D4B4RCK3CDLKKXDH443ACT4 #YP3T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LMYC4X CBMBAMVLP3PMYBYHVYCTR3BXKCCTDXTBLHLCKBBVYPCVKPCKAVP3KDVVPB4D #Y3CH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LMYC4Y YRCTTKBLAPVRXAR3DPXXDMH444B3MXADXDCBLVPXYHXRKAMRPCKLYVCCRLT4 #HBXB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LMYC43 LCDT3VK4DBRPPTRKLTTA3TMXCD3TH4MXPYBB4KDCHKYTPVLL34TLHMKXAPXD #MBKR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LMYC44 M44AVYAKXBLAMXBXAHLPAYACLHTCLKDHDTBVTV4Y3A4VVCCPBDLYRCBLK3T3 #LTCB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LMYC4P 4PPL3RBXKXKLMXXTDDRDHBPTLDTACT3CTL3CBMAPCYRHBPYXRHLKCK3VYDDM #A43K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LMYC4R BDKB4DLACXXPALPHCCBMLBBRLPHRAVBLVYBMBL4KTLKP3M4BCMMB3VBHD4XD #CTAP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LMYC4T DRCTBLYVHHRHHHCH3MLKADXMLLLHYXYVDM3MT4C4MAL3TT3KXXL3PYMHCVC3 #RVPY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LMYC4V KYHBXKMLYHHPCAK4RDACRXAB343DTYDBMX4XALRBHKHTKPHLAY4PKXACTK4X #KKBL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LMYC3H DLBVX3TRCAHTPDHA33TLH444XAXCYAX4KAXTYYVL4XTD4B4BCYXLB3P3RP3T #RXLR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LMYC3K 3PT3TBAA3BVKLTDRYAR43VBCAV3CXPVCA4AKC4MTDMY4A4XYYDTKTDBARRPV #4HP3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LMYC3L XKCDYPDKKDXBLRYPMBALX3HHLAMMDHVCABAYBCPYMR3K3RLP4KAV4TB4KAMC #PHBP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LMYC3M RKAXPR4MCRBV4HBV3YYPXVBHLTVBPDMDPVMAA44TML3XBCM4THTCRATAABBL #TAHM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LMYC3A YAMHLCBH3YLPCPKCACL44BYH4TR4HV4PVMYYTKCPV3CPDBX3ADBYDLTYPPHR #KCMD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LMYC3B YVYRPB4VVYBMYHDT3CADLPPHRRMMHCRRC3LYYHB4THDDTRCXBD4KLMVCPH3L #MPLC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LMYC3C BMK44TVTL3D3C3XT4TBTVCH4CLMAMRCB3BPCCRYMVHBYRPBALXBTBXKLRHMH #YRLA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LMYC3D 3KTBYLTBB3BBHBLKVYLYBHMLR4DHBCVKYADM3C4ACBMP4BVPYPRXK3HRTKLL #4R3P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LMYC3X KBYXHYDXHRMMRXDCL4TCCT33HYMDRKBVHTTL3CARHMBKVVKBTY3DHYHBCVV3 #LRYY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LMYC3Y MMTVMCRKATPPBBC4LAAV4TMYHCDBTR3CL3MCL3RC3CPVAYHD33RVMH3YHHHL #LBRB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LMYC33 TTMLY3BHLVPDA3AM3PKDBH4Y3TK3MDKMV4XCKAAKRPARY4YKRX4MKM4XBTXD #KVBD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LMYC34 XDYV4RDMV3HVPPXPCH4PHCRARRK4CRXTYAAHHC4YPCYPPHRXPPRPBMDBRTBL #3AKB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LMYC3P X4AHDHHTPLBATHTTB43CCYMABXYBCBAAXBXTLC3LPLRPRADXT43PYPT4DYVP #CD3V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LMYC3R 4DCDV44RPRK4VYDBTHPXV3LAARKDCMHP3XY3APBCARRK4RDCXK4LCAAPVCAB #PHAD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LMYC3T AABR4BC4PAB43CKPBLLDDPHLBX3VKHPVDCKYVLY3AHATVCRHPDYVDBXXRL4L #THAD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LMYC3V CCKTLYYHCDTKHVABTLXKPCAX434DVD4AMYMKA3TAHTYDCKHA3HVLDMKC4YYT #AM3L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LMYCYH RCLPR3L3ALTPVCAAKRKA4R3CPBKPMHHCRDCAPC3H4BY4CHM3CR3VC33BA3RL #BH4B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LMYCYK TCCRT4YDPLLLMYLMYM4CTVRRP4K3DDBHYHRAXC3PTHRTMCXHCVA4VKHBLVPR #MRKX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LMYCYL HRPXTCKPXCVVCBAHCMBPAMPMDCMVCTCAPT4RBMTYTADM3YHPAXTTDDVMKP4B #MYBR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LMYCYM LXCPYBPBY4AMXVPV4PYKVVARXARYXLMVDDXYPPLVCMBTA4DBTL3KVL4AC4YP #THCP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LMYCYA DYKPKCXPTPHAVBDHYCPKXKP3YABLMAVKYHLRXAKXHHTVTAVADLBC4BLB34MH #YRBK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LMYCYB CCRMDRCBYXBCD3A3ALTXDCBTX4VALD4KVDKC34LHXY4ADBX3BMAVXCPTVDKX #C3KC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LMYCYC P3XL4KY3PRX3KPT4XK433DHA3XYVXP4XCLPLVX3CCH3MADMKBBRLXXMYYP4C #3LP3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LMYCYD HCVHT43HD4K4KLDXLLC4CAKB4HVYDMKR3ALH3XD4BRADHKCR3HTBXHYALV44 #LVBR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LMYCYX TRT3HAKHPVP33YCXDCHK3KYYTVVHXDLMHLCK3T3H3AVYABYYXK3RBBY3AKTB #BVYX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LMYCYY DXCLP3LRCLATLKCRKT3YM4B4VVYMBCAYHLDT3YXALY3CVL3MRVPLBTRYAVKR #MMKC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LMYCY3 3DTAXKHMVKBATATTLDV4YCC3DPTDBTCDMLRMPTTPBD3C4DKDM4D34C4LDRBM #T3DK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TMYCVK HMKHDBAAAAAAAMTPBXV3TRVRHBLBMH #TP4K PAGE 2/7</w:t>
      </w:r>
    </w:p>
    <w:p>
      <w:r>
        <w:br w:type="page"/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LMYCY4 HYLK4HLDY4ALCBY4ACBKAVMTARL4B4PT4LCDKP4D3MHYDKBMKMHTDMY4T34D #ABH4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LMYCYP DRMYXRTBHM4PVDHTAXA34VKCBAXKRHBTVYPHPLXYVDVDHP3HKKMMB3DLLLMP #BDKV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LMYCYR AAXXALMYMRH3CHT3KHM3AK3PYBVPKRH44XH4PXA4VLADHXCDPTX3CVC3TB4D #3KKV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LMYCYT TAKXTMMDK4PCABAXVCBAYBPCMTCPBLVRAAHXTCBTXHBTPBRAVMKBP3D34YC3 #DC4R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LMYCYV D3T4RHTAPMKBYAAD33LAXB3YKMTLTH4CPL3VTMPRYRPPKMTVABPPHLLRPPD3 #YYLX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LMYCXH T3PM3RB4HCA4TADRDKCB3XLHPAYLKTPHLH4DYXC4T3BDMHXDPCMVKRCRKYAM #3LDR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LMYCXK DDRBXCVR4DMTAYRP3TX3M4VPAD44AV4PY3444VBVR4VCPDXBPPAHR4CVAX43 #TA4P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LMYCXL BKDXDPHVYMPCRVMR4AAVAH3KPTCTDT3TBA3CMRRRBDBMAA4KT3CHP33XDLAY #DMBA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LMYCXM CBAYXKT3PAXLCXLYDM3CPYRXVRCALKRYVPHCALDLPDDPD3MXBXTH3L3AMXCP #CLBT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LMYCXA 3XLHAMBDMRPKDKMCH4Y4DYPYTMTMCD4MA3DLDRM3K4RMDKKDKPVLDCHBVYCK #HXDL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LMYCXB XAACH4KX4TAXR4VPX3AT3PKRLPBAVY443BMBMXMXMCTTYX4BYLDLYATTYRLT #PDDR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LMYCXC 4CCKRYMBXAM3PCRLBATVK4AVRAHVAVPLXPMRAV3CMR3VYKMRVXBMB34LLD34 #HMHK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LMYCXD BTRT4CTMPCPHRHDABA3KBCKLATXMPAK4XBRLTARLDPPHDYX3C3XLXXCMRVXL #VMT3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LMYCXX MHBH4XVCLPT3CKYHXBX33LB4VRVRY4MKBP4TLK3YRPMACXKXCX4PVRX3PTTX #M4C3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LMYCXY KYHB4BYCTYTXVM4YKVLMCBLVHCYT4KTAML43CRR4L4VTRAA3CV3BKKL4VPCA #RVXA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LMYCX3 KB3YY3PBACR4XRCCDXTRYX4AL44BDPLYKTDPHBPABDCHHCR3LPRXCXDACCBA #BBTH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LMYCX4 ALHKPR3RARYC3TXX3MLCRBRLYHLRX4DBBA4RMHH3TXMCVRDBHVCC4DYRCBVR #MKAH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LMYCXP 4A3MCYBDV34DC3VMH4CT3DMY33HLRBMTYMYABKKY3KBDRYB4VDL4YLMHLLPC #4DTX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LMYCXR XMTDLCTX4TTTHXM4HBPHL3TH3H3TACM4KDDXHK4CCTAKRLCKMC4TRP3MLVXY #3RCL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LMYCXT MLHLTTLCCMK33CCYHYCBALXDADCCDTRBYBXBKLYKRTDVPRPHC4XX3HCYATHP #AHDH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LMYCXV CLRTMMD3H4HPXXVKRYKPKPXKPAXVBA33MAXXD3XRLMAVXRKHKYVYKRLRCLVK #4MCX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LMYCDH M4HDPXPRCBAPTHYVLKVBVXTHYYKL3LPL3DRRA4YCTHK3BVPP34VLRDRYTL3M #CKBM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LMYCDK CRHTKKACXYK3VRHRRPXCA4MA3DPVKCBKL4TVY3X3DAYPPTDCHYLDLYATHTVL #TDMC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LMYCDL 4VVVPVBM4BPDPBT4YYP3MXDTKVDHH4CVVRMXKDAABCVCMVYRPMCLKTDBYHPR #LHPV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LMYCDM 4LTYDDKLH3APPCD3BVAABDRAR44AHHCDKVHRMLRHMXVCRDY4TDYVBBKRLTYY #XCHK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LMYCDA DXYTCB3RDH3LARCABYMBTPKPKMLPY3PHAKPLXBLVPVVAKRMVTCHMYDCHBXTD #BYVX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LMYCDB YMH4L4BHXDM4VPPCACDPDPHXBHPBTPKMDDB3TXPHRV3TPK4TBHD3KBT4RL4L #V3K4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LMYCDC B4XXTVCVLTMY3CTH4KTLVALPXYTY3BLARR3HKAPLDBPXMVHXLMKTACKLP4LA #R4HA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LMYCDD YVHPD3C4ACXCYKPVDDABVCYKCCM4LKRKBPTYTKPKRAPX3LCLVAKDVB3XXBYH #ARAB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LMYCDX VKRTVHKBV3M3RMHVCCDBBXRDHCTHMACYXBKKCYBAHBHBMXHKHBAMPAAMHTPA #DRH3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LMYCDY BRDYLTAATHKACKYDCCMR4LVXYKPDXDABV3MY4YVYTKK4KLCBTTADMBCCXPKH #HYLY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LMYCD3 HKTBPKPACCRXMVMVC3HM4MDY4XX4BLMBVLRVABM4BCYCHTK3ARBXRCCRD3LM #PX4H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LMYCD4 XDPVLPMB4LTXBARMLL3AAYCPCPPKTMABDVHX4XHCD4MH4KAMRYM4VXY3A3YD #HVYD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LMYCDP YTBCLRH3CAR3YRVTMA4MP3RAKKP3LK3TTD4B3RV4LACHHRKM34AXMKMX44HP #XDA3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LMYCDR PKYRYHYDXAAL4PRBLCLBYRR4BH4MKBBARM4HBMLXHM3HLKHAKXHBBTRCABY3 #X4CT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LMYCDT TLL3MBCADLTKDRPKL4YPYC4PDKMRTXHDKBVALRBBRLAPPVC4BKM44DP3HV3H #BBPP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LMYCDV RDXMPTYHDDL3D4CDAABA4HK4H43TKMAKPBRAMTYBARTL43KKHAHHRHAMKKXV #DYAR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LMYCCH RAHL3T4AVHPTXDBRLLRPLVB3HYPCCKATVKDAXKAPH3RY3ACHLCLXKHH3YTHY #ALVC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LMYCCK TBKLAYXHLALLLVTY3LKVDKBKBDMLPYLPMCDAPY4MBPATP4DHRABDTARDDCCC #HTRR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LMYCCL T3AX3DR3BKTTX3LKV4ATBAPXPPTTHBRVT43RACL4KC4KKCXHY3AMP4HBXBHC #MYBT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LMYCCM BALTXYADXADAL4AYT3YAAYXXBPLATKTTTR4XTHDVLKKBRTBB3YYDDVXRA4AP #4VRC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LMYCCA KPC4BC3PMM34DPMBYA4MPHL4MT34DBTHABPL3R4MPR4ACBCKXCPCYDRB4TLV #M43D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LMYCCB D3VYCTXM3MCXHDYHTMKLYM3RMTRALBRYXXTBBHRVMHBHXAAPX4HRDPDTXXC4 #3RMB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LMYCCC 33T3YHCRMBKKM4PHLKAHTKPVTKVPLPLCVKTA4YBMTHVXLADHRLHDBPDPTABC #HV44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LMYCCD RAL3DCCHPRCHRKHVLT3AYXBXVYMKPDTXHXMYXYDHDCLH3KHCTLXP44H3MHYB #APLT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LMYCCX 3LBCHRPAK3ATM3ALPHAMLDBRLHCPA3BV4LXC3KXCCPXDVPDBAVRAA4ADCAMX #H4B4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LMYCCY VR3HY4XCBTK4LT4BHDH3BVCPPLRBR3DVBADV3PLBMCDRKXHXXDP33AYXHAA3 #DDPC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LMYCC3 MKMXHVC3BBYBXTDKAKTRKPBRBBHBPLDBXVTTDAPXB3RHCDVLLLMPKXLHBPRK #M3C3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LMYCC4 VCMVBRT4DMPYHHXDCBYBH344XHTCB34TKACX3MCPTTAX4A3CTH4M3RH3XL4M #3ATP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LMYCCP XMHMMAKH3VBRLYPDLMAKT3DVRHV3PPHXMRAACY3VYDCPLAVPCX44HHXAMBMT #KYRT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LMYCCR DXRRB3KVKKKYTHPADVHK4VVBMV43XRVCXBAH4K3R3LLCAMYDLD3HRTKDBXBV #B3KR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LMYCCT VHPLMVKKCDMHBD4PLB3MARP4ALHHRTPXYL3HTPMPA4VAKARTB3HDRTRYARKR #CDMM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LMYCCV RHYARKYVDDCKTHKTVHK3PYBPPMRVLRRCVXC3LR4DP43ABCCL3XMVXLMMLVAK #AVRD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LMYCBH ATDKCLBVPPXHMHXTR4MXVLX3ACYACPBHLTBHK3A3AKLPC3CK3VAYHCVTPD3R #YBXX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LMYCBK 3RLHMTTTYRLDDRCHXLTMPCXAVCVPLYHKTPXAPTKBTC3RHRMPRCHHD443HDMP #RYBD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LMYCBL ACTDARHKA4XMRBRKYYLPTHMVTYPRT4CAV3HKDKYHV4MVMALXMVHYXMBDKLVX #3VLX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LMYCBM MDTMYXATBXAXHYTAMPKCR4PLVAKTAVP3YTVA3AKAY4YCA3DXRKR3MBDLTYPH #ABX3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LMYCBA CYRB3CTRDPMHVP43AXPBBK4RBACYRPPRRCKKYPLLVCRACXDMABX4TXBABRBL #XRHT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LMYCBB PKMLYLXDHYXCVCVHXXKA4CYPPVX4CR4VLKMKVKRHABPTCKAL3VMXMCA4TP4Y #VAKC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TMYCVL HMKHDBAAAAAAAMKHRK4LLYMPPVYL3X #YKKV PAGE 3/7</w:t>
      </w:r>
    </w:p>
    <w:p>
      <w:r>
        <w:br w:type="page"/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LMYCBC KDMBADBAT43RRL3LDRR3DAAXDRAKBHPDKXRXLPYAMLKV3BTAHPB4YPDTPDRD #4PXD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LMYCBD CK4AP3HYCYRPH4VCTHPTLDXKBAPVAYLC43DBMLL4CYLYTATRRMPR3PBVKDPM #PMKA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LMYCBX RHHTXKCXKR3RCBLPVCTLXTBRL4XHPPB3XXKTXRKBLPVTKTBPVKXXBM3HCCR4 #B4CL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LMYCBY Y44ABHHMBHDCXA3ARRPRCMHA4LVV4KHX4P4R3PHPLTMKBHYPRM3HTHDMVMHM #3Y3C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LMYCB3 LDLBLBBVBHDXC4P4XP4PDLTVR4H4PPY3KYYMXCPXRBRBKYMKVPCLBYAX4LAD #P4BB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LMYCB4 TTLLKTPATVPDR4XH4MVVLYAAXMP3DPR4CTPBRLDRK4XLC3BBVLCLAAKHLDDK #YMCL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LMYCBP BMLRLMYR3MKVBLPLPY3XH3AP44L4KDXTRHPYHABYBBPKMVRLRVBCKK3AKBRK #XHRH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LMYCBR VDXPVMHKTC3CMMLVACHCHDDBVTBTLCYBAPYXLLTT4MCVYPRAMHRAHLVRX3BB #DBHB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LMYCBT YYMHKTDV3MDXKMPKHAYMAMTLPLYAYAHPKHMR4RDAKC4YCTDHKBMBVAATCLB4 #HBPB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LMYCBV CPLVCYYXXPRXCXVBRHHPKBPXLPLMHMV34CXPYAKKPPPAKRXVYLHXC4CHHCAB #LKTC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LMYCAH HMT4MKHHTLAY43Y33BYKBYDLLLKYLTC3VPYRP4KTDXBRVXMVAPCLDAYTM44D #XVKD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LMYCAK TCDBTKAHDDHLAV4XPBYYRXV4M4PDPPTATRD4TCXHTKYVPTC3LMHPDMXHAKPD #HKHP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LMYCAL 3BAXCPLMDHHHHKC3LHKPTXPKT3XCHKVV4RAPCYPYXKPBDYXA3M4MXA3RBYXV #X34T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LMYCAM CCHBALBHAAYHXYKXACMYYTPKAYTBTTMDPRMRRLTPXALTRHBVMXVCCRPKXBBR #PMTL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LMYCAA BYYYDVKKBT4LTTLCHMCRXP4BMPRKMVM44H4KYBADBDXPLPCARARP3VMHHXLV #VYRY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LMYCAB CCP3TRMVA4KYVXP3TBAAXHRDKBMLTATR4D4DA3PMHXMYYRKRMHCTYCV3DMCT #33R4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LMYCAC XLYHXPXYXDAXVALKRTVCDVDY3TYDTCRTDVYHTPLVKV3HCKAVA3ACDLV3LAAB #XCMB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LMYCAD PMXHARHATVCKAA4DTPLHVRBY3YKCYDATLMMXVALAKCAPPXDTBCT4YRMXRDKL #PHD4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LMYCAX XT4MAKAXXB43HAKKTPXLYC3MTARACCTRPX4XAXLDHV4KLYRKCHX3HPYCHLB3 #VK4P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LMYCAY YHB3MT3ABLRHYKD3VPKXYK3TMLYTVVLL3HCRTA3THDLBHRKBM4LPV3LPH4MX #VKKL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LMYCA3 HAAKY4APTPRTTMDT4BRKLPKC43LTYRBPMKBCCHYVTVBCPLMPH33DC3PLYTBH #3RDR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LMYCA4 R3A4APHPHACTAHKYPRXRDAKPARVVXHPRVBYATDTMD4BKDYKPDR3HCVBK4TBV #XCDL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LMYCAP TRKKHVAYKV4HKKHDABCXKBY3YMDRYTHBXYKRTV4ARKDAPBKMVDKCY3BHARLX #YXLL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LMYCAR LTABRVYDXBBVPYAMKAHCBAHVCRA4RDLHBTC3TP4LRXARV3CKBKRHDYVR3RKR #YKD4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LMYCAT HKTVRHK3MAD3DCXMRHKBKV3MXV4RPCMKY3XAARRK4MCPPMH4BKPXLLHCRPPB #XBMD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LMYCAV HRLLBLDRTPRPY4AXPRL4BCDHBHVBA43TVV4KTVYV4BTTKPTMACAHMX34MPMH #CBMR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LMYCMH MTM44H3AXHV3YMDCPCYBDMTD3RBHBKVY4LTKA4TX3YKKHTXMTR444HMDCVXP #YLVA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LMYCMK VBHXBRPMKRXL4XYTMMLVPPLHABAM3XCBB4PYCKHAM3MPRAACTV4HLTRKLPLK #LPVX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LMYCML AAMTAHPXYDYMDKBRRDTB4HTMA4AAAMTHATMPTBPHBXB3V4LMMKDAHMBXPRHH #PP4L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LMYCMM 3XKHKT4XBVKCMKHPX4XBA3YXBMMM444LXV4PM4MX4BYVLHBXLXLYHAXAKMMR #PYXX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LMYCMA VDXXADK4AVBTYKKVKTP4CCVB3BHDBRVADKDBDADLRLLHCCTPB4TAMHBC4PK4 #TBCD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LMYCMB HXPCRKTX3B4LLDV3VB3X3BRL3HXKLXVABVHYA3APDAVVPVHK4TMTLBKBYRMY #Y4RH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LMYCMC XKT43X4M33KYMDMR3CDHTDKDCDLKKRVYYRAPH4Y4VYHVXMKBLDPHMPBAABKA #ABDP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LMYCMD HYPP4KYAXXPXAYLLBRTBXTLTPLVPPHXPYXHDCVHKDRTDM3BCRXADTKLBHYMT #MHTV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LMYCMX LYHKTXMDTY3MLRXCRT4KYXT4HKHDKAH4HDTCVVDX3TRKPYTRLBAVPML4CRKT #PACA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LMYCMY RMKYTL3LRDRPL3H3HVPAVYA4PD33HLPYHPBABCMKBCBMLCTVKAACRBPLCAHY #TALV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LMYCM3 HBD4Y4YCKDLKMBKMPDKMDDHVHPP3TCVYHCRABBCRTDMT4DDDC3KAMHCMVTLD #CDPR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LMYCM4 K4XADK4RL444YR3MVVY3YRHDXDB3VKHBBLKPM3DHPLBKLPRLMCCCC3MKA4PX #HYPV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LMYCMP RCPP4CAAH4XPHTAKXH3PAVCATXBKPR3LV3TCAYCKRMDDAHBBDD3LDVKR4C4L #MLDM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LMYCMR MARAMLBHML3RKDKX3AARTRBYLCT3LVBH4YLLTCLVAMPLBPKRDRHLAAHMCYXK #PXLC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LMYCMT DKATYRKCCPLXCLYKVH3CKYLXXXTAA3YAMCAMMYP3YXYCTDK3DM4RY4PRXB43 #YPCM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LMYCMV DKRRX4Y44THYLVXAL3XVHL4HDC3LXVDCVCKXMV4V4PVMKKMPKTHKPHY43DK3 #KHX3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LMYCLH KLYLHTTVDKLKHVM4C4ATHPHAYMVAHYCAX4XX3XCKK443MMV4XCXHCMMYMBBX #TBVL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LMYCLK CYLYYV34DHDRMKPRXMTVPYPKALDX4BRRTHXXPYX3XAYYTXPV3AYTMYXBTBC4 #4CPL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LMYCLL 4TLPMYDYPRP4YB4VVHPRHH3D3PCMRHACACAPDDAACBBHA3YPTTBARACXVHXX #ARVB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LMYCLM HKLALVRLVVARHTHVYYTVMKAAYLBDCHD33RTLLC4RVDLHC3HALMLRPPRHKBYV #KBXB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LMYCLA PYBLBPDX4XYM3XXVAYHLYDDY43YRXTMBALRDTHHVPLX3RYATRRCYLRHAPLRB #BT3H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LMYCLB HCH4VLADADPAYAMXTAVKTDTRMHCAKPXCBXDXMACKVBVVCXCLTHXHPR43DBKA #HHBV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LMYCLC VDXTMBAHMCRRTCPVLV3HBKMXBRAVRBCM4KMTKAPLPBMMBTXBBYA3KP3XCVBP #4PXV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LMYCLD XBLPKPARLDHYHAMRDMB4B4P3TX43D3CYKRDRVCPYTD4YRK4LYHBAKKCBLYAA #VRY3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LMYCLX VTHAKKMHKVT3P3PRMRKBMC4YALTYDXKLXTRHVVDYYLRAYTLHVLBRBAHHPAHT #4YPM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LMYCLY CRBMVABMHVPBVVM4R4MVD4CKMYBHXK4DBVTHY4YDRRRHXR3HADPKCBDKHLXR #X4AA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LMYCL3 BPRYTTMPRPXLCBCKCY4PVKYKMMXDRVK3DDXLKHPTAYH4VBBYYLM4HAKMLYYL #RP34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LMYCL4 HC33MXXCXXLYKRXXKKK3YBALRBMMVVPYVPYADLTBVDLHVALYCY3Y33KBKMVC #CBAM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LMYCLP TMKHR3ARAAVLXDACKCP3CYVKKAV3B4YPVDYRL3VBPMRPAVDKPPDC44T343XX #D4CT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LMYCLR PTTKLPRBBMV3HCCKRCLAYXYMAV34X4PRDHVCLXVVHVXKPKAVMCMTLLTKAMHT #HDPV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LMYCLT DKAVMMCC3BV34LKCYT3MKP4XBPCTKTAAHL4RAAHTKRHVHRTHDK3CTBXKLRCX #XHTB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LMYCLV HMDPVAHKPKVAL4CVAKYK4DV3PPPHYRVPKCCCBHDBCMHCRPMBR4TPBL4PBLCH #DXVC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LMYCKH RMB43VXKHCYC3YHDPAKXRBHCXBPL4PPPT4LMB4PRP4HLYALYHDXLTBYBHCTA #XPVH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TMYCVM HMKHDBAAAAAAAMMX3HRVLCMLCRCMPB #BKAD PAGE 4/7</w:t>
      </w:r>
    </w:p>
    <w:p>
      <w:r>
        <w:br w:type="page"/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LMYCKK YTHPTVBHLLP3VHB3M3LHH3PTBPCXHY4433RRVCCXLMYYTHBDAHRXCPYBKPPV #RRDV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LMYCKL LKPLMPR3RKMXVBMLMAV4DHYYMMBA3VMBPMRCY3KBMHLVKRDTPVYPYVVYCT4L #DCB4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LMYCKM KAPCVPHTD4XKLTXCLD4KXT3XCKTYD4PPC3BR3B3XPC434DVXCPAKVKVTYPLB #MMMA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LMYCKA CRM4P3DCVDAMALAMHKMXRBVYTMYTVV3TMVDHLAVLD3BKTVXYLTTPMLRR3VDK #KYAD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LMYCKB DBHYAAX3CYYVRALTLARAKLMHBT4MBYCH3HVRDXHVAXCYHTACL4CKTLD3DKHV #3HMR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LMYCKC BAKCR3XC4BPMDV3MLX4RK43KKHXHYHCVALMXTKPHPHYHCVVBMHMP4BDHLTXR #MRA4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LMYCKD PMPBCDCDVL3RAVYAX3HLAXLHVRLTHKV4VAHXTHXVMYRDV4RPY4AB43YAPHAT #LTVV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LMYCKX A434BCHKVCMP33XCRMYDVBXTCLMH44XVCM3VRX3AR4PLR4LKXR3BT3BBYLHH #BKPC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LMYCKY DMKDHMMHXV4T4HK4XPCL4MTRYAYHKMYDXXBATTDDLVBLCHV3AM3MMXYKRADA #KH4X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LMYCK3 C44PHVPAYYHBRM3AXDY4LVDBPLPDDDYTXVVHM34BT4C4YHPPXDRVVMKLLXCH #KHHA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LMYCK4 DMB4HXCXKXAAKCXDYLLDHV3KXRARMP3RP4MMRDTHKTMBCBRRY3B33CKM3PDX #YKXB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LMYCKP K44LBPBAABHTMMCTLRDM4L4CMH3YH3PCXTRXRKYARMLVMBKYP4KXB3CHP4R4 #4HX4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LMYCKR DXMY4LXDB4K4V3MT4V333CH4M444RMMV4MV4HXA3HMXDRHPBL4BLYCPXRLAM #BHPP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LMYCKT K3TDLBXTHALDLXAPDXMLDLCXMK3C33DLRKK4RRAMXBTKVRCCLHHMPHYLLMRB #MLCM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LMYCKV 4L3DKRPBDHPVCVCTAYMACPMDH4YPP4YCAVR3TPPPLBYRXMP3XMDMYCXCACVV #RVHM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LMYCHH DRPCPR4DYBK3MYHVHHY4XDVHLPXTYCRDL33DDVC4RRTVYDXTBBKPVMBVCKDA #TL4C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LMYCHK DMPTKCYAC4YYYBA4TRATYRATB4CCBT3BPVKHR3LVAMPT4TBYMXKH3VP4CVM4 #L4YC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LMYCHL TBABCVHLVKTXX3VXTBTPHK43CB3YAHP3HM3DLMXVXYXPCYBC43YLAKTYY4YK #43BC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LMYCHM 3DVBMTBV3RTCVBL3BHVADXRYBR3THAVPCXCRKDB3PDVMHVTYBCTHKHPRRBY3 #TXCX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LMYCHA TRX34BRYDP3CTAX3VH4AYLRVPTMCLVYYDLKTPMT4VKTBCT4LKLYBVYY3CCPX #BXMR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LMYCHB CPDLTV3DLHMXBVDVHV4RHCTPDXPPALDKHCDLKPRT4K3YD3M3XHV3VLHBRXC3 #KKRR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LMYCHC B4HKA3CTBCTHMCCXYTTYHM3AALK4BLVDCLM4VDHAVHRMKVAA3PRVXTLHT44B #XPDC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LMYCHD XYCTBKCLRATXV3CBYTTRRYRARKPMACPTYA3CLXMKDLTRHXBRKVHTXRKMT43R #KTAK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LMYCHX RKBCXH4BXLYBM3PBRBVMHAPDKVCXYTRYBVDDHCPBRBYPCD4KDPVX4RPRDXC4 #RTKR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LMYCHY TKMLLTRCKAMAD4HCAY43MHTAAKTHTLPK44CXDYT3YTVKYKXTTKCLTXPHVPMV #VTAL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LMYCH3 4MRKYY3DXBPDMXPPB3H4HKHKKAXTHD4PBHTP3HMKY4LTVX3VXVCACM3APVP4 #KYD3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LMYCH4 TKXAXDPKBLLTXKK4KABADXTAXVCCRYDK3CKVRTRMVYYXXPXKDBLDKRXDHVHB #LCDV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LMYCHP Y3DKVKPXMARTXVYAR3LKPKKHDTMDVXCKTKTDBMRABPXHBCMTARTKDKAYBKAP #LCTY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LMYCHR KPHKVBYPMKLBXX3RRRPVTVVHH3AVYTDM3BTPXCBMCP3PCCY3VYVMP4KLXYPA #3LDD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LMYCHT RAPT3VTPYBPDVXRBYHVT4MB4THRABCXV4CDMTAKAMRTKTHVYPLMLRPAPTVBA #RT4K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LMYCHV XAXXCTBYHXLLALLKA3YXRRX34TYLBMXCPLPXVCY4DYTRARPPY4AXTVX3TTXB #R3XH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LMYDVH LBYVAMCTMY4BTYVDHDYDLBR43YMTXPDVPDLVXPR3HYMTLMXR4X3XYA3XTPVR #MKLR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LMYDVK L4CVCCYRMHLX4MTCLRPBLYDDXAXC3MYHVY3YYA3PMXXXRCYMHV3VHXDCYYHX #CX4X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LMYDVL LYXYAKDY4MDBPM4RXTD3XC3APCVXBXVDV4TD4KKBCBRTHRYHRTLR3APVRKYX #DPAV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LMYDVM APMYVYPHPAXBTKD3HKTB4AHBPYPTMHBM4HHX3V34MRABA4TPTCA4HYPXP4T4 #B3DX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LMYDVA LTTL3BTKYHPHYMBLPBYYRLPKH4HXXRHTMLC3DPVAKTBDY4AXTB4MB43XYDMC #BD3C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LMYDVB HL4CDCXPAMLAAHTRD3KDAMP3LVCHLCLHLXMRHVCKVHKKHB3VVR3B44KC4BBH #B3LA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LMYDVC TDHBKYDMBAVD44MHPMKYLPYLLXA4CBD44TC4B3DK4VDDVVYD4HMVHDLTMXHB #HBRA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LMYDVD D33Y4VVABXB4BBLBR3A4LYA4BD3BYPY3KPTTMYAXTTKRAKHYBRRKVRC4YYRC #DLKP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LMYDVX 3MMLTTPYBXKAXXHXTTHHKDTYCR344HX3BBXRDYVA3TALH3RAYHYKPTV3TCK4 #AYD4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LMYDVY HTCM3RVV3APVKVL3YL4TRHA3V3VMBVTXHLTBCP3R4PKAK44PXYM3TLAD4L3D #MX3D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LMYDV3 PXTHYDHBTXDVDVRL3XRYBVMM3XAXPDCB3YDKYLAM4MMVAXCLCTKC4LPXYLYD #YPT3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LMYDV4 PK4LHHLT34B3BMBTYXLLLKYYPAVLMAPYT4MPYKP4MLBAC3THMCAMLMRHHXXK #3TKK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LMYDVP L4PRL3PBLV3RX4BCHAHHRK3PKLAYHXLMDYKLVYYYVC4BHDTDR4KKB3D4V3PY #YL4M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LMYDVR TAKB4HBT4PHT3PHVRTPBVRVKRR4PCBLVYPK4DAAMPRVT3V4MPXPMM3LKTTHY #CT4M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LMYDVT HLYYCRKXM4DPTPKXM4PK3PMRP3X4A4PXYBKBXV3YX4CVRBAM43LHKV44YKHY #KKVK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LMYDVV DKM3XMBDXM3T4T3YMKPMLPMRMXLPDXYC43VC3BLVHMPRMVLHVYMKCDTBYPCD #RCV3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LMYDTH PBVMYRA3XKDMY43RC3BKB44PYKYYYMBKPYRP4M3RXACLCX4LHPVRP3YM4YMY #V3CC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LMYDTK B4YLD4PKPT4B3MATKVYRAPRKDLCXXDL4YXT3TK4TXALAM3BLKAHVATKMRYTV #VVBH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LMYDTL VML4Y3R4YD4XRMTTA4PRBPPXCCM4C4YKAAB3H3RBTLPRYBRAYKTDKTDCRXCK #VTXV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LMYDTM BBYDPAMLXBMLLCD3YRTPKXRMHD4RHACDPYMXDM4KBBXCL4DLPVLYTRMCTV4P #3AHR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LMYDTA HLAMRRVAATVVYTATKBHMRBDLHVPV3XARXLABK3MRPXKPHPDTKLXBVDVBRKDY #4RV4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LMYDTB CYXPARRLCXY3YYVYHCCXML3AKLYRLPLKB3HLDTVDAMLHAYCPPLPYKLRAKM3X #VBHV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LMYDTC MPYMXAVH3RHV33KBARPYTXAXBDBMR3KDTLMVMMXLPKCLXDK3MVTTAHLPA4YL #4P33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LMYDTD BX4MB3LXTYADBXL3CY4MHXRBLHYXDDRBL3DCYYXPCYTYRYXDKVXL3HMCBPMK #TTVR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LMYDTX RDCRRPHYA4TT4RPV3VBHXCXVPDX4Y3MMH4TPXVBDBTAPHDDVPT4P4TAMPBLB #DPMB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LMYDTY TYPRRCKMTTHRAM3KTBY3DAYDDHMTC3VVKPKMVHLVHYMMKXKXVRL3XB3C4HHC #3MT4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LMYDT3 KXYKYX3YHHBTMHDHMHV4VM3PBDY44RLXVTX3VAHKALP4KTYCBLCT3KCXMDCM #TML3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LMYDT4 RTMTD4APVHLCLKVKBYTXPL4DVKHMKPTLRALPKA3ARAHVCCRAVRTC4VYCRKLP #PRL3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TMYCVA HMKHDBAAAAAAAMLKB3VKCADKPCKP4K #RXBX PAGE 5/7</w:t>
      </w:r>
    </w:p>
    <w:p>
      <w:r>
        <w:br w:type="page"/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LMYDTP M3RTVTALHPDHVKMTDBBDPVAATHHVYHKHRXBXABXBDMMMKKVAVBRRL3DRCAMC #MRAD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LMYDTR VYAXHLVVHYKBRVHRHYTBYM34PPAC4MVYHPMT3DATXCARCCCDPDMYMXHVYD4H #3KP4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LMYDTT YYVMPCTDRYMX3MV3DKLCMX3MV34XKLTAXM4VY43RX3YAMDTRP4PTYHCKC4KK #DYRK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LMYDTV LBPRK33C4RVYYKX4VMVPRLYCT33RXMDMDB43CKL43TRPAMBBLXRTRLLBMTL4 #3ARM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LMYDRH C3LKDHHMH3CD4YMVX4ACR3APBYDRYBDMVXKPXHTVRKBHCAMMHTB4PKKKMMYM #YRRR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LMYDRK BXTVLAYYHXXPTRXPLKHMLV4KRCVKCPHBBM3K4MRTTPBVH3THBBDTAHKR3BVY #BVPM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LMYDRL MRX4YHY4HLY3H3DMTX4KMLTVRHD3A3BLYHBCT4KLYMDC4BHHHVRXCK3AXCYK #T3PY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LMYDRM KDYT4HDKMR4T4H4X3CACDCMA4HLRMTMHDXHYKP4BKXAPRPPML4K33AB4APAB #CC3K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LMYDRA AKX4YXHVCY4RXPPXDXKYCYKMYRKHTBKRR4VY44CPPPYRKVT3PDBDRAPKRVBH #MRL4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LMYDRB XBPVXCLDY3BA34HAXMHLMYDBMRV3K4BXATRK4KLDRTPTVXHKKXKH43ALCX4H #APHV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LMYDRC XKRD3RBMVACCLLMCB4L3B33APDR34YAMRDAC4YX3DVR4B4KHMVD3YXYXDVPL #LMX3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LMYDRD AYKPRTBYKCDLVVCYDLTBKCYAMHMT3LLRHDB4TY34MD4HMK3H3LLAMTLKCR3T #K3B4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LMYDRX MP3XR33APCRAP4TL4DRRPYHMVRTYTHK34THVCRDXXXCK3RLVCRLDBMKXADCM #RC3L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LMYDRY CLD3DAL3LYBHLM4KHLMXDKMCPCBP4PVHRYHLA3PYVHBTYBLMKHYPBAXKLCYK #YY3A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LMYDR3 KCL3K3RDMMTCBVAK3APCVYDBTAPM4YRKVPH4XBYKLCHMLM4HYPX3HKA4XKVC #XX3Y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LMYDR4 HVHXXPCXRKPCP4KACLARD4XCBCBCR3MPLTRDALRV4KLBLRYHVDHCKA3PAPL3 #TLY4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LMYDRP TLTPY3YYAKKX3X4CHYYDXRBTLAX4HPYDB3VRPPPLATRPTRK44RYYMHTA4RB4 #3KLR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LMYDRR HTYDMHAR4HKMPTYBALPMKV4CYYH3TBDM4P3KBLADLR4R3KHMMDVLMKY3AAVP #CRKA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LMYDRT KVPH4T4YPVPD3DRDRDHDHDP3MHKLLYLXYBRPMCVDP3LXKHXLRVYVYY3DLVXK #VHKR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LMYDRV 4HDA4VHHAYCBV4HVLLTXVKVKMTBKTDVXLDRMMV3CAHY3BBCHRT3KKHDK43KT #L4BP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LMYDPH BVM4CADVPKLXY3T3BXYXDVBTYHKKTA4CAH3VMYVC3KAR3HAYTVKYADHLVHMD #XCLD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LMYDPK LHKRXBVTCTTB4RT3YAVLVXAHHV33PDLALBBK4KXHHAK3YKRMKLYRDPBX4VLH #CVHC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LMYDPL MH3AVPDRYCLDCVYVRAXA4KTRPLMYD3C3LRAMVMVPAHCCAV3RCDCB33KMTYDB #L3PD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LMYDPM 3YRRRPRDDRKDDKKKTMRPKKH4MYATAY3XB3R3LPTHAY4HKXRL3VYYLB4HPKAA #DC3M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LMYDPA VDYX3XMB3PHH3V43ALD4KDYHVRBBMX4MYH4X3CYVY44AV4A3K34P3DX3DRAV #3DK4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LMYDPB YYMKMRRDRYAYMLDKC434XAMKBHRKLMAXDR43Y4MRDXBT4T4XM4YYM44AXTBH #XTPV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LMYDPC CKKX4P4MDYPXDR3KB4XM3DTD4VM44PXXDM4M4AYMCR43DPYKVMKRB4PYL4V3 #A3XB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LMYDPD XLV4CMLPP33CP4Y4PX343V4DXM4XP3K4HYTM3DL4P34PBKB3RPXP4M4XRKPD #VPY4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LMYDPX BXYRBTLXRPYDYBPRA3DH4YRTR433P4V4DRRBRBHLYDAMA4DPYLRBA34L3ALV #ACBC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LMYDPY BR3XLVA3CLD4YR3CH3V3D34LMV4CADY3B4RY3TPPTD3RXRMYBY4D3HBVBRMD #PR3V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LMYDP3 PTMTCXV3MH34RVKDBV4KTHB4KKM44HXDTCCH4K3VM3VVLB3PRDYBVBTYBLXV #DVRL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LMYDP4 VLAKR4BX3V3AA4HL4MP4VRXDMVTDL433D4VA4B34A4XLYMY4XDVTHMHMYDAM #H4HP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LMYDPP PXL3YPABCKVMKPHRDPLTYBH3HPTDLPPKTVMLLDTK33MCADYYBAMVK4YVCMRM #MXB4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LMYDPR ALALVAT4XHMAKMP4TLCTPDP4L3PHYKKHVXP43HTTABXLHBP4CTY4HXYTD3DT #MR3A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LMYDPT D3KBRLM3MHDXRYB3Y4VVTMXB4DTDYDCRDXPVBHMAYCTDL4H434HDTHD4MY3M #TPP3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LMYDPV 3DLRPPTRAM44AHKHBYLCKAMYABP4ALBTCT3VRLXBLMADKRCKVBXMHTLCBDXV #4LTL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LMYD4H CYTDYKXTAM4BPTT3LVV3LV3A4VA3DL4VHD34CVTCALAAYTMK3PC4VKDM4XXL #R3AX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LMYD4K PVB3AMPVXYLH3M4AYAHVKXPRYBPMRKVVTAXAXPVHRPV4DCXAPMCMRKK3MVML #VHDM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LMYD4L CDRX3XYVVXHCVKMTR4BMLMAKVTPP3YKTKVLTXYK4PPHCY4YRM3VKRBVL3YRC #TBRL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LMYD4M ABDHBCLRCYTDCADM33LPCATPLK3VHPBYKMACYR4TKLMXK4L4BT4LDMTVDDHL #VKMB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LMYD4A BYX4XKMHARRCAKTDBTT33KARYHV4DA3T4VBXBCYCHCYVKP3ADAMRPMKHB4YA #DADT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LMYD4B 44TCTMV4RA4YTLXDP33H4C4MX4YYVYXR3RMHAPXAMPBDLCTAPYDMH3PDYAM3 #DBBT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LMYD4C 3ARKCVKLXYMRPL3HKDPTLT4KRKY3HPYABAPHTD4KDBRYAXATAHLCAHH4XYTA #YRCV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LMYD4D KTRLPRRAAVM3T3CKCYR34AHCRTVMHRTHPXDMBLMBLXXKTRCLYRT43HA3L4P3 #PYRL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LMYD4X LMTRTBLMVMKLK4CPLPPHLLA3R3LXVHBTPA4KXHBPLLLRYLADPPTDABBCBYRA #CTA4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LMYD4Y YRXAHCMLTKP3A4CPKBABCAHLTXTXDMRRHHP3YLPY3PXKHHLTBR3PB43TVKMP #XCKX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LMYD43 MTY3BDABTTPYYCKC34CBKTCKHPRMK3RDPCXVTVVXKMH4RHBBVYCT3B33TXYB #3VKR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LMYD44 R33MXKRAXBMDAR33VYXAC3TDPD3HXDTVXMH4M4DPM44Y4XXDA4X4B4D4MV43 #3AYK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LMYD4P 33XDYDDML4X4R4V4AM4CMD3XYDRAYC3AV3C4LTXLXVMKLKVRYVKVDYLYTRDR #BR3H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LMYD4R MADM3MMP4V4PYY4RXKK4D3HPHRABLLVTMMPHCPHK4AABKDBLRB3AP3LBVL43 #XK3A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LMYD4T VHDHDLBKKMABDK3VRCPDRC4MPH4YDRRMMTKTTHPCL3KAL4HTCTKTXRMAAKXC #LVRY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LMYD4V RHMCDVLAVTBVYD34K4MRBVYTBALTY4DAPPHLPHVYCLHB3YPDRAVVPRMV4HLA #VDCB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LMYD3H TMBCHHL34CDMC34BYBTYKCCMYCBKK4TB3DA4XRBAK4XKDTMH3MBKRTK4YPLK #BTKL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LMYD3K AT43TTMMHYVRCTTHP3KMT33AYMTBAHMB34LXTKRDT4LRDLMTVYBPBTPTVHYA #RYCP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LMYD3L CBYXDVLT44B4ALVHYMXHLPCMDYBCKL4RHKHLYYTRPM4ARBXHYPAYYPYLLACD #MCA3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LMYD3M XXDYXR4TBDKCKYADPHDPMT4M43RAMMBP4DDH3R4PA4XHHRPVRKVHBDV3VVMR #KKVA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LMYD3A XRHYRDXVBY3BYLBDBXRRP3YRHRYXLP3HA4TVBMC4KCCTBHDLKMMA4HPDHBDL #X3ML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LMYD3B XMMHPCK4T3AAKRPLX3YBDY3DVTHB4TK3XC4L3HXK4HT4X3P33BMAPVCHL3BM #HD4X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LMYD3C PD333KHCA3MVVXTVX4DRVCTVALATKCBTTX4TM3B4DKD4DHDMTDBYBAKYV4KB #MRH3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TMYCVB HMKHDBAAAAAAAMXRP4VAM3AMRHLKLV #4PBC PAGE 6/7</w:t>
      </w:r>
    </w:p>
    <w:p>
      <w:r>
        <w:br w:type="page"/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LMYD3D KRCLBLLC3LCHAAHHLRCVVMY4HKYCTXPXKPRCLKMV3BXMVTARTKKBRXKKC33M #HAYK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LMYD3X AXHYKPDMBAMAVLYK3PTYYAKBM4CVVHBPA3CYCCAL34PMYVDMPLYKXMLMTPYV #HPL3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LMYD3Y CRRKBTV3BL44DLAPKYPVTKYBHKR34M3KL3RTTVLLK3ACXVYBLLTK44A4PXHH #3RDB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LMYD33 3DD3CVLDAAAA #MR4V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PMYCVH CYCMBV3C3KAV3DLLABDK3Y4TCM4RBTYPM4X3KTXBKT4MKMTVVVVPCALRVVDH #DHHT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PMYCVK HL4XAL4YKHBRDRKY4PLC3DAMCCBDYYCYKLKACHALVYMDP3TDHHV4BYR4MAYM #PBKP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PMYCVL 4YRXLH4VXLYPMLPHL33AHKPAATRYV43PBLXYYVV3KDRBMHLVATDLHAMHM4MH #ABD4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PMYCVM H3XBMXKC3HTM34CTBHBTMLXXYRAHLVXC4AXYL3B34ADHYRMCADRYTPMY3YKH #CABL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PMYCVA PCRVDTK4LPMAPCDTRDHYB4MK4AR3BVVYDAKVDBKVDCMCX4VTCVP3VKL34RC4 #YVAH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PMYCVB VRRPBRPMXP4H4PB3RHCDCDBDM3HDTM4BDHCPTKRCPDPHMAY3KX4XKCPBV4CV #LCMR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PMYCVC MVACKHVYDRL4AYRA4ALRM3LPXRTRPCTYRA3YBBTTCLC3PMTYVYTK3PMDLXB3 #MXCY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PMYCVD TTVRMTBM3RKMAKRCXLL4MPK3LAV3ACVBT3HHDAHRYXKHYHYR4BM3PHX3CCHD #DXRT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PMYCVX 4LK4CXKYCKHHTRMMLVPAMXHCXPMR34LRRYHKYRRDAKXLLBPAAYBVKMXPMLCR #TVLY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PMYCVY 3DHRL4XB3CKCBL4P4C4YRCB4MDRHTTBPHVLCT4H3PRRRBCPTMKY3PAKMPL3V #43CD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PMYCV3 LC3PMDBMLHVLYHLHABTXPADK3XKXCVBH3TRRHXCYRHRBMYYTXYCABXT3XDBT #AMPB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PMYCV4 VAAYCVBYBCDATXKHCRCY3RYCHPRD4RVAHT3CVYBCPTKV4VRLH3B4VC4AK3RA #AT4M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PMYCVP RX3PHPHCA4RKML4CB34A3PTMMT3MLLAPLDBRB4HBYA4XLHTHRL3MARLKBY3C #43LV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PMYCVR C4PC4HHLDYPPRR3YDT4HR4CDH34HLY4YVT4ARRLDM3CXXVTTPRLA3TMLTAPR #ACXT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PMYCVT VMYVHTRATAMAY4KKDYPHY3ALCAKVXXKHKHTPC43ATPHYBTAY3XTMHRVYYTXC #VXMB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PMYCVV LV4KHTDYHBXBMLHMCAAPACYXVHPX3TY4BMKKTXK4CLYY4KKCXYYVDYAB3DP4 #DAXV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PMYCTH 4LHMMPPTAAKBPCDHM4M4A3RYXMYXVXH3ACHPAHL4DC3BDMVDAD3T3A3HHYRA #LLAD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PMYCTK HTK4433HKLRLLLDKDPXPBLBCLYDRAXDLXPKA4MR4TRRDH3MVBLBYT43DALHT #TPBB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PMYCTL MDDTKKM434XHLVVLBCX3PXXYK4V3PD4Y44HDYCXLCY4XVAPVHYRCB33DCKCB #B4BP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PMYCTM XPRMRPBVHA3H4BD4RY3M4XHBRHP4X4HPDVXTACLBCBMLBTVVDDCBADYAHDYK #3333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PMYCTA BMLDLBYAA4TTBTHDKBXTDM3XDR4VD44LCBALL4M4CTD4TRAYYBVDDP3BMPLA #YLVY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PMYCTB 3CBAH33T4PACMRV4KTMR43CDYBDBV3XBPYMXL3BPMAKDKCPKBYMKHT4LXRLH #VRX3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PMYCTC TLC34BLKLCMKYHYXAMTL3HLRKDP44RHKD4YCTDD4MMMCXD4LHMKY4XBCT4PB #K3CY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PMYCTD AKKVPPHTVCBLAPHP4THCA4MMCVMRRMR3RCVML4PCHHDHKPKCAACHRAHMXKHK #MDHA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PMYCTX 3XHPRATCALAY44TC3KXBPLXDA334TDAVHP3CAADHLAXTTHYHHMPMADKLTYBA #3BBP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PMYCTY TXLMXPMPPALPMVPBLCRL4DYA4AYKTHRC4KVXVYDLPYXVVCP4MMVX4TCKLXHM #MHLA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PMYCT3 T4ADDP4RVVHYPRMMTDAXCTLBKYXXKKALMPCKKCMHHV4HDAXCHX3LDBXAB4PR #THBB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PMYCT4 KDRXVDHX34L3CA3RDPYK3KKH4DMKLA4AMRBM4PPATPV3PDHAR3LHL3XLDXPC #P3KH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PMYCTP LPCKALDRHDKLLVBMDAPMAKMCPXBDDLMYTLPA4BYAHRAKDPPLMC3XK4PHL4RX #L3C3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PMYCTR DMMTXXAHXDAA3RH3HLYHVVTDRRKBALHVLVRKCPMDYL3L4PHK3CC4RYTATY3P #M3AB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PMYCTT BPTRHCDMBMBYLP43RVD4Y333VX3AA3VVPYKMHKXY3HPLDYRP43DTXM3LLTYD #3LH4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PMYCTV XDXRVTL3PXCC4VC4DA4Y4C3KDYDXH34XLAK3C3CAPVKX3TPABPYYMP3KYYLV #4PVY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PMYCRH 3LCXDCVPYVA3LLMATKH4D4RMTTPLV3RT4DDDT4VXKDXMVH4MK4XTKB4XVHTK #HHDY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PMYCRK LPLXARBRPHTR3BTTCXTRM4XCHBKKVYLXRX44TPDC3BAYY3CXAMMYYBCXVLLC #TARM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PMYCRL PP3VYCTAYPLPBPRA4KMDAXLTVDAM4XMMBLYRHB3M3HC3YRXVD4K3TM4YVYRY #HLBR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PMYCRM BCC3LDMVBBK3XXVY44DXTYVRBAVYVHMADKTCBDVADXHLA34PVBLBTPRRPHLP #DVHK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PMYCRA DCKAPXMC3DHYHADXKLVADLLTHAAPK4X3RCTDCCMDVYCXKD3KHCYRYR34PHDV #MLCB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PMYCRB HYTYAPBLYVALHTPXMVAHCY434L4DDL4LVYAKH4RD4RLYRLYPPACKYPTCRA3L #BH43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PMYCRC HKKYDVKXRMDXMHMYXAPXXYHMTBYP4M4LKHRL4BYBTBKTA3HDADKLDDVBL4RX #HATL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PMYCRD 4VLX4TRHYTPVCVMAAVVTHVVMTRTDAVYK3TAKMCPK3DTAKLTTPKBMDV3KKLAP #CHTM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PMYCRX 4BPB3TBRXRLX3PDKXM3D3VPBBTMP44CRDRAT4CTRTDAYPTKHBKB4HPPYKAMM #KPVC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PMYCRY 3TXPCKAVRVRAKRCDYDYKRYVP #4CLB</w:t>
      </w:r>
    </w:p>
    <w:p>
      <w:pPr>
        <w:spacing w:before="0" w:after="0" w:line="240" w:lineRule="auto"/>
        <w:jc w:val="left"/>
      </w:pPr>
      <w:r>
        <w:rPr>
          <w:rFonts w:ascii="Consolas" w:hAnsi="Consolas" w:cs="Consolas" w:eastAsia="Consolas"/>
          <w:sz w:val="20"/>
        </w:rPr>
        <w:t>TMYCVC HMKHDBAAAAAAAMKXBXVRYRTXDY3KCA #M4DD PAGE 7/7</w:t>
      </w:r>
    </w:p>
    <w:sectPr w:rsidR="00FC693F" w:rsidRPr="0006063C" w:rsidSect="0003461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onsolas" w:hAnsi="Consolas" w:eastAsia="Consolas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