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#!glyphive v=1 codec=base16c-crc16-rs comp=none meta=none files=4 bytes=25387 pages=19 sha256=f4f9fef309d13508ff42904618a2b7c1439586f0cc7025f607277de508c23dc5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HMYCVH HMHPDBAAKAABBALCLBMDLKDBDLLDCYLDMCLDDBDLCYMCMDAHL3L4L3LKAHL3 #RCLB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HMYCVH HMHPDBAAKAABBALCLBMDLKDBDLLDCYLDMCLDDBDLCYMCMDAHL3L4L3LKAHL3 #RCLB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HMYCVK L4L3LKAAAAAAAAAAAAAAAHAAAAAAAAAAAALDCVAAAAAABD4H4R434DARYBDK #XKD3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HMYCVK L4L3LKAAAAAAAAAAAAAAAHAAAAAAAAAAAALDCVAAAAAABD4H4R434DARYBDK #XKD3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HMYCVL AP44HCRAHLBPTCVMXBHDRKPL4AXXMACK4LAMCMMY3KAPXCDYXKCCYVKMLTYP #CLT3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HMYCVL AP44HCRAHLBPTCVMXBHDRKPL4AXXMACK4LAMCMMY3KAPXCDYXKCCYVKMLTYP #CLT3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HMYCVM YLLYVR #3VLL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HMYCVM YLLYVR #3VLL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HMYCVA HKVCAAKBTB3Y3A4TPKTRMARKA3VKH4LHBKHH4RCVMLTCMAVATRLAMA3TKRAP #PRPP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HMYCVA HKVCAAKBTB3Y3A4TPKTRMARKA3VKH4LHBKHH4RCVMLTCMAVATRLAMA3TKRAP #PRPP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LMYCVH HCDBABBVAAAALDCVHMHXKRKAHPHRKLDBACAAAHAAAAAAAAARAALDMCLKLBMH #YVTT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LMYCVK LKC3LYLHTCBVAAAAAAAAAAAACDCAHDMCLKLBMHLKCALBL3CALBMCLDLPLRML #YLBT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LMYCVL LKATATLALMLXMRMALPLRMLLKCALDMCLKLBMHLKLACAMDLKMCLRLBLXLRMTLK #KHXM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LMYCVM MDCAL4L3LKCALHLRMCLKLDMHL4MCMRCAMHMCLKLKCXCALDL4LYMAMCLKMDMD #KP3K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LMYCVA LKMDCAMHLPLKCALDL4LYMALXLKMHLKCALBMCLDLPLRMLLKATMDMHMCLKLBLY #4ARK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LMYCVB CXCALKL3LDL4LHLKMDCALRMHCALBMDCALDLPLKLDLVLKLHCAMAMCLRL3MHLB #CXMT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LMYCVC LCLXLKCALXLRL3LKMDCXCAMALBLMLRL3LBMHLKMDCAMHLPL4MDLKCALXLRL3 #MVY4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LMYCVD LKMDCXCALBL3LHCAMMMCLRMHLKMDATMHLKMPMHCXCAKAHHHLCXCAL4MCCAKM #AMPX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LMYCVX L4MCLHCAL4MKMHMAMKMHC3ATATCDCDCAHCLBMDLRLDCALDL4LYLYLBL3LHAT #XR3B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LMYCVY ATLALALALCLBMDLPATLMLXMRMALPLRMLLKCALDMCLKLBMHLKCACYLLCALCLB #3XYV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LMYCV3 LDLVMKMAC3MHMPMHCACYHDCAMAMCL4LTLKLDMHCAC3ATLALALAATATLACYHD #MPXK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LMYCV4 CAMAMCL4LTLKLDMHCAC3LACALYLKLBL3MDCA3CPARXLBMCLDLPLRMLLKCAMH #VABB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LMYCVP LPLKCALAMAMCL4LTLKLDMHLACALHLRMCLKLDMHL4MCMRCALBMDCAMHLPLKCA #PP4A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LMYCVR MCL4L4MHC33CPARYCAKHLPLKCALBLXMALPLBATHDHXHRCALBLDLDLKMAMHMD #PPP4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LMYCVT CALKMPLBLDMHLXMRCAL4L3LKCAMCL4L4MHDVCAMAMKMHCALYMKLXMHLRMALX #RYPV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LMYCVV LKCALRL3MAMKMHMDCALCLKL3LKLBMHLPCALBCALDL4LYLYL4L3CALHLRMCLK #M3RM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LMYCTH LDMHL4MCMRC3ATATKHLPLKCAL4MKMHMAMKMHCALLL4MCLYLBMHCALRMDCALR #AYYB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LMYCTK L3LLLKMCMCLKLHCALLMCL4LYCALACYLLLADTCALAC3MALHLLLACAMDLKLXLK #KPXV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LMYCTL LDMHMDCAKAHHHLCXCALAC3LHL4LDMPLACAMDLKLXLKLDMHMDATKML4MCLHCX #L3CB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LMYCTM CALBL3LHCALAC3MHMPMHLACAL4MCCALAC3MHLKMPMHLACAMDLKLXLKLDMHMD #3ADR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LMYCTA CAMHLKMPMHC3CAHBL3CAMKL3LVL3L4MML3CAL4MCCALYLRMDMDLRL3LMCALK #BXHK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LMYCTB MPMHLKL3MDLRL4L3CALLLBLXLXMDATLCLBLDLVCAMHL4CALAMHLKMPMHLACX #KPRM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LMYCTC CALBL3LHCALBL3CALKMPMALXLRLDLRMHCALACYCYLLL4MCLYLBMHLACALBLX #RK4B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LMYCTD MMLBMRMDCAMMLRL3MDC3CAHDL4LYMAMCLKMDMDLRL4L3CAMDLKLXLKLDMHMD #ARYH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LMYCTX ATLAMTMDMHLHLACAMMLPLKL3CAMHLPLKCAL4MAMHLRL4L3LBLXATLHLKMALK #CXP4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LMYCTY L3LHLKL3LDMRCALRMDCALBMLLBLRLXLBLCLXLKCALBL3LHCAL4MHLPLKMCMM #YYPD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LMYCT3 LRMDLKCAMKMDLKMDCALALMMTLRMALAC3CAKDLKLXLKLDMHCALCLKLPLBMLLR #MHAX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LMYCT4 L4MCCALKMPMALXLRLDLRMHLXMRATMMLPLKL3CAMCLKMAMCL4LHMKLDLRLCLR #PXML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LMYCTP LXLRMHMRCALBLDMCL4MDMDCALRL3MDMHLBLXLXLBMHLRL4L3MDCALYLBMHMH #RAYA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LMYCTR LKMCMDDTATATLALALALCLBMDLPATLMLXMRMALPLRMLLKCALDMCLKLBMHLKCA #VVHC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LMYCTT KXATCACACYLLCALCLBLDLVMKMAC3MHMPMHCAKXATCACACYCYLLL4MCLYLBMH #YYRC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LMYCTV CAMHLKMPMHCAKXATCACACYCYLDL4LHLKLDCALCLBMDLKDBDLLDCYLDMCLDDB #PLP4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LMYCRH DLCYMCMDCAKXATCACACYCYLDL4LYMAMCLKMDMDLRL4L3CALMMTLRMACAKXAT #DADY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LMYCRK CACACYCYLYLKMHLBLHLBMHLBCAL3L4L3LKCAKXATCACACYHDCAMAMCL4LTLK #X3RT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LMYCRL LDMHCAC3ATLALALAATATKDLPL4MCMHCALDL4LYLYLBL3LHCALBLXLRLBMDDT #PD4X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LMYCRM CALALMLXMRMALPLRMLLKCALDLAC3ATATCDCDCAH4MKMHMAMKMHCALLL4MCLY #VXDH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LMYCRA LBMHMDATATLALALALCLBMDLPATMALRMACALRL3MDMHLBLXLXCACCLMLXMRMA #YDMB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LMYCRB LPLRMLLKKVMALHLLKYCCATLMLXMRMALPLRMLLKCALDMCLKLBMHLKCACYLLCA #VA3M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LMYCRC LCLBLDLVMKMAC3MALHLLCACYCYLLL4L3MHCALDL4MKMCLRLKMCCACYCYLLL4 #LM3L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LMYCRD L3MHCYMDLRMTLKCADPCACYHDCAMAMCL4LTLKLDMHCAC3ATLALALAATATLALA #HMCD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LMYCRX LALCLBMDLPATMALRMACALRL3MDMHLBLXLXCACCLMLXMRMALPLRMLLKKVLHL4 #BKMP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LMYCRY LDMPKYCCATLMLXMRMALPLRMLLKCALDMCLKLBMHLKCACYLLCALCLBLDLVMKMA #X3HV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TMYCVH HMKHDBAAAAAABDATXHMALY3VBKYKAT #PYVL PAGE 1/19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LMYCR3 C3LHL4LDMPCACYCYLLL4L3MHCAHDL4L3MDL4LXLBMDCACYCYLLL4L3MHCYMD #BLHY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LMYCR4 LRMTLKCADBDACACYHDCAMAMCL4LTLKLDMHCAC3ATLALALAATATKAHHHLCAL4 #3PRA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LMYCRP MKMHMAMKMHCALBLDLDLKMAMHMDCAMHLPLKCALCMKLRLXMHCYLRL3CAHLKAHH #DCMH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LMYCRR HLCALLLBLYLRLXLRLKMDCALALDL4MKMCLRLKMCLACXCALALPLKLXMLLKMHLR #VRVM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LMYCRT LDLBLACXCALAMHLRLYLKMDLACXATLAMDMRLYLCL4LXLACXCALAMTLBMALLLH #XRXC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LMYCRV LRL3LMLCLBMHMDLACXCALBL3LHCALALBMCLRLBLXLACXCAMHLPLKCALCMKL3 #KMB3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LMYCPH LHLXLKLHCALAL4LDMCCYLCLACAL4MAMHLRL4L3CXCAL4MCCALBL3ATLKMPLR #ARBD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LMYCPK MDMHLRL3LMCALAC3MHMHLLLAC4LAC3L4MHLLLACAMALBMHLPC3CAKML4MCLH #3ATX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LMYCPL CAL4MKMHMAMKMHCALBLDLDLKMAMHMDCALBL3CALRL3MDMHLBLXLXLKLHCAKM #VCLV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LMYCPM L4MCLHCALLL4L3MHCAL3LBLYLKC3ATH4HDKCCYHCCALRMDCALCMKL3LHLXLK #ATTB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LMYCPA LHCAMKL3LHLKMCCAMHLPLKCAKDHRHXCAH4MALKL3CAHLL4L3MHCAHXLRLDLK #Y3HB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LMYCPB L3MDLKCADBC3DBC3CAHRMHCALRMDCAL3L4MHCAMHLPLKCAMDLPLRMAMALKLH #PPXT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LMYCPC ATLHLKLLLBMKLXMHCACPHDL4MKMCLRLKMCCADPMAMHCALRMDCRCXCALCMKMH #R4HH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LMYCPD CALACYCYLLL4L3MHCAL4LDMCCYLCCACYCYLLL4L3MHCYMDLRMTLKCADLLACA #BCKY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LMYCPX LRMDCALBCALYLKLBMDMKMCLKLHATLALHLKL3MDLKLACAMAMCLKMDLKMHDTCA #PTRM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LMYCPY DKCXDADKDACAMKMDLBLCLXLKCALCMRMHLKMDC4MALBLMLKCAMLLKMCMDMKMD #4M4C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LMYCP3 CAHDL4MKMCLRLKMCCADPMAMHCMMDCADHCXDBDCDKCXCALBL3LHCALRMHATLY #T3LM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LMYCP4 LKLBMDMKMCLKLHCAMDLBLLLKCACPDACKCALDLPLBMCLBLDMHLKMCCALKMCMC #LHYA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LMYCPP L4MCCXCADACKCALXLRL3LKCYLRL3MDLKMCMHLRL4L3CRCAL4L3CALCL4MHLP #TCKH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LMYCPR CAKHLKMDMDLKMCLBLDMHCALBL3LHATKALBLHLHLXLKH4HDKCCAMMLRMHLPCA #4B4H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LMYCPT MHLPLKCAMAMCL4LTLKLDMHCMMDCALALCLBMDLKDBDLLDCYLDMCLDDBDLCYMC #Y44Y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LMYCPV MDLACALBLXMALPLBLCLKMHCA3CPARHCAMDLKLKATKVLALCLKL3LDLPLYLBMC #4RDR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LMYC4H LVMDC4MCLKMDMKLXMHMDC4HLH4H3KHK4HDHBH3HHHRHHHBKHHKKDC3LYLHLA #CP4Y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LMYC4K KYCPLPMHMHMAMDDTC4C4LMLRMHLPMKLCC3LDL4LYC4LTL4MDLKCYMAMCC4LM #BC4L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LMYC4L LXMRMALPLRMLLKC4LCLXL4LCC4LYLBMDMHLKMCC4LCLKL3LDLPLYLBMCLVMD #PXDX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LMYC4M C4MCLKMDMKLXMHMDC4HLH4H3KHK4HDHBH3HHHRHHHBKHHKKDC3LYLHCRATLL #C3AD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LMYC4A L4MCCAMHLPLKCALLMKLXLXCALYLBMHMCLRMPC3CAHBL3MRCAL4MHLPLKMCCA #XHHX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LMYC4B LLL4L3MHCALYMKMDMHCAMDMHLRLXLXCALCLKCALYLKLBMDMKMCLKLHCAMMLR #BHHC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LMYC4C MHLPCAMHLPLKCALRL3MHLKL3LHLKLHATH4HDKCCALYL4LHLKLXCALCLKLLL4 #RLBX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LMYC4D MCLKCAMCLKLXMRLRL3LMCAL4L3CALRMHDTCALBCAMDLYLBLXLXLKMCCALLL4 #3KMK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LMYC4X L3MHCALLLRMHMDCALYL4MCLKCALDLPLBMCLBLDMHLKMCMDCAL4L3CALBATMA #TMT4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LMYC4Y LBLMLKCXCALCMKMHCALRMHCALYMKMDMHCALCLKCAMLLBLXLRLHLBMHLKLHCA #XCXX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LMYC43 L4L3CAMHLPLKCALRL3MHLKL3LHLKLHCAMAMCLRL3MHLKMCCXCAMDLDLBL3L3 #BDKL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LMYC44 LKMCCXCAMCLKMDL4LXMKMHLRL4L3CXATLBL3LHCAH4HDKCCALKL3LMLRL3LK #LLBV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LMYC4P CA3CPARHCAL3L4LYLRL3LBLXCALHLKL3MDLRMHMRCALRMDCAL3L4MHCAMHLP #DYPK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LMYC4R LKCAMDLBLYLKCALBMDCAMCLKLDL4MLLKMCLBLCLXLKCALHLKL3MDLRMHMRC3 #TBMB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LMYC4T ATATKHLPLKCAL3MKLYLCLKMCCAL4LLCAMCL4MMMDCAMALKMCCAMALBLMLKCA #K3PC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LMYC4V LRMDCALDLBLXLDMKLXLBMHLKLHCALLMCL4LYCAMHLPLKCAMDLKLXLKLDMHLK #Y3AX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LMYC3H LHCALLL4L3MHCAMDLRMTLKCALBL3LHCAMALBLMLKATLMLKL4LYLKMHMCMRC3 #VAA4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LMYC3K CAKKMDLKCALACYCYLYLRL3LRLYLBLXCYLYLBMCLMLRL3MDLACAMHL4CAMCLK #3LVT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LMYC3L LHMKLDLKCALBLXLXCALYLBMCLMLRL3MDCALLMCL4LYCADDDLCAMAL4LRL3MH #4RAX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LMYC3M MDCAMHL4CADBDCATMAL4LRL3MHMDCALBL3LHCAMKMDLKCALYL4MCLKCAL4LL #CLKA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LMYC3A CAMHLPLKCAMDLPLKLKMHC3CAHDL4L3LLLRMCLYCAMHLPLBMHCAMHLPLKCAMC #DHLX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LMYC3B LKMDMKLXMHLRL3LMCAMAMCLRL3MHLBLCLXLKCALBMCLKLBCALRMDATLRL3MD #BKC3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LMYC3C LRLHLKCAMHLPLKCALXLRLYLRMHMDCAL4LLCAMHLPLKCALRL3MHLKL3LHLKLH #44CV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LMYC3D CAMAMCLRL3MHLKMCCALBL3LHCAMDLDLBL3L3LKMCCALCLKLLL4MCLKCAMCLK #H3YC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LMYC3X LXMRLRL3LMCAL4L3CALRMHDTATATLALALALCLBMDLPATLMLXMRMALPLRMLLK #CRPR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LMYC3Y CALDMCLKLBMHLKCACYLLCALHLKL3MDLKC3MALHLLCACYCYLLL4MCLYLBMHCA #V34C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LMYC33 MALHLLCACYCYLLL4L3MHCYMDLRMTLKCADPCACYCYLYLRL3LRLYLBLXCYLYLB #KD3Y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LMYC34 MCLMLRL3MDCACYHDCAMAMCL4LTLKLDMHCAC3ATLALALAATATKAHHHLCALDMC #V4PM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LMYC3P LKLBMHLRL4L3CALBLXMDL4CALYLKLBMDMKMCLKMDCAMHLPLKCAMDLKLXLKLD #MTCP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LMYC3R MHLKLHCALLL4L3MHCMMDCAMMLRLHLKMDMHCAMDLBLLLKCALMLXMRMALPCALB #RTT3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LMYC3T L3LHCALDLXLBLYMAMDCAMHLPLKATMALBMRLXL4LBLHCAMMLRLHMHLPCAMHL4 #XYDB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TMYCVK HMKHDBAAAAAABDKCPMKLXTMDACPPRX #3LRM PAGE 2/19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LMYC3V CAMMLPLRLDLPLKMLLKMCCALRMDCAMDLYLBLXLXLKMCDTCAMMLPLBMHCALLLR #RTVH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LMYCYH MHMDCALCLKMHMMLKLKL3CAMHLPLKCALYLBMCLMLRL3MDCALBMHCAMHLPLKAT #PKHV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LMYCYK MCLKMBMKLKMDMHLKLHCAMDLRMTLKC4MDMALBLDLRL3LMCXCAL4MCCADLDACA #TVVA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LMYCYL LDLPLBMCLBLDMHLKMCMDCACYCYCAMHLPLKCAL4L3LKCAMMLRLHMHLPCALKML #LKCR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LMYCYM LKMCMRCAH4HDKCCYMDLBLLLKMHMRATLYLKLBMDMKMCLKLYLKL3MHCALRL3CA #VVKC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LMYCYA MHLPLRMDCAMAMCL4LTLKLDMHCACPLRL3LDLXMKLHLRL3LMCAMHLPLKCAH4HD #VCTX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LMYCYB KCCYHCCACCLHLKL3MDLKCCCAMAMCLKMDLKMHCRCAMMLBMDCALBLDMHMKLBLX #BCKB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LMYCYC LXMRATMHLBLVLKL3CALBMHC3CAHBCALLL4L3MHCAMMLPL4MDLKCALMLXMRMA #A3LH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LMYCYD LPMDCALBMCLKCAL3LBMCMCL4MMCALKL3L4MKLMLPCAMHL4CALMLKL4LYLKMH #RPL3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LMYCYX MCLRLDLBLXLXMRCALLLRMHCALYL4MCLKCAMHLPLBL3ATDLDACALDLPLBMCLB #LBKD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LMYCYY LDMHLKMCMDCALHL4LKMDCACTCTL3L4MHCTCTCALBMKMHL4LYLBMHLRLDLBLX #4HBY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LMYCY3 LXMRCALMLKMHCALBCAMMLRLHLKMCCAMCL4MMDTCAMCLKLBLXCYLDL4L3MHLK #X4XT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LMYCY4 L3MHCAMHLKMDMHLRL3LMATLLL4MKL3LHCALBCAMMLRLHLKMCCAMCL4MMCACP #MX4P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LMYCYP LKC3LMC3CAH4HDKCCYHCCADLMAMHCMMDCAL4MML3CAM3DRDACYLDLPLBMCCA #TBHH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LMYCYR LMLKL4LYLKMHMCLRLDCALLLRMHCRCALYLKLBMDMKMCLBLCLXMRCALXLKMDMD #YTBA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LMYCYT ATMCLKLXLRLBLCLXLKCAMHLPLBL3CADLDACXCALKMLLKL3CALLL4MCCALBCA #C3TM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LMYCYV LLL4L3MHCAL4MHLPLKMCMMLRMDLKCALDL4L3MDLRLHLKMCLKLHCAH4HDKCCY #CBL3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LMYCXH MDLBLLLKC3CAKHLKMPMHCALBL3LHCAKML4MCLHATL4MKMHMAMKMHCAMCLKMH #RVYK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LMYCXK LBLRL3CADLDACALCMRCALHLKLLLBMKLXMHCALLL4MCCAMHLPLKCAMDLBLYLK #DLMD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LMYCXL CAMCLKLBMDL4L3CXCAL4L3CAMHL4MACAL4LLCAL3L4MHCALKMPMAL4MDLRL3 #YMDC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LMYCXM LMATMCLKLXLRLBLCLXLKCAMALPMRMDLRLDLBLXCALLL4L3MHCALYLKMHMCLR #B3BR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LMYCXA LDMDC3CAKKMDLKCALACYCYLXLRL3LKCYMMLRLHMHLPCAH3LACAMHL4CALKMP #MAAM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LMYCXB MALXLRLDLRMHLXMRCAL4MAMHCALRL3MHL4CALBL3ATMKL3LYLKLBMDMKMCLK #PDLL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LMYCXC LHCAMMLRLHLKMCCACPL4MCCALBL3CALRL3MHLKL3MHLRL4L3LBLXLXMRCAL3 #ATL3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LMYCXD LBMCMCL4MMLKMCCRCAMCL4MMCALLL4MCCAMRL4MKMCCAL4MML3CALKMPMALK #XPV3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LMYCXX MCLRLYLKL3MHMDDVATKAHHHLCAMCLKLTLKLDMHMDCALBL3CAL4MLLKMCMCLR #KVAY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LMYCXY LHLKCAMHLPLBMHCALKMPLDLKLKLHMDCALRMHMDCALMLKL4LYLKMHMCLRLDCA #ADTR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LMYCX3 LLLRMHCXCALCMKMHCALHL4LKMDCAL3L4MHCAMDMHL4MACAMRL4MKATLLMCL4 #KDCX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LMYCX4 LYCALDLPL4L4MDLRL3LMCALBCAMMLRLHLKMCCYMHLPLBL3CYDLDACAMCL4MM #HYPT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LMYCXP CAMHLPLBMHCALPLBMDL3CMMHCALCLKLKL3CAH4HDKCCYMLLKMCLRLLLRLKLH #XL3R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LMYCXR C3CAHHLKLDL4LHLKCALRL3LLLKMCMDATMCL4MMCAMMLRLHMHLPCALLMCL4LY #A3TT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LMYCXT CAMHLPLKCALLMCLBLYLKMDCXCAMDL4CAL3L4CAMDLKMALBMCLBMHLKCAMCLK #PRL4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LMYCXV MDMHL4MCLKCAL4MAMHLRL4L3CALRMDCAL3LKLKLHLKLHC3ATATHDMCLKLBMH #C4CT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LMYCDH LKCAMKMDLKMDCALHLRMDLVCYLCLBLDLVLKLHCAMHLKLYMAL4MCLBMCMRCAMD #YVDP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LMYCDK MAL4L4LXMDCAMDL4CALBMCLDLPLRMLLKCYMDLRMTLKLHCAMALBMRLXL4LBLH #LMTM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LMYCDL MDCALBL3LHCALKL3LDL4LHLKLHATMALBLMLKCALXLRMDMHMDCALHL4CAL3L4 #YCVH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LMYCDM MHCALPLBMLLKCAMHL4CAMCLKLYLBLRL3CALRL3CALYLKLYL4MCMRC3CAKDMA #B3MX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LMYCDA L4L4LXMDCAMKMDLKCAMHLPLKCAMDMRMDMHLKLYCAMHLKLYMAL4MCLBMCMRAT #PBMY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LMYCDB LHLRMCLKLDMHL4MCMRCALCMRCALHLKLLLBMKLXMHDVCALBLHMLLBL3LDLKLH #LHLY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LMYCDC CAMKMDLKMCMDCALDLBL3CAMDLKLXLKLDMHCALBCAMDLBLYLKCYLLLRLXLKMD #HTAT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LMYCDD MRMDMHLKLYCALXL4LDLBMHLRL4L3CAMMLRMHLPATLACYCYMHLKLYMACYLHLR #LDDX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LMYCDX MCCAKAHBKHHPLACALBL3LHCAMHMKL3LKCAMDLKMBMKLKL3MHLRLBLXCAHRC4 #XYKT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LMYCDY H4CAMMLRMHLPCALACYCYLDLPMKL3LVCYMDLRMTLKCAHCKRKHHKKDLACACPLH #DVKH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LMYCD3 LKLLLBMKLXMHDTATDBCAHYLRHCCRC3CAKHLKLYMAL4MCLBMCMRCALLLRLXLK #VBRP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LMYCD4 MDCALBMCLKCAMCLKLYL4MLLKLHCAL4L3CALCL4MHLPCAMDMKLDLDLKMDMDCA #3H44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LMYCDP LBL3LHCALLLBLRLXMKMCLKC3CAHHH4HDKPCALMLKL3LKMCLBMHLRL4L3ATMD #DR33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LMYCDR MHLRLXLXCAMCLKMHLBLRL3MDCAMAMRMHLPL4L3CYLHL4LDMPCMMDCALRL3CY #XKYB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LMYCDT LYLKLYL4MCMRCALHL4LDMKLYLKL3MHCALYL4LHLKLXCXCAMMLPLRLXLKCAMH #V3BL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LMYCDV LKMPMHCALBL3LHCAKAHHHLCAL4MKMHMAMKMHATLBMCLKCAMMMCLRMHMHLKL3 #PPLY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LMYCCH CALHLRMCLKLDMHLXMRCAMHL4CAMHLPLKLRMCCALHLKMDMHLRL3LBMHLRL4L3 #XAKY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LMYCCK MDC3ATATKAHHHLCALBL3LHCAHHH4HDKPCAL4MKMHMAMKMHCALDLBL3CALDLK #CHLD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LMYCCL L3MHLKMCCALKLBLDLPCALLLRMPLKLHCYMMLRLHMHLPCALXLRL3LKCAMMLRMH #MB3A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LMYCCM LPATLACYCYLPL4MCLRMTL4L3MHLBLXCYLBLXLRLML3LYLKL3MHCALDLKL3MH #R333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TMYCVL HMKHDBAAAAAABDB4P3PLLY4YPPTLYD #RYCX PAGE 3/19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LMYCCA LKMCLACXCAL4MCCALHLRMDMHMCLRLCMKMHLKCALRMHMDCALDLPLBMCLBLDMH #YLLD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LMYCCB LKMCMDCALBLDMCL4MDMDCAMHLPLKCALLMKLXLXATMAMCLRL3MHLBLCLXLKCA #H4AP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LMYCCC MMLRLHMHLPCAMMLRMHLPCALACYCYLPL4MCLRMTL4L3MHLBLXCYLBLXLRLML3 #YPXD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LMYCCD LYLKL3MHCALTMKMDMHLRLLMRLAC3CAKKMDLKATLACYCYLDLPLBMCLBLDMHLK #DHHL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LMYCCX MCCYMDMALBLDLRL3LMCAKAH4HRH3KHKDLACALLL4MCCALBCAMDLYLBLXLXLK #KLAY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LMYCCY MCCXCALLLRMPLKLHCALBLYL4MKL3MHCAL4LLCALKMPMHMCLBCAMHMCLBLDLV #MHLK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LMYCC3 LRL3LMC3CAHLL4MCATLKMPLBLYMALXLKDTATATLALALALDL4L3MDL4LXLKAT #TCDR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LMYCC4 LMLXMRMALPLRMLLKCALDMCLKLBMHLKCACYLLCAMDMALBLDLKLHC3MALHLLCA #3CCH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LMYCCP CYCYLLL4L3MHCAL4LDMCCYLCCACYCYLLL4L3MHCYMDLRMTLKCADPCAKXATCA #BKBV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LMYCCR CACYCYLPL4MCLRMTL4L3MHLBLXCYLBLXLRLML3LYLKL3MHCALDLKL3MHLKMC #APPX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LMYCCT CACYCYLDLPLBMCLBLDMHLKMCCYMDMALBLDLRL3LMCADAC3DCCACYHDCAMAMC #ARTK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LMYCCV L4LTLKLDMHCAC3ATLALALAATATKHLPLKMDLKCALDL4L3MHMCL4LXMDCALDLP #LCTB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LMYCBH LBL3LMLKCAMALPMRMDLRLDLBLXCAMALXLBLDLKLYLKL3MHC3CAHLL4MCCAKA #DP4V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LMYCBK HHHLCXCALDLPLBMCLBLDMHLKMCCAMDMALBLDLRL3LMCALDLBL3CALBLXMDL4 #MVMV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LMYCBL ATMCLKLHMKLDLKCAMHLPLKCALBMKMHL4LYLBMHLRLDLBLXLXMRCAMDLKLXLK #LVMY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LMYCBM LDMHLKLHCAMALBMRLXL4LBLHCAMMLRLHMHLPDVCAMKMDLKCALACYCYLXLRL3 #BMKB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LMYCBA LKCYMMLRLHMHLPLACAMMLPLKL3CALBL3ATLKMPMALKMCLRLYLKL3MHCAMCLK #BCCT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LMYCBB MBMKLRMCLKMDCALRLHLKL3MHLRLDLBLXCAMMLRMCLKCAMCL4MMMDCALBLDMC #TRLT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LMYCBC L4MDMDCALXLBMRL4MKMHCAMLLBMCLRLBL3MHMDC3CALALTMKMDMHLRLLMRLA #B4PD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LMYCBD CAMKMDLKMDATLHLRLLLLLKMCLKL3MHCAMHMCLBLDLVLRL3LMCAL4L3CALXLR #H43B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LMYCBX L3LKMDCAL4LLCALHLRLLLLLKMCLKL3MHCALXLKL3LMMHLPMDCXCAMDL4ATLA #33XV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LMYCBY LDLKL3MHLKMCLACAMALXMKMDCALYL4LHLKMDMHCALLLRMPLKLHCAMDMALBLD #P4VL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LMYCB3 LRL3LMCALRMDCAMKMDMKLBLXLXMRCAMHLPLKCALCLKMHMHLKMCCAMDMHLBMC #CVBL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LMYCB4 MHLRL3LMCAMAL4LRL3MHCALLL4MCCALBATLDLPLBMCLBLDMHLKMCCYLMMCLR #LPTY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LMYCBP LHCAH4HDKCCAMML4MCLVLLLXL4MMC3CAKHMCLKLBMHCALKLRMHLPLKMCCAL4 #PDAL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LMYCBR MAMHLRL4L3CALBMDCALKMPMALKMCLRLYLKL3MHLBLXCAMKL3MHLRLXCALRMH #LYRM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LMYCBT CALPLBMDATMALBMDMDLKLHCAMHLPLKCAMDLBLYLKCAMAMCLRL3MHC4MCLBMD #MPTP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LMYCBV MHLKMCLRMTLKC4H4HDKCCALCLKL3LDLPLYLBMCLVCALBMDCAMHLPLKCALDLP #LP3R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LMYCAH L4MDLKL3CALLL4L3MHCALBL3LHCAMDLRMTLKC3ATATKHLKMPMHCAL4MKMHMA #MTL4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LMYCAK MKMHCAMAMCLKMDLKMCMLLKMDCALKMPLBLDMHCALXLRL3LKCALKL3LHLRL3LM #4VVY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LMYCAL MDCALBL3LHCAMDLKMALBMCLBMHLKMDCAMALBLMLKMDCAMMLRMHLPCALBCALL #LHKD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LMYCAM L4MCLYCYLLLKLKLHATLDLPLBMCLBLDMHLKMCC3CAHHL4CAL3L4MHCAMCLKLL #KVXD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LMYCAA LXL4MMCAL4MCCAMML4MCLHCYMMMCLBMACALBCAMHMCLBL3MDLDMCLRMAMHC3 #CKYX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LMYCAB ATATCDCDCAHDL4LYMAMCLKMDMDLRL4L3ATATMXCAH3LBLYLKCAMXCAHHLKMA #KRVD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LMYCAC LKL3LHLKL3LDMRCAMXCAH3L4MHLKMDCAMXATMXCACYCYCYCAMXCACYCYCYCA #VTMX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LMYCAD MXCACYCYCYCAMXATMXCALAL3L4L3LKLACAMXCAL3L4L3LKCAMXCAKKMDLKLL #BPYP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LMYCAX MKLXCALLL4MCCALRMDL4LXLBMHLRL3LMCALKL3LDL4LHLRL3LMCALBL3LHCA #MLKV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LMYCAY H4HDKCCALCLKLPLBMLLRL4MCCAMXATMXCALALMMTLRMALACAMXCAL3L4L3LK #YMYP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LMYCA3 CAMXCAKAL4MCMHLBLCLXLKCAMDMHLHLXLRLCCALDL4LYMAMCLKMDMDLRL4L3 #TVTA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LMYCA4 CAMXATMXCALAMTMDMHLHLACAMXCALALMLXMRMALPLRMLLKKVMTMDMHLHKYLA #P4CH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LMYCAP CAMXCAH4MAMHLRL4L3LBLXCAMMLPL4LXLKCYMDMHMCLKLBLYCALDL4LYMAMC #YDAL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LMYCAR LKMDMDLRL4L3CAMXATATKHLPLKCALXLKLMLBLDMRCALACYCYL3L4L3LKLACX #K4RR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LMYCAT CALACYMTLAC4LACYCYLMMTLRMALACXCALBL3LHCALACYCYMTMDMHLHLACALL #PBYK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LMYCAV LXLBLMMDCAMCLKLYLBLRL3CALBLXLRLBMDLKMDC3CAKHLPLKMRCALBMCLKAT #HBHK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LMYCMH LYMKMHMKLBLXLXMRCALKMPLDLXMKMDLRMLLKCXCALBL3LHCALBCALXLKLMLB #KLPD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LMYCMK LDMRCALLLXLBLMCAMHLPLBMHCALHLRMDLBLMMCLKLKMDCAMMLRMHLPCALACY #XBKD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LMYCML CYLDL4LYMAMCLKMDMDLRL4L3LAATLDLBMKMDLKMDCAMHLPLKCALDL4LYLYLB #L4KY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LMYCMM L3LHCAMHL4CAMDMHL4MACALCLKLLL4MCLKCAMMMCLRMHLRL3LMCAL4MKMHMA #CDXB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LMYCMA MKMHC3ATATLACYHXLAC4LACYCYLXLKMLLKLXLACALLL4MCMMLBMCLHMDCALB #YMHV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LMYCMB CALDL4LYMAMCLKMDMDLRL4L3CALXLKMLLKLXCAMHL4CAMHLPLKCAMDLKLXLK #YDLB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LMYCMC LDMHLKLHCALRLYMALXLKLYLKL3MHLBMHLRL4L3C3ATATCDCDCAHYLKMHLBLH #AKCB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LMYCMD LBMHLBCAMAMCL4LLLRLXLKMDATATCYCALACYCYLYLKMHLBLHLBMHLBCAL3L4 #PRAX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LMYCMX L3LKLACALRMDCAMHLPLKCALHLKLLLBMKLXMHC3CAHRMHCALBMCLDLPLRMLLK #KTKY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TMYCVM HMKHDBAAAAAABDAATLR4THDTTC4TTK #RBBA PAGE 4/19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LMYCMY MDCAMALBMHLPMDCXCALLLRLXLKCALDL4L3MHLKL3MHMDCXCALBL3LHATCACA #D4HV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LMYCM3 LKMPMALXLRLDLRMHLXMRCALKLYMAMHMRCALHLRMCLKLDMHL4MCLRLKMDC3AT #R4KY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LMYCM4 CYCALACYCYLYLKMHLBLHLBMHLBCALCLBMDLRLDLACALBLXMDL4CAMCLKLDL4 #DL3A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LMYCMP MCLHMDCAL4MCLHLRL3LBMCMRCAMALKMCLYLRMDMDLRL4L3CALCLRMHMDCALB #KYTV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LMYCMR L3LHCALYL4LHLRLLLRLDLBMHLRL4L3ATCACAMHLRLYLKCAMCL4MKL3LHLKLH #LMXD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LMYCMT CAMHL4CALRL3MHLKLMLKMCCALYLRLXLXLRMDLKLDL4L3LHMDC3ATATHYLKMH #KTTP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LMYCMV LBLHLBMHLBCAMCLKMDMHL4MCLBMHLRL4L3CALRMDCALCLKMDMHCYLKLLLLL4 #R4KK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LMYCLH MCMHCALCLKLDLBMKMDLKCALLLRLXLKMDMRMDMHLKLYMDCALBL3LHCAL4MALK #AX4H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LMYCLK MCLBMHLRL3LMCAMDMRMDMHLKLYMDATLHL4CAL3L4MHCALBLXLXCALKMPMAL4 #DVDY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LMYCLL MDLKCAMHLPLKCAMDLBLYLKCAMALKMCLYLRMDMDLRL4L3MDCAL4MCCAMHLRLY #3XDV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LMYCLM LKCAMCLKMDL4LXMKMHLRL4L3C3ATATCDCDCAHRLML3L4MCLKCALCLKLPLBML #VVLY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LMYCLA LRL4MCATATHMLXMRMALPLRMLLKCAMCLKLBLHMDCALAC3LMLRMHLRLML3L4MC #YMRY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LMYCLB LKLACALBL3LHCALAC3LRLML3L4MCLKLACAL4L3LXMRCALBMHCAMHLPLKCALB #V4MK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LMYCLC MCLDLPLRMLLKLHCAMCL4L4MHC3CAHYLBMHLDLPLRL3LMATLLLRLXLKMDCALB #LCMR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LMYCLD L3LHCALHLRMCLKLDMHL4MCLRLKMDCALBMCLKCALKMPLDLXMKLHLKLHCXCALB #XDYX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LMYCLX L3LHCALAC3LMLRMHC4LACALRMDCALBLXMMLBMRMDCALKMPLDLXMKLHLKLHC3 #ATHH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LMYCLY CAH3LKMDMHLKLHATLRLML3L4MCLKCALLLRLXLKMDCALBMCLKCAL3L4MHCALD #DK3A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LMYCL3 MKMCMCLKL3MHLXMRCALBMAMALXLRLKLHC3ATATKKMDLKCALACYCYL3L4CYLR #KPVH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LMYCL4 LML3L4MCLKLACAMHL4CALBMCLDLPLRMLLKCALKMLLKMCMRMHLPLRL3LMCALK #HLDA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LMYCLP MPLDLKMAMHCALAC3LMLRMHC4LADTATATLALALALCLBMDLPATLMLXMRMALPLR #YTTR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LMYCLR MLLKCALDMCLKLBMHLKCACYLLCALDL4LYMALXLKMHLKC3MHMPMHCACYCYL3L4 #TRCR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LMYCLT CYLRLML3L4MCLKCACYCYLDL4LYMAMCLKMDMDLRL4L3CALMMTLRMACACYHDCA #VMKT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LMYCLV MAMCL4LTLKLDMHCAC3ATLALALAATATKDMRLYLCL4LXLRLDCALXLRL3LVMDCX #VBTM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LMYCKH CALTMKL3LDMHLRL4L3MDCXCALBL3LHCAMDMALKLDLRLBLXCALLLRLXLKMDCA #3BMY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LMYCKK LBMCLKCAMCLKLTLKLDMHLKLHCAMCLBMHLPLKMCCAMHLPLBL3CALLL4LXLXL4 #AT4A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LMYCKL MMLKLHDVATMHLPLKCALDMKMCMCLKL3MHCALBMCLDLPLRMLLKCALLL4MCLYLB #HHL4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LMYCKM MHCALPLBMDCAL3L4CALXLRL3LVCAL4MCCALHLKMLLRLDLKCAMCLKLDL4MCLH #3H3T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LMYCKA C3ATATCDCDCAKLLKMCLRLLMRCAMHLPLKCAMCLKMDMKLXMHATATHRL3MDMALK #TL4K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LMYCKB LDMHCAMHLPLKCAMAMCL4MHLKLDMHLKLHCALPLKLBLHLKMCCALBL3LHCALLLR #Y3XH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LMYCKC LXLKCALYLBL3LRLLLKMDMHCALCLKLLL4MCLKCAMAMCLRL3MHLRL3LMDTATAT #MBAT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LMYCKD LALALALCLBMDLPATLMLXMRMALPLRMLLKCALXLRMDMHCACYLLCALCLBLDLVMK #YTLT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LMYCKX MAC3MHMPMHATLALALAATATHLL4MCCALRLYMAL4MCMHLBL3MHCALCLBLDLVMK #MAHR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LMYCKY MAMDCXCAMALKMCLLL4MCLYCALBCALLMKLXLXCAMCLKMDMHL4MCLKCALRL3MH #MRDC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LMYCK3 L4CALBCAL3LKMMCALHLRMCLKLDMHL4MCMRCALBL3LHCALDL4LYMALBMCLKAT #3DDC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LMYCK4 LRMHCAMMLRMHLPCAMHLPLKCAMDL4MKMCLDLKCALCLKLLL4MCLKCAMHMCLKLB #CMDB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LMYCKP MHLRL3LMCAMHLPLKCAMAMCLRL3MHL4MKMHCALBMDCAMHLPLKCAL4L3LXMRCA #YCVP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LMYCKR LDL4MAMRC3ATAAALAAL4LDMCC3LYLHYVBTAAAAAAAAAAAACDCAH4HDKCATAT #RVMH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LMYCKT H4HDKCCALRMDCALBL3CALRL3MAMKMHCALBLHLBMAMHLKMCCXCAL3L4MHCAMH #KMR4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LMYCKV LPLKCALDL4MCMCLKLDMHL3LKMDMDCAL4MCLBLDLXLKC3CAHBCAMAMCL4MLLR #LMBP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LMYCHH LHLKMCCAMHMKMCL3MDCALBCAMALBLMLKATLRLYLBLMLKCALRL3MHL4CALXLR #HTYV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LMYCHK L3LKMDDVCAHMLXMRMALPLRMLLKCAMHLPLKL3CALBLDLDLKMAMHMDCAL4MCCA #D3TM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LMYCHL MCLKLTLKLDMHMDCAMHLPL4MDLKCALXLRL3LKMDCAMKMDLRL3LMCAMAMCL4MH #YVCT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LMYCHM LKLDMHLKLHATLYLKMHLBLHLBMHLBCXCAHDKCHDCYDBDLCXCAKCLKLKLHCYKD #MXBD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LMYCHA L4LXL4LYL4L3CALDL4MCMCLKLDMHLRL4L3CXCAMALBLMLKCALPLBMDLPLKMD #CVTP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LMYCHB CXCALBL3LHCAMHLPLKCALLLRL3LBLXCALHL4LDMKLYLKL3MHATKDHPHBCYDC #DCRC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LMYCHC DKDLC3ATATCDCDCAKAMCL4MLLRLHLKMCMDATATKHLPLKCAMCLKLMLRMDMHMC #DTRM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LMYCHD MRCALRL3LDLXMKLHLKMDCALAMALBLHLHLXLKLACXCALALKLBMDMRL4LDMCLA #MD3A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LMYCHX CXCALBL3LHCALAMHLKMDMDLKMCLBLDMHLAC3CAHBMKMHL4LYLBMHLRLDCAMD #DBXP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LMYCHY LKLXLKLDMHLRL4L3ATMAMCLKLLLKMCMDCAMHLPLKLYCALRL3CAMHLPLBMHCA #T4BM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LMYCH3 L4MCLHLKMCCAMMLPLKL3CALRL3MDMHLBLXLXLKLHCALBL3LHCALBMLLBLRLX #KXVC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LMYCH4 LBLCLXLKC3ATATMXCAKAMCL4MLLRLHLKMCCAMXCAKAMRMHLPL4L3CAMALBLD #VVCL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LMYCHP LVLBLMLKCAMXCAH3L4MHLKMDCAMXATMXCACYCYCYCAMXCACYCYCYCAMXCACY #3DAD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LMYCHR CYCYCAMXATMXCALAMHLKMDMDLKMCLBLDMHLACAMXCALALMLXMRMALPLRMLLK #MLMC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TMYCVA HMKHDBAAAAAABDXYPKCYVT3KXDBHXD #4HHA PAGE 5/19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LMYCHT KVL4LDMCKYLACAMXCAHRL3MDMHLBLXLXMDCAKALRLXLXL4MMCALBL3LHCALA #HDPT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LMYCHV MAMRMHLKMDMDLKMCLBLDMHLADVCALRL3MDMHLBLXLXCAMHLPLKCAKHLKMDMD #KPCD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LMYDVH LKMCLBLDMHCALKMPLKLDMKMHLBLCLXLKCALBL3LHCALXLBL3LMMKLBLMLKCA #4ABP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LMYDVK LHLBMHLBCAMDLKMALBMCLBMHLKLXMRCAMXATMXCALALKLBMDMRL4LDMCLACA #KHTT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LMYDVL MXCALALKLBMDMRL4LDMCLACAMALXMKMDCAKALRLXLXL4MMCAMXCAHHL4MML3 #CT34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LMYDVM LXL4LBLHMDC4LXL4LBLHMDCALRMHMDCAL4MML3CALYL4LHLKLXCALBMDMDLK #VPDA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LMYDVA MHMDCALBLDLDL4MCLHLRL3LMCAMHL4CAHKLBMDMRH4HDKCCALDL4L3LLLRLM #RVYK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LMYDVB MKMCLBMHLRL4L3CAMXATMXCALAMALBLHLHLXLKLACAMXCALAMALBLHLHLXLK #BY3C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LMYDVC L4LDMCLACAMALXMKMDCAKALRLXLXL4MMCAMXCAKCLKMBMKLRMCLKMDCAMHLP #3ACB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LMYDVD LKCALDL4LYMALBMHLRLCLXLKCAKALBLHLHLXLKCAMCMKL3MHLRLYLKC4LYL4 #YRVC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LMYDVX LHLKLXCAMDLKMHMKMACAMXATATH4MAMHLRL4L3LBLXCALRLYMAL4MCMHMDCA #DXBB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LMYDVY LBMCLKCALXLBMTMRC3CAHRL3MDMHLBLXLXLRL3LMCAHMLXMRMALPLRMLLKCA #ADYC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LMYDV3 MMLRMHLPL4MKMHCALBL3CAH4HDKCCALKMPMHMCLBCALVLKLKMAMDCAMHLKMP #VBYL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LMYDV4 MHATLDMCLKLBMHLKC4MCLKMDMHL4MCLKCAMKMDLBLCLXLKCALBL3LHCALHL4 #HBMP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LMYDVP LKMDCAL3L4MHCALRLYMAL4MCMHCALYL4LHLKLXCAMCMKL3MHLRLYLKMDC3AT #MPAH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LMYDVR ATCDCDCAHDHXHRCAMKMDLKATATLALALALCLBMDLPATLMLXMRMALPLRMLLKCA #4KXV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LMYDVT LKMPMHMCLBLDMHCAKXATCACACYLLCAMDLDLBL3MDC4CAKXATCACACYCYL4LD #AYTL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LMYDVV MCCYLKL3LMLRL3LKCAMHLKMDMDLKMCLBLDMHCAKXATCACACYHDCAMCLKMDMH #VLMR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LMYDTH L4MCLKLHATLALALAATATH4LYLRMHCALACYCYL4LDMCCYLKL3LMLRL3LKLACA #M4DH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LMYDTK MHL4CAMDLKLXLKLDMHCAMHLPLKCALPLRLMLPLKMDMHCYMAMCLKLLLKMCLKL3 #CMPV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LMYDTL LDLKCALBMLLBLRLXLBLCLXLKCAMAMCL4MLLRLHLKMCC3CAKHLPLKATHDHXHR #T3VY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LMYDTM CALBLDLDLKMAMHMDCAL4L3LKCALLLRLXLKCAL4MCCALBCALHLRMCLKLDMHL4 #YLCL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LMYDTA MCMRCAL4LLCALHLRMCLKLDMHCALDLPLRLXLHCALLLRLXLKMDC3CAHRMHCALB #MRBX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LMYDTB MKMHL4LYLBMHLRLDLBLXLXMRATLHLRMDMHLRL3LMMKLRMDLPLKMDCAKKKHHL #XC3D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LMYDTC CYDPCAMHMCLBL3MDLDMCLRMAMHMDCXCALDL4LYLYL4L3CALRLYLBLMLKMDCX #BAAD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LMYDTD CAKAHHHLMDCXCALBL3LHCAHHH4HDKPCALHL4LDMKLYLKL3MHMDDVCALYLRMP #CATK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LMYDTX LKLHATLHLRMCLKLDMHL4MCLRLKMDCALBMCLKCAMAMCL4LDLKMDMDLKLHCALR #RVKH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LMYDTY L3CAMDL4MCMHLKLHCAL4MCLHLKMCC3CALALMLXMRMALPLRMLLKCALXLRMDMH #KCMA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LMYDT3 LACALBLDLDLKMAMHMDCAMHLPLKCAMDLBLYLKATLRL3MAMKMHMDCALBL3LHCA #XXHA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LMYDT4 LACYCYL4LDMCCYLKL3LMLRL3LKLACAL4MAMHLRL4L3C3CAKKMDLKCALACYCY #MYKH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LMYDTP LLMCL4LYCYLRLYLBLMLKMDLACAL4L3LXMRCAMMLPLKL3CALBL3CALKMPMALX #TDL3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LMYDTR LRLDLRMHATLBLXLXCYLRLYLBLMLKMDCAL4MLLKMCMCLRLHLKCALRMDCAMKMD #RAKM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LMYDTT LKLLMKLXC3ATATLAL4LDMCK4MLL4MHLKCPCRLACALDLBL3CALDL4LYLCLRL3 #MC4T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LMYDTV LKCALXLRL3LKCYLXLKMLLKLXCAL4MKMHMAMKMHCALLMCL4LYCAMDLKMLLKMC #XVKB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LMYDRH LBLXCALKL3LMLRL3LKMDCXCALCMKMHCALRMHMDCAMCLKMDMKLXMHATLRMDCA #3MVR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LMYDRK L4L3LXMRCALBCALDLBL3LHLRLHLBMHLKCAMHMCLBL3MDLDMCLRMAMHC3CAHB #X44M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LMYDRL LMMCLKLKLYLKL3MHCALCLKMHMMLKLKL3CALKL3LMLRL3LKMDCALRMDCAL3L4 #PYXY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LMYDRM MHCAMAMCL4L4LLDVCAMHLPLKATLLL4MCLYLBMHCMMDCALDLPLKLDLVMDCAMD #V4HK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LMYDRA MHLRLXLXCALHLKLDLRLHLKCAMMLPLKMHLPLKMCCAMCLKMDMHL4MCLKCALRMD #VBLC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LMYDRB CAMLLBLXLRLHC3ATATCDCDCAKCLKL3LHLKMCCALHL4LDMKLYLKL3MHMDCALL #PPHY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LMYDRC L4MCCAMHMCL4MKLCLXLKMDLPL4L4MHLRL3LMATATKHLPLKCALHL4LDMKLYLK #BYHY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LMYDRD L3MHCALDL4L3MLLKMCMDLRL4L3CALPLKLXMALKMCCAMAMCL4LHMKLDLKMDCA #VPBV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LMYDRX L4MCLHLKMCLKLHCAKAH3HMCAMALBLMLKCALRLYLBLMLKMDCAMMLRMHLPL4MK #RYKY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LMYDRY MHATMCMKL3L3LRL3LMCAH4HDKCC3CAHHKAHRCALBL3LHCAHMLBMKMDMDLRLB #MLCX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LMYDR3 L3CALCLXMKMCCALDLBL3CALCLKCAMLLBMCLRLKLHCAMHL4CAMCLKMAMCL4LH #DCHK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LMYDR4 MKLDLKCAMDLDLBL3CALDL4L3LHLRMHLRL4L3MDDTATATLALALALCLBMDLPAT #4BBD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LMYDRP MAMRMHLPL4L3CAMHL4L4LXMDC4LHL4LDMKLYLKL3MHK4MHL4K4LRLYLBLMLK #RXXA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LMYDRR MDC3MAMRCALCLBLDLVMKMAC3MALHLLCAMALBLMLKMDC4CACYCYLHMALRCADD #VAHM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LMYDRT DADACACYCYLCLXMKMCCADAC3DLATMAMRMHLPL4L3CAMHL4L4LXMDC4LHL4LD #4DDK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LMYDRV MKLYLKL3MHK4MHL4K4LRLYLBLMLKMDC3MAMRCALCLBLDLVMKMAC3LHL4LDMP #3VVA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LMYDPH CAMALBLMLKMDC4CACYCYLHMALRCADCDHDAATLALALAATATHRL3MDMHLBLXLX #DAPK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LMYDPK CALALMLXMRMALPLRMLLKKVLHL4LDMKLYLKL3MHCYLRL3MAMKMHKYLACALLL4 #X4TT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LMYDPL MCCAKAHHHLCAMCLKL3LHLKMCLRL3LMC3CAHHH4HDKPCALDL4L3MLLKMCMDLR #DRPB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TMYCVB HMKHDBAAAAAABDVTMAVTHLVDTV3RXK #B4TA PAGE 6/19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LMYDPM L4L3CAMKMDLKMDATLAMAMRMHLPL4L3CYLHL4LDMPLACALBL3LHCAMAMCL4LH #4MVY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LMYDPA MKLDLKMDCALBCALHLRLBLML3L4MDMHLRLDCAMCLKCYMCLKL3LHLKMCCAL4LL #AYVP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LMYDPB CAMALBMCLBLMMCLBMALPCAMHLKMPMHCAMMLRMHLPCAMHLPLKATLCMKL3LHLX #VCHB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LMYDPC LKLHCAH4HDKCCYHCCALLL4L3MHDVCALRMHCALHL4LKMDCAL3L4MHCAMCLKMA #T4M4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LMYDPD MCL4LHMKLDLKCAHYLRLDMCL4MDL4LLMHCAKML4MCLHCMMDCALXLBMRL4MKMH #4VMA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LMYDPX CALKL3LMLRL3LKC3CAKHLPLKATMHL4L4LXCAMAMCLRL3MHMDCALKLBLDLPCA #PLLR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LMYDPY LMLKL3LKMCLBMHLKLHCAMALBLMLKCAMALBMHLPCALRL3CAL4MCLHLKMCCXCA #LDBR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LMYDP3 LYLBLVLRL3LMCALRMHMDCAL4MKMHMAMKMHCAMDMKLRMHLBLCLXLKCALLL4MC #3DBD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LMYDP4 ATLRL3MDMALKLDMHLRL4L3CAL4MCCALBCALXLBMHLKMCCAH4HDKCCAMCMKL3 #XRYH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LMYDPP C3ATATCDCDCAKAMCLRL3MHCALBL3LHCAMDLDLBL3CALMMKLRLHLBL3LDLKAT #YT3D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LMYDPR ATCYCAHHLRMDLBLCLXLKCAMHLKMPMHCAMCLKLLLXL4MMCXCAMDLYLBMCMHCA #RHHA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LMYDPT MAMKL3LDMHMKLBMHLRL4L3CXCALBL3LHCALBMKMHL4LYLBMHLRLDCALXLRL3 #LPL3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LMYDPV LKCAMMMCLBMAMALRL3LMC3ATCYCAKAMCLKMDLKMCMLLKCAMALBLMLKCALCL4 #BPH4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LMYD4H MKL3LHLBMCLRLKMDCALBL3LHCAMDLDLBL3CAMHLPLKCALDL4LYMALXLKMHLK #XXLD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LMYD4K CAMALBLMLKCXCALRL3LDLXMKLHLRL3LMCALAHPLAC4LAKHLAATCACALYLKMH #CHPL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LMYD4L LBLHLBMHLBC3ATCYCAKDMHLBMCMHCAMMLRMHLPCAMHLPLKCALYLKLBMDMKMC #BRDV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LMYD4M LKLHCAHDL4MKMCLRLKMCCADPMAMHCAC4CADDDADACAHHKAHRCAMAMCL4LLLR #P3RR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LMYD4A LXLKCXCAMHLPLKL3CAMLLBLXLRLHLBMHLKCAMHLPLKATCACALBLDMHMKLBLX #4PLD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LMYD4B CAMAMCLRL3MHLKMCCXCAMALBMALKMCCXCAMDLDLBL3L3LKMCC4LDLBLYLKMC #DTV3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LMYD4C LBCXCALBL3LHCAH4HDKCCAMLLKMCMDLRL4L3CAMRL4MKCAMMLRLXLXCAMCLK #4TLP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LMYD4D LXMRCAL4L3C3ATCYCAHVLKLKMACAL4MCLRLMLRL3LBLXCAMDLDLBL3MDC3CA #HBPX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LMYD4X HRLLCALBCALXLRL3LKCALKMPLDLKLKLHMDCAMHLPLKCALDL4MCMCLKLDMHLR #YR4K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LMYD4Y L4L3CALCMKLHLMLKMHCXCAMCLKMDLDLBL3CAL4MCATCACALYLBL3MKLBLXLX #RKHK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LMYD43 MRCAMHMCLBL3MDLDMCLRLCLKCAMHLPLKCAL3LBLYLKLHCALLMCLBLYLKCAMC #CTTX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LMYD44 LBMHLPLKMCCAMHLPLBL3CAMDLKLBMCLDLPLRL3LMCALLL4MCCALBCALDLPLB #DCLY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LMYD4P MCLBLDMHLKMCATCACALDLPLBL3LMLKCAMHLPLBMHCALYLKMCLKLXMRCALRLY #BV4K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LMYD4R MAMCL4MLLKMDCALHLKLDL4LYMAMCLKMDMDLRL4L3CAMAMCL4LMMCLKMDMDC3 #AYHM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LMYD4T ATATCDCDCDCAHLL4L3MHCALKMLLRLHLKL3LDLKCALBL3LHCALDMKMDMHL4LY #XBXD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LMYD4V CALLL4L3MHMDATATHHL4CAL3L4MHCALBMDMDMKLYLKCAMHLPLBMHCALBCALL #BMMX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LMYD3H L4L3MHCALYLBMCLVLKMHLKLHCALLL4MCCAL4MAMHLRLDLBLXCAMCLKLDL4LM #3LTL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LMYD3K L3LRMHLRL4L3CAMMLRLXLXCAMML4MCLVCALCLKMHMHLKMCATMMLRMHLPCALB #DBK3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LMYD3L CALMLKL3LKMCLBLXCYMAMKMCMAL4MDLKCAH4HDKCCALYL4LHLKLXC3CAHRL3 #C3D4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LMYD3M CAMHLPLKCAMCLKLDL4MCLHLKLHCAKMLRL3LHL4MMMDC4KHLKMDMDLKMCLBLD #VCPL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LMYD3A MHCADKC3DHC3DAATMAMCL4LCLKMDCXCAHDL4MKMCLRLKMCCALBL3LHCAHDL4 #VLRT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LMYD3B L3MDL4LXLBMDCALKLBLDLPCAMAMCLKMDLKMCMLLKLHCAMHLPLKCALLMCLBLY #V4YX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LMYD3C LKCALRL3LHLKMPCAL4L3CADBDCC4DBDCCALXLRL3LKMDCXATMMLPLRLXLKCA #CPXX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LMYD3D H4HDKCCYHBCAHKMPMHLKL3LHLKLHCALLLBLRLXLKLHCALBLXLXCADBDCC3CA #ABAX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LMYD3X HDLBMDLDLBLHLRLBCAHYL4L3L4CALBLXMDL4CALLLBLRLXLKLHCALBLXLXCA #DVAD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LMYD3Y DBDCCALCLKLDLBMKMDLKATMHLPLBMHCAMHLKMDMHLKLHCALLLRLXLKCALHLR #CAXL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LMYD33 LHCAL3L4MHCALKLYLCLKLHCALDLXLKLBL3LXMRDVCAMHLPLBMHCAMCLKMDMK #VTMX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LMYD34 LXMHCALHL4LKMDCAL3L4MHCALYLKLBMDMKMCLKCAMHLPLKATLLL4L3MHCMMD #XVMT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LMYD3P CAH4HDKCCAMBMKLBLXLRMHMRC3CAHDL4MKMCLRLKMCCADPCAMAMHCAL4MKMH #XBB4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LMYD3R MALKMCLLL4MCLYLKLHCAHDL4MKMCLRLKMCCADBDBCAMAMHCALLL4MCCAMHLP #Y4MM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LMYD3T LKCALDMKMCMCLKL3MHATLBLXMALPLBLCLKMHCALRL3CAMHLPLKCALDL4L3MH #XYKA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LMYD3V MCL4LXLXLKLHCAMAMCL4LCLKCACPDBDLC4DBDLCAMDLBLLLKCAMMLRMHLPCA #3YKD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LMYDYH L3L4CALXLKL3LMMHLPCALYLRMDLYLBMHLDLPCAMLLKMCMDMKMDATDBDKC4DB #K4HL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LMYDYK DLCAMDLBLLLKCALBL3LHCADCCKCALYLRMDLYLBMHLDLPLKLHCALXLRL3LKMD #4DCH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LMYDYL CRC3ATATH4HDKCCYHCCALPLBMDCAL3L4MMCALCLKLKL3CALYLKLBMDMKMCLK #HKLT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LMYDYM LHCALRL3CALHLRLBLML3L4MDMHLRLDCALDLPLBMCLBLDMHLKMCCYLMMCLRLH #CV4D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LMYDYA CAMDMMLKLKMAMDC3CAHBMHCADLCAMAMHCALRMHATMCLKMHLBLRL3LKLHCALB #CMX4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LMYDYB LXLXCADBDLCALDMKMCMCLKL3MHCAMDMRLYLCL4LXMDCAMMLRMHLPCAL3L4CA #YD3L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LMYDYC LRL3MDLKMCMHLRL4L3MDCAL4L3LXMRCAMMLPLKL3CAKHLKMDMDLKMCLBLDMH #YTHR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LMYDYD CAMKMDLKLHCALBL3ATLKMPLBLDMHCAMMLPLRMHLKLXLRMDMHCALBL3LHCALH #4KLH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TMYCVC HMKHDBAAAAAABDVMTVLLDBDXKTVCPX #3DLT PAGE 7/19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LMYDYX LRMDLBLCLXLKLHCALRMHMDCAMDMRMDMHLKLYC4LLMCLKMBMKLKL3LDMRCALH #B34Y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LMYDYY LRLDMHLRL4L3LBMCLRLKMDDVCAL4MCLHLRL3LBMCMRCALYL4LHLKLXATMCMK #MRPX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LMYDY3 L3MDCALXL4MDMHCALKL3L4MKLMLPCAMDMRLYLCL4LXMDCAMHL4CALLLBLXLX #LTVD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LMYDY4 CAMHL4CAMCLBLHLRMPCADPC3CAKHLPLBMHCALDL4L3MDMHMCLBLRL3LKLHCA #4X4K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LMYDYP LDLKLXLXCAMALBMDMDLKLHCALBATLLLRMLLKCYMALBLMLKCAMDMRL3MHLPLK #HLBT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LMYDYR MHLRLDCAKAHHHLC4MCLBMDMHLKMCCALLMKLXLXCYLLMCLBLYLKCAMCLKMDMH #LLVD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LMYDYT L4MCLKCALMLBMHLKCALCMRMHLKCYLLL4MCCYLCMRMHLKC3CAKALPMRMDLRLD #M3VH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LMYDYV LBLXATMAMCLRL3MHC4MDLDLBL3CAMLLBLXLRLHLBMHLRL4L3CAMCLKLYLBLR #DKCB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LMYDXH L3MDCAMALKL3LHLRL3LMC3CAHBCALLL4LXLXL4MMCYMKMACALXLBMRL4MKMH #AVKK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LMYDXK CALMMCLRLHCALLL4MKL3LHCAMHLPLBMHCALXLKLLMHATLBLXLRLML3LYLKL3 #B4DY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LMYDXL MHCAMMLRMHLPCAL3L4CALBLHLHLKLHCAMDMALBLDLRL3LMCAMMLBMDCALCLK #KBVB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LMYDXM MDMHDTCADKCXDADKDACAMKMDLBLCLXLKCALCMRMHLKMDC4MALBLMLKCAMLLK #RBT4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LMYDXA MCMDMKMDCADKCXDADADAATLLL4MCCALDLKL3MHLKMCLKLHCAMHLKMPMHCAMM #CBYH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LMYDXB LRMHLPCADAC3DBCAMAMHCAMDMALBLDLRL3LMC3CAHDLKL3MHLKMCLRL3LMCA #LXCL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LMYDXC MMLRMHLPCAL3L4CAMDMALBLDLRL3LMCALXL4MDMHCAMHMML4CAMDLBLLLKAT #M3X4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LMYDXD MDMRLYLCL4LXMDCXCALBL3LHCALTMKMDMHLRLLLRLDLBMHLRL4L3CAMHLRLK #RHVH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LMYDXX LHCAMHLPLKCALCLKMDMHCALDLBMALBLDLRMHMRCAL4L3LXMRCALBMHCADACA #CTKX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LMYDXY MAMHCAMMLPLRLXLKCAMDL4LYLKMHLRLYLKMDATLBLHLHLRL3LMCALKMCLBMD #R3HY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LMYDX3 MKMCLKMDCALBMHCAMMLRLHLKMCCAMDMALBLDLRL3LMC3CAHDLKL3MHLKMCLR #XBKP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LMYDX4 L3LMCAL4MCCALTMKMDMHLRLLLRLDLBMHLRL4L3CAMDLPL4MKLXLHCAMHLPLK #MBVY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LMYDXP MCLKLLL4MCLKATL3L4MHCALCLKCALBMDMDMKLYLKLHCAMHL4CALRLYMAMCL4 #BLXP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LMYDXR MLLKCAH4HDKCCAMDLKMALBMCLBMHLRL4L3C3CAKHMCLKLBMHCALBL3CAH4HD #3MTV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LMYDXT KCCYHCCALLLRLXLKCXCALBCALDL4LHLRL3LMCALLL4L3MHCXCALBATLHLRLL #YBPP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LMYDXV LLLKMCLKL3MHCAMMLKLRLMLPMHCXCAL4MCCALBCAMHMCLBLRL3LKLHCALXLB #DVCY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LMYDDH L3LMMKLBLMLKCALYL4LHLKLXCALBMDCALBCAL3LKMMCALDLPLBL3L3LKLXDT #PPRT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LMYDDK ATMCLKLDL4MCLHCAMHLPLKCALKMPLBLDMHCALLL4L3MHCALLLRLXLKCALBL3 #KLLA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LMYDDL LHCALXLRLDLKL3MDLKCXCAMCLKL3LHLKMCLKMCCXCAMDLRMTLKCXCAHHKAHR #YYHK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LMYDDM CXCALKL3LMLRL3LKCALBL3LHCALYL4LHLKLXATMLLKMCMDLRL4L3MDCXCAMH #ARY3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LMYDDA LPLKL3CAMCMKL3CAMHLPLKCALBLXMALPLBLCLKMHCAMDMMLKLKMACALBL3LH #HY4C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LMYDDB CALBCALCMRMHLKCYLLL4MCCYLCMRMHLKCAMCLKMDMHL4MCLKCALMLBMHLKC3 #RBPD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LMYDDC CAKDLKLKATMHLPLKCAKVLLL4L3MHCALDLBL3LHLRLHLBMHLKCALXLKLHLMLK #XDAT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LMYDDD MCKYCPLPMHMHMAMDDTC4C4LMLRMHLPMKLCC3LDL4LYC4LTL4MDLKCYMAMCC4 #VVYY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LMYDDX LMLXMRMALPLRMLLKC4LCLXL4LCC4LYLBMDMHLKMCC4LCLKL3LDLPLYLBMCLV #HYMY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LMYDDY MDC4MCLKMDMKLXMHMDC4HLH4H3KHK4HDHBH3HHHRHHHBKHHKKDC3LYLHCRAT #VVRA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LMYDD3 LLL4MCCAMHLPLKCALKMPLBLDMHCALBMCMHLRLLLBLDMHMDCXCAHRKDH4CAMD #CLXD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LMYDD4 MHMCL4LVLKC4MDMHMRLXLKCALHLRMDMHLRL3LDMHLRL4L3MDCXCALBL3LHCA #CXVX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LMYDDP LKMLLRLHLKL3LDLKCALDMKMCMCLKL3MHLXMRATLBMLLBLRLXLBLCLXLKC3AT #CRLB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LMYDDR ATKHLPLKCALKMPMHLKMCL3LBLXCAKHMDMKLVMKMCLRLYLBMDLPL4MKCADAC3 #DVYX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LMYDDT DDC3DBCAMHMCLRLBLXCAMCLKLRL3LLL4MCLDLKMDCAMHLPLBMHCAMCMKLXLK #CPC3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LMYDDV C3CAHRMHMDCAMCLKLMMKLXLBMCCAH4HDKCCYHCATMALBMDMDLKLHCALBCADB #BXLR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LMYDCH DCCXDADDDLCYLCMRMHLKCAMDMRL3MHLPLKMHLRLDCAMCLKMDMHL4MCLKCALM #HBYX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LMYDCK LBMHLKCALBL3LHCALYLKLBMDMKMCLKLHCADHCXDMDADPCAMKMDLBLCLXLKAT #XDBR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LMYDCL LCMRMHLKMDC4MALBLMLKCALBMHCADLC3DPCAMAMHC3CAKHLPLKCAKDLPLBMC #X4KC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LMYDCM MACYL4MKMHLXLRL3LKCALLLRLXLKCALBLXMDL4CAMALBMDMDLKLHCALBL3LH #BXRY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LMYDCA CALYLKLBMDMKMCLKLHCALBCAL3L4LYLRL3LBLXATDLCXDADKDACALCMRMHLK #VBDR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LMYDCB MDC4MALBLMLKCALBMHCADLCAMAMHCXCALCMKMHCAHMLXMRMALPLRMLLKCMMD #TRPV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LMYDCC CALLLRMPLKLHCADLDACYLDLPLBMCLBLDMHLKMCCAMCL4MMMDCAMDMHLRLXLX #LTCL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LMYDCD CAMRLRLKLXLHLKLHATMHLPLKCAMDLBLYLKCALLL4MKMCCAMALBLMLKMDC3CA #CTAC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LMYDCX HYL4MCLKCALRLYMAL4MCMHLBL3MHLXMRCXCAKHMDMKLVMKMCLRLYLBMDLPL4 #VBYP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LMYDCY MKCMMDCAL4MML3CALHL4LDMKLYLKL3MHLBMHLRL4L3CAMDLBMRMDATLRMHMD #RBRY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LMYDC3 CAL4MAMHLRLDLBLXCAMDLRMTLKMDCALBMCLKCALXLRL3LKLBMCCAMDLDLBLX #TCYV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LMYDC4 LRL3LMCALBL3LHCAMMLBMCL3MDCAMHLPLBMHCAL4MLLKMCLXLBMAMALRL3LM #XHTP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LMYDCP CAKDLPLBMCMACAL4MKMHLXLRL3LKMDATLBMCLKCAL3L4MHCAMDMKLRMHLBLC #VHRX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TMYCVD HMKHDBAAAAAABDPBKVXMMTMMCDCBMM #XXDH PAGE 8/19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LMYDCR LXLKCALLL4MCCAH4HDKCC3CAHHL4CAL3L4MHCAMAMCL4LYL4MHLKCAMHLPLK #T4T3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LMYDCT CAKDLPLBMCMACAMCLKMDMKLXMHCAL4MCCALBMDMDMKLYLKCALRMHMDATMDMR #PMRT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LMYDCV L3MHLPLKMHLRLDCALHLKL3MDLRMHMRCAMHMCLBL3MDLLLKMCMDCAMHL4CALB #MKTR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LMYDBH CAMAMCLRL3MHLKMCC4MDLDLBL3L3LKMCCAMALBMHLPC3ATATCDCDCAHYLKLB #L3HR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LMYDBK MDMKMCLKCALBL3CALBLXMALPLBLCLKMHATATLAMHL4L4LXMDC4L4LDMCK4LL #PMTR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LMYDBL L4L3MHK4MCLKMAL4MCMHC3MAMRLACAMCLKL3LHLKMCMDCAMCLBL3LHL4LYLR #BXCD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LMYDBM MTLKLHCALDLPLBMCLBLDMHLKMCCALMMCLRLHMDCXCAMCLBMDMHLKMCLRMTLK #XPH3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LMYDBA MDCAMHLPLKLYCXATMCMKL3MDCALBCAMCLKLMLRMDMHLKMCLKLHCAH4HDKCCA #TDPR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LMYDBB MAMCL4MLLRLHLKMCCXCALBL3LHCAMCLKMAL4MCMHMDCAMDLBLLLKCALMLXMR #XYDD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LMYDBC MALPMDCAMALXMKMDCAMALBLMLKCALDLBMALBLDLRMHMRC3CAH4HDKCATL4MC #DXMK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LMYDBD CAMCLKL3LHLKMCLRL3LMCAMCMKL3MDCALBMCLKCALDL4LYMAMKMHLKCYLRL3 #CRDC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LMYDBX MHLKL3MDLRMLLKCALBL3LHCAMDLPL4MKLXLHCALCLKCAMCMKL3CAL4L3CALB #D443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LMYDBY CAMDMKLRMHLBLCLXLKCAMHLKMDMHATLYLBLDLPLRL3LKCXCAL3L4MHCALBMD #C4LC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LMYDB3 CAMALBMCMHCAL4LLCAMHLPLKCAL4MCLHLRL3LBMCMRCAMKL3LRMHCAMDMKLR #4XT3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LMYDB4 MHLKC3ATATHDL4LYMALBMCLKCAMDMHLBL3LHLBMCLHCAMCLBLHLRMPCALDLB #M3ML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LMYDBP L3LHLRLHLBMHLKMDDTATATLALALALCLBMDLPATMAMRMHLPL4L3CAMHL4L4LX #LRLK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LMYDBR MDC4L4LDMCK4LLL4L3MHK4MCLKMAL4MCMHC3MAMRCAKXATCACACYCYLLL4L3 #PDPC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LMYDBT MHCALDL4MKMCLRLKMCCAKXATCACACYCYLKL3LMLRL3LKCAMHLKMDMDLKMCLB #XCVM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LMYDBV LDMHCAKXATCACACYCYMCLBLHLRMPCADBDLCXDDDCCXDLDHCXDPDKCAKXATCA #AY3C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LMYDAH CACYCYMDLRMTLKCADPCXDRCXDBDBCXDBDCCAKXATCACACYCYLHMALRCADDDA #BKHB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LMYDAK DACAKXATCACACYCYMCL4MMMDCADLDACAKXATCACACYCYLTMDL4L3CALDL4MK #H3DT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LMYDAL MCLRLKMCCYMHLKMDMDLKMCLBLDMHC3LTMDL4L3ATLALALAATATLACYCYLDLP #H4RK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LMYDAM LBMCMDLKMHLACALBLDLDLKMAMHMDCAL3LBLYLKLHCAL4MCCALXLRMHLKMCLB #XKDB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LMYDAA LXCALDLBL3LHLRLHLBMHLKCAMDLKMHMDC3CAKKMDLKCALACYCYLKMPMHMCLB #RPL3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LMYDAB CYLDLPLBMCMDLACAMHL4CALBLHLHATMAMKL3LDMHMKLBMHLRL4L3CALDLBL3 #PVCC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LMYDAC LHLRLHLBMHLKMDCAMMLRMHLPL4MKMHCALDLPLBL3LMLRL3LMCAMHLPLKCALC #M3CD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LMYDAD LBMDLKCAMDLKMHCXCALLL4MCCALKMPLBLYMALXLKDTATATLALALALCLBMDLP #VBRY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LMYDAX ATMAMRMHLPL4L3CAMHL4L4LXMDC4L4LDMCK4LLL4L3MHK4MCLKMAL4MCMHC3 #BBLH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LMYDAY MAMRCAKXATCACACYCYLLL4L3MHCALDL4MKMCLRLKMCCAKXATCACACYCYLKL3 #3AC3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LMYDA3 LMLRL3LKCAMHLKMDMDLKMCLBLDMHCAKXATCACACYCYMCLBLHLRMPCADLDHCX #CKTR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LMYDA4 DPDKCAKXATCACACYCYLKMPMHMCLBCYLDLPLBMCMDCACCCTHACDCYK3CCCAKX #VXPB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LMYDAP ATCACACYCYMCL4MMMDCADLDACAKXATCACACYCYLTMDL4L3CAMAMKL3LDMHMK #H4HM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LMYDAR LBMHLRL4L3C3LTMDL4L3ATLALALAATATHYLKMCLMLKCAMCLKMAL4MCMHMDCA #TTVY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LMYDAT LLMCL4LYCALHLRLLLLLKMCLKL3MHCALKL3LMLRL3LKMDCAL4MCCALYLBLDLP #BKD3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LMYDAV LRL3LKMDCALBL3LHCAMCLKLDL4LYMAMKMHLKCALRL3MHLKMCMDLKLDMHLRL4 #CPKR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LMYDMH L3ATMAMCLKMDLKMHMDDTATATLALALALCLBMDLPATMAMRMHLPL4L3CAMHL4L4 #4ALX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LMYDMK LXMDC4L4LDMCK4LLL4L3MHK4MCLKMAL4MCMHC3MAMRCAKXATCACACYCYLYLK #RVAR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LMYDML MCLMLKCALDL4MKMCLRLKMCCYMHLKMDMDLKMCLBLDMHC3LTMDL4L3CAMAMKL3 #VR3P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LMYDMM LDMHMKLBMHLRL4L3C3LTMDL4L3CAKXATCACACYCYLTMDL4L3CALYLKMCLMLK #P3LP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LMYDMA LHC3LTMDL4L3ATLALALAATATKHLPLKCAMCLKMAL4MCMHCALHLRMDMHLRL3LM #XDHX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LMYDMB MKLRMDLPLKMDCAL3L4LYLRL3LBLXCALCMRMHLKMDCAMALKMCCAMALBLMLKCA #MTXC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LMYDMC LLMCL4LYCACTCTLKMCLBMDMKMCLKCYLBLHLTMKMDMHLKLHCAMKMDLBLCLXLK #PABM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LMYDMD ATLCMRMHLKMDCAMALKMCCAMALBLMLKCTCTC3CAHBCALXLKL3LMMHLPCYLYLR #KYTT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LMYDMX MDLYLBMHLDLPLKLHCAH4HDKCCALXLRL3LKCALRMDCALBL3CALKMCLBMDMKMC #HH3H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LMYDMY LKCALBL3LHCALDL4L3MHMCLRLCMKMHLKMDCAL3L4ATMKMDLBLCLXLKCAMALB #44KB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LMYDM3 MRLXL4LBLHDVCAMCLBL3LVLRL3LMCALCMRCAMCLBMMCALMLXMRMALPCALDL4 #VHMA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LMYDM4 MKL3MHCAL4MCCAL3L4LYLRL3LBLXCAMCLBLHLRMPCAMML4MKLXLHCAL4MLLK #TXTX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LMYDMP MCMDMHLBMHLKATLDLBMALBLDLRMHMRC3CAHHL4CAL3L4MHCALDLPLBL3LMLK #HADH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LMYDMR CALALCLBMDLKDBDLLDCYLDMCLDDBDLCYMCMDLACALLMCL4LYCALBCAMDMMLK #YA4P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LMYDMT LKMACAMCLKMDMKLXMHCALBLXL4L3LKDTCAMAMCL4LYL4MHLKCALBATLDLBL3 #KYHA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LMYDMV LHLRLHLBMHLKCAL4L3LXMRCALBLLMHLKMCCAMCLKMALKLBMHCALYLKLBMDMK #RMRH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LMYDLH MCLKLYLKL3MHMDCALBL3LHCALBL3CALKL3LHCYMHL4CYLKL3LHCALDMCLKLB #HMMD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LMYDLK MHLKCXATMAMCLRL3MHC4MCLBMDMHLKMCLRMTLKCXCAH4HDKCCXCALBL3LHCA #ML3H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TMYCVX HMKHDBAAAAAABDRHCCPVTCCBMXYR3K #VLRV PAGE 9/19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LMYDLL LCMRMHLKCYLLL4MCCYLCMRMHLKCAMCLKMDMHL4MCLKCALMLBMHLKC3ATAAAT #TMVP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LMYDLM AAMCLKMDMHL4MCLKC3LYLHBYBDAAAAAAAAAAAACDCAKCLKMDMHL4MCLKCALB #3XDV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LMYDLA L3CALBMCLDLPLRMLLKATATHMLXMRMALPLRMLLKCAMCLKMDMHL4MCLKMDCALL #M3TP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LMYDLB MCL4LYCALBL3CALKMPLBLDMHCAMHLKMPMHCAMHMCLBL3MDLDMCLRMAMHCAL4 #YHT3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LMYDLC MCCALLMCL4LYCAH4HDKCCAL4MKMHMAMKMHC3CAKHLPLKCAMDLBLYLKATMLLK #XHRK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LMYDLD MCLRLLLRLDLBMHLRL4L3CAMALRMALKLXLRL3LKCALPLBL3LHLXLKMDCALCL4 #BCHC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LMYDLX MHLPDTCAMAMCL4MHLKLDMHLKLHCAMALBLMLKCALYLKMHLBLHLBMHLBCXCAMA #XRX4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LMYDLY LKMCCYLXLRL3LKCAHDKCHDCXATKCLKLKLHCYKDL4LXL4LYL4L3CALDL4MCMC #XK3M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LMYDL3 LKLDMHLRL4L3CXCALHLKLDL4LYMAMCLKMDMDLRL4L3CXCAMMLPL4LXLKCYLH #TYLX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LMYDL4 L4LDMKLYLKL3MHCAKDHPHBCYDCDKDLCXCALBMCLDLPLRMLLKCAMALBMCMDLR #RDVV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LMYDLP L3LMCXATLBL3LHCAMDLBLLLKCALLLRLXLKMDMRMDMHLKLYCALKMPMHMCLBLD #ABVA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LMYDLR MHLRL4L3C3ATATCDCDCAHRL3MDMALKLDMHCAMMLRMHLPL4MKMHCALKMPMHMC #A34C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LMYDLT LBLDMHLRL3LMATATLALALALCLBMDLPATLMLXMRMALPLRMLLKCALXLRMDMHCA #34R4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LMYDLV CYLLCALCLBLDLVMKMAC3MHMPMHATLMLXMRMALPLRMLLKCALXLRMDMHCACYLL #BHXX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LMYDKH CALCLBLDLVMKMAC3MALHLLCACYCYL4LDMCCYLKL3LMLRL3LKCAMHLKMDMDLK #RTMV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LMYDKK MCLBLDMHATLALALAATATKHLPLKCALDL4LYLYLBL3LHCALHLKLDL4LHLKMDCA #LKXB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LMYDKL LBL3LHCAMLLKMCLRLLLRLKMDCAMHLPLKCALHL4LDMKLYLKL3MHCALCLKLLL4 #HL4Y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LMYDKM MCLKCAMAMCLRL3MHLRL3LMCAMHLPLKCALYLBL3LRLLLKMDMHC3CAHRMHATLH #TRX4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LMYDKA L4LKMDCAL3L4MHCAMHMCMKMDMHCALKLHLRMHLBLCLXLKCALACDCBLMLXMRMA #KP4V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LMYDKB LPLRMLLKLACALPLKLBLHLKMCCAMAMCL4MDLKC3ATATKDLPL4MCMHCALDL4LY #RCPL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LMYDKC LYLBL3LHCALBLXLRLBMDDTCALALMLXMRMALPLRMLLKCAMHLAC3ATATCDCDCA #CV3C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LMYDKD KCLKMDMHL4MCLKCALBCAMHMCLBL3MDLDMCLRMAMHATATLALALALCLBMDLPAT #KCXC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LMYDKX LMLXMRMALPLRMLLKCALKMPMHMCLBLDMHCACYLLCALCLBLDLVMKMAC3MHMPMH #PKHK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LMYDKY CACYHDCAMCLKMDMHL4MCLKLHATLALALAATATKHLPLKCALHLKMDMHLRL3LBMH #VDAX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LMYDK3 LRL4L3CALHLKLLLBMKLXMHMDCAMHL4CAMHLPLKCALDMKMCMCLKL3MHCALHLR #34MH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LMYDK4 MCLKLDMHL4MCMRCAMMLPLKL3CALACYHDLACALRMDCAL4LYLRMHMHLKLHC3CA #4XDC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LMYDKP KCLKMDMHL4MCLKATMCLKLLMKMDLKMDCAMHL4CAMCLKMALXLBLDLKCALBCALH #DDHR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LMYDKR LRLLLLLKMCLRL3LMCALKMPLRMDMHLRL3LMCALLLRLXLKCAMKL3LXLKMDMDCA #KTCT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LMYDKT LACYCYL4MLLKMCMMMCLRMHLKLACALRMDCAMDMKMAMALXLRLKLHDTATATLALA #KYY3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LMYDKV LALCLBMDLPATLMLXMRMALPLRMLLKCALKMPMHMCLBLDMHCACYLLCALCLBLDLV #BHK4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LMYDHH MKMAC3MHMPMHCACYHDCAMCLKMDMHL4MCLKLHCACYCYL4MLLKMCMMMCLRMHLK #YM4M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LMYDHK ATLALALAATATKMLRMHLPCALACYCYL4MLLKMCMMMCLRMHLKLACALBLMLBLRL3 #LLCM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LMYDHL MDMHCALBL3CALKMPLRMDMHLRL3LMCALHLKMDMHLRL3LBMHLRL4L3CXCALKLB #ALHR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LMYDHM LDLPCAMCLKMALXLBLDLKLHCALLLRLXLKCALRMDATLYL4MLLKLHCALBMDLRLH #R3C4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LMYDHA LKCALRL3MHL4CALBCAMAMCLRMLLBMHLKCALCLBLDLVMKMACALCLKLLL4MCLK #AAPP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LMYDHB CAMHLPLKCAL3LKMMCALDL4L3MHLKL3MHCALXLBL3LHMDC3CAHRLLCAMAMKLC #AHDK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LMYDHC LXLRLDLBMHLRL4L3ATLLLBLRLXMDCAMALBMCMHMMLBMRCAMHLPMCL4MKLMLP #4CBR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LMYDHD CACPLHLRMDLVCALLMKLXLXCXCAMALKMCLYLRMDMDLRL4L3CALKMCMCL4MCCX #DA43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LMYDHX CALKMHLDC3CRCXCALKMLLKMCMRCALBLXMCLKLBLHMRCYATMCLKMALXLBLDLK #LL4V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LMYDHY LHCALLLRLXLKCALRMDCAMCLKMDMHL4MCLKLHCALLMCL4LYCALRMHMDCALCLB #KB4B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LMYDH3 LDLVMKMACALBL3LHCALBL3MRCAL3LKMMLXMRCALDMCLKLBMHLKLHCALLLRLX #PT4C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LMYDH4 LKCALRMDATMCLKLYL4MLLKLHCXCAMDL4CAMHLPLKCALHLKMDMHLRL3LBMHLR #YPHL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LMYDHP L4L3CALRMDCAL3LKMLLKMCCALXLKLLMHCALPLBLXLLCYLYLRLMMCLBMHLKLH #HCMY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LMYDHR C3ATATKDLPL4MCMHCALDL4LYLYLBL3LHCALBLXLRLBMDDTCALALMLXMRMALP #CKPX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LMYDHT LRMLLKCAMPLAC3ATATKHLPLKCALKMPMHMCLBLDMHL4MCCAMCLKLTLKLDMHMD #CYLM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LMYDHV CALBLCMDL4LXMKMHLKCALBMCLDLPLRMLLKCAMALBMHLPMDCXCALAC3C3LACA #HRPM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LMYAVH MHMCLBMLLKMCMDLBLXCXCAMALBMHLPMDCAMHLPLBMHCALKMDLDLBMALKATMH #Y34A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LMYAVK LPMCL4MKLMLPCALBL3CALKMPLRMDMHLRL3LMCAMDMRLYLCL4LXLRLDCALXLR #VCYM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LMYAVL L3LVCXCALHMKMALXLRLDLBMHLKC4LDL4L3LLLXLRLDMHLRL3LMCAMHLBMCLM #XVMY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LMYAVM LKMHMDCXCALBL3LHCAMMMCLRMHLKMDATL4MKMHMDLRLHLKCAMHLPLKCALHLK #MP4M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LMYAVA MDMHLRL3LBMHLRL4L3C3CAHHLKLDL4LYMAMCLKMDMDLRL4L3CALRMDCAMDMH #AM3C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LMYAVB MCLKLBLYLKLHCALRL3MHL4CALBCAMAMCLRMLLBMHLKCAMDMAL4L4LXCALBL3 #MCMT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LMYAVC LHATLDLPLKLDLVLKLHCALBLMLBLRL3MDMHCAMHLPLKCAMAMCL4MHLKLDMHLK #4C4D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TMYCVY HMKHDBAAAAAABDKBCMVKRKAHCY4YDA #RKHX PAGE 10/19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LMYAVD LHCALCMRMHLKCALDL4MKL3MHCALBL3LHCAMMLPL4LXLKCYLHL4LDMKLYLKL3 #BDPK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LMYAVX MHCALHLRLMLKMDMHC3CAHLLRLXLKMDCALBMCLKATMHLPLKL3CAMMMCLRMHMH #HXLA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LMYAVY LKL3CALRL3MHL4CALBCAMAMCLRMLLBMHLKCAMDLRLCLXLRL3LMCAMDMHLBLM #L43L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LMYAV3 LRL3LMCALHLRMCLKLDMHL4MCMRDVCALLLRL3LBLXCAMALBMHLPMDCALBMCLK #LPMP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LMYAV4 CAL3L4MHATMAMKLCLXLRMDLPLKLHCAMKL3MHLRLXCALBMCLDLPLRMLLKCALL #HRLL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LMYAVP MCLBLYLRL3LMCALBL3LHCALKMLLKMCMRCAMHLBMCLMLKMHCALPLBMLLKCAML #XVMV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LMYAVR LBLXLRLHLBMHLKLHC3ATKHLPLKCAMHMCLBL3MDLDMCLRMAMHCALRMDCAMALB #4K3L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LMYAVT MCMDLKLHCAL4L3LDLKCALRL3MHL4CALBCAL3L4MCLYLBLXLRMTLKLHCALXLR #HDAL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LMYAVV L3LKCAMDMAL4L4LXC3CAHMLXMRMALPLRMLLKCALRL3LHLKMPLKMDATLXLRL3 #YTRV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LMYATH LKCAL4LLLLMDLKMHMDCAMCLBMHLPLKMCCAMHLPLBL3CAMCLKMHLBLRL3LRL3 #PYHV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LMYATK LMCALXLRL3LKCAMALBMRLXL4LBLHMDCXCAMCLKLDL4L3MDMHMCMKLDMHMDCA #HRXM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LMYATL LHLBMHLBC4MALBMCLRMHMRCALRL3MHL4ATMDMAL4L4LXMDCXCALBL3LHCALD #4RHR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LMYATM L4MCMCLKLDMHMDCAL4L3LKCAKCLKLKLHCYKDL4LXL4LYL4L3CALDL4LHLKMM #RP4C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LMYATA L4MCLHCALBMHCALBCAMHLRLYLKC3ATATHLL4MCCALDL4L3MDMHMCLBLRL3LK #AHDH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LMYATB LHCAMDMRMDMHLKLYMDCXCALACYCYMHLKLYMACYLHLRMCCAKAHBKHHPLACAMD #TV3X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LMYATC LKLXLKLDMHMDCAMDMAL4L4LXCAMALXLBLDLKLYLKL3MHCXATLACYCYLDLPMK #LVTR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LMYATD L3LVCYMDLRMTLKCAHCKRKHHKKDLACAMHMKL3LKMDCAMDLKMBMKLKL3MHLRLB #P3V3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LMYATX LXCAHRC4H4CXCALBL3LHCALACYCYLYLBMPCYL4MKMHMAMKMHCYLCMRMHLKMD #YKX4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LMYATY CAHCKRKHHKKDLACAMDLKMHMDCALBATLPLBMCLHCALHLKLDL4LYMAMCLKMDMD #D3RK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LMYAT3 LRL4L3CALDLKLRLXLRL3LMC3CAKHLPLKCAMAMCL4MHLKLDMHLKLHCALBMCLD #BXLT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LMYAT4 LPLRMLLKCAMDLRMTLKCAMCLKLYLBLRL3MDCAMHLPLKCALHLKLLLBMKLXMHAT #MLBR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LMYATP LDLKLRLXLRL3LMCAMMLPLKL3CAL3L4CALKMPMALXLRLDLRMHCALYLBMPLRLY #B4YK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LMYATR MKLYCALRMDCAMDMKMAMALXLRLKLHC3ATATLALKMPMHMCLBLDMHLACALXL4LM #YMKA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LMYATT MDCAMAMCL4LMMCLKMDMDCALBMDCALRMHCAMCMKL3MDCACPLAMDMHLBLMLKLH #PKPX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LMYATV LACXCAMHLPLKL3CALAMAMKLCLXLRMDLPLKLHLACXCALKLBLDLPCAMMLRMHLP #CTVY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LMYARH CALBATMCMKL3L3LRL3LMCALDL4MKL3MHCRCAMCLBMHLPLKMCCAMHLPLBL3CA #LRLY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LMYARK L4L3LXMRCALBCALLLRL3LBLXCAMDMKLYLYLBMCMRCALXLRL3LKCXCAMCLBMH #AY4M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LMYARL LKCYLXLRLYLRMHLKLHCAMDL4CALBCALXLBMCLMLKATMHMCLKLKCALHL4LKMD #RMYL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LMYARM L3CMMHCALLLXL4L4LHCAMHLPLKCALXL4LMC3CALALDMCLKLBMHLKLACALHL4 #TMCP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LMYARA LKMDCAMHLPLKCAMDLBLYLKCALLL4MCCALRMHMDCAL4MML3CAMALRMALKLXLR #PHVP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LMYARB L3LKATMDMHLBLMLKMDCACPLALBMCLDLPLRMLLKLHLACXCALALDL4LYMAMCLK #KA4K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LMYARC MDMDLKLHLACXCALALKL3LDL4LHLKLHLACXCALAMCLKL3LHLKMCLKLHLACRC3 #KPPL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LMYARD ATATCDCDCAKCLKMDMHL4MCLKCALLMCL4LYCAMDLDLBL3MDCAL4MCCALMLKL3 #3LPC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LMYARX LKMCLBMHLKLHCALHL4LDMKLYLKL3MHMDATATHRL3MDMHLBLXLXCALBCAKAMR #DRBC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LMYARY MHLPL4L3CALCMCLRLHLMLKCXCALHL4LDMKLYLKL3MHCAMCLKL3LHLKMCLKMC #XPV3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LMYAR3 CXCALBL3LHCAMHLPLKCALDL4MCMCLKMDMAL4L3LHLRL3LMCAH4HDKCCALKL3 #K3TX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LMYAR4 LMLRL3LKDTATATLALALALCLBMDLPATMALRMACALRL3MDMHLBLXLXCACCLMLX #LPPV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LMYARP MRMALPLRMLLKKVL4LDMCCXLHL4LDMKLYLKL3MHCYLRL3MAMKMHKYCCATLMLX #CD3R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LMYARR MRMALPLRMLLKCALKMPMHMCLBLDMHCAKXATCACACYLLCAMDLDLBL3MDC4CAKX #PDX4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LMYART ATCACACYCYL4LDMCCYLKL3LMLRL3LKCAMHLKMDMDLKMCLBLDMHCYLMLXMRMA #CMCV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LMYARV LPLRMLLKCAKXATCACACYHDCAMCLKMDMHL4MCLKLHATLALALAATATLAMHLKMD #PATC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LMYAPH MDLKMCLBLDMHCYLMLXMRMALPLRMLLKLACALRMDCALBL3CAL4MAMHCYLRL3CA #3KLD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LMYAPK MAMCL4LLLRLXLKCALLL4MCCAHMLXMRMALPLRMLLKCYLMLKL3LKMCLBMHLKLH #DKPP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LMYAPL CAMALBLMLKMDC3CAHRMHCAMKMDLKMDATKHLKMDMDLKMCLBLDMHCAMALBLMLK #3MAD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LMYAPM CAMDLKLMLYLKL3MHLBMHLRL4L3CALYL4LHLKCADLCXCAMCLKMDMHMCLRLDMH #BPXM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LMYAPA MDCAMCLKLDL4LML3LRMHLRL4L3CAMHL4CAMHLPLKCALYLKLBMDMKMCLKLHAT #LYRR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LMYAPB LYLBLDLPLRL3LKCALBLXMALPLBLCLKMHCACPLAHBHCHDHHHPHVHXHYKAKCKH #DP44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LMYAPC KLKPKRDDDHCDLACRCXCALBL3LHCALHLRMDLBLCLXLKMDCALRMHMDCALMLKL3 #BVVB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LMYAPD LKMCLBLXCYLXLBL3LMMKLBLMLKATLHLRLDMHLRL4L3LBMCLRLKMDC3CAKKMD #HYRH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LMYAPX LKCAMALXLBLRL3CALAMHLKMDMDLKMCLBLDMHLACALLL4MCCAMKL3MCLKMDMH #MXTD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LMYAPY MCLRLDMHLKLHCAMHLKMPMHCAL4MCCALHLRLBLML3L4MDMHLRLDCAMDLDLBL3 #CRMR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LMYAP3 MDDVATLRMHMDCALCLKLPLBMLLRL4MCCALRMDCAMKL3LDLPLBL3LMLKLHC3AT #R3DA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LMYAP4 ATHCL4MHLPCALALKMPMHMCLBLDMHLACALBL3LHCALALXLRMDMHLACALBLDLD #CMHB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TMYCV3 HMKHDBAAAAAABDTKTPDXB4ARD3RP3H #XBTK PAGE 11/19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LMYAPP LKMAMHCALBCAMHMCLBL3MDLDMCLRMAMHCXCALRLYLBLMLKCXCAKAHHHLCXCA #4KTM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LMYAPR HHH4HDKPCXCAL4MCCALBCALHLRMCLKLDMHL4MCMRATLDL4L3MHLBLRL3LRL3 #4MTA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LMYAPT LMCALBCALYLRMPMHMKMCLKCAL4LLCAMHLPL4MDLKCALRL3MAMKMHMDC3CAHH #C3CC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LMYAPV LRMCLKLDMHCALDLPLRLXLHCALLLRLXLKMDCALBMCLKCAMAMCL4LDLKMDMDLK #4RDA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LMYA4H LHCALRL3ATLHLKMHLKMCLYLRL3LRMDMHLRLDCALLLRLXLKL3LBLYLKCAL4MC #DP3X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LMYA4K LHLKMCC3CAHKLBLDLPCALLLRLXLKCALRMDCALHLKMHLKLDMHLKLHCALRL3LH #YDKV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LMYA4L LKMALKL3LHLKL3MHLXMRCAMKMDLRL3LMCALDL4L3MHLKL3MHATMDLRLML3LB #XRRM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LMYA4M MHMKMCLKMDCALLLRMCMDMHCXCALRMHMDCALKMPMHLKL3MDLRL4L3CAMDLKLD #LDMC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LMYA4A L4L3LHCXCALBL3LHCAKKKHHLCYDPCAMHLKMPMHCALBMDCAMHLPLKCALLLBLX #DMCP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LMYA4B LXLCLBLDLVC3CAKHLPLRMDATLBLXLXL4MMMDCALKMPMHLKL3MDLRL4L3LXLK #KLK3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LMYA4C MDMDCAL4MCCAMCLKL3LBLYLKLHCALDL4LYLYL4L3CALRLYLBLMLKMDCALBL3 #PD4D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LMYA4D LHCAKAHHHLMDCAMHL4CALCLKCAMCLKLBLHCALDL4MCMCLKLDMHLXMRC3ATAT #PLMA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LMYA4X KAHHHLCAMALBLMLKMDCALBMCLKCAMCLKL3LHLKMCLKLHCAMMLRMHLPCALAMA #RLCM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LMYA4Y MRMALHLLLRMKLYDCLAC3CAHMLXMRMALPLRMLLKCYLMLKL3LKMCLBMHLKLHCA #XHXP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LMYA43 HHH4HDKPCAMALBMCLBLMMCLBMALPATMHMCLBL3MDLDMCLRMAMHMDCALBMCLK #XRDD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LMYA44 CAMCLKLBLHCALHLRMCLKLDMHLXMRCAMMLRMHLPCALAMAMRMHLPL4L3CYLHL4 #T4B3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LMYA4P LDMPLACXCAMDL4CAMCLKMDMHL4MCLKCALHL4LKMDCAL3L4MHCAMCLKMBMKLR #3KLK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LMYA4R MCLKATHYLRLDMCL4MDL4LLMHCAKML4MCLHCAL4MCCAHXLRLCMCLKH4LLLLLR #XL4B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LMYA4T LDLKC3CAKHLPLKCAMDLKMALBMCLBMHLKCALRLYLBLMLKCYLDL4L3MLLKMCMD #DRBR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LMYA4V LRL4L3CALPLKLXMALKMCCALDLBL3CAMAMCL4LHMKLDLKATLBCALHLRLBLML3 #VHVX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LMYA3H L4MDMHLRLDCAHHH4HDKPCAMCLKCYMCLKL3LHLKMCCXCALCMKMHCALRMHCALR #DKPP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LMYA3K MDCAL3L4MHCALBCAKML4MCLHCYLXLBMRL4MKMHCALDL4LYMALBMHLRLCLRLX #MYDD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LMYA3L LRMHMRCAMHLKMDMHC3ATLACYCYLLMCL4LYCYLRLYLBLMLKMDLACAMCLKLYLB #3LPX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LMYA3M LRL3MDCALBMLLBLRLXLBLCLXLKCALBMDCALBL3CALKMPMALXLRLDLRMHCAL4 #YHPM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LMYA3A MLLKMCMCLRLHLKCAMMLPLKL3CALKMLLKMCMRCAMDMKMAMALXLRLKLHATLLLR #KDVH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LMYA3B LXLKCALRMDCALBL3CALRLYLBLMLKC3CAKDLKLKCAKVH4HDKCKYCPL4LDMCC3 #HXR4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LMYA3C LYLHCRC3ATATCDCDCAKMLPLBMHCALLLBLRLXMKMCLKMDCALYLKLBL3ATATCY #4MDX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LMYA3D CACTCTHYLRMDMDLRL3LMCAMALBLMLKDTCTCTCAMALBLMLKCALLL4L4MHLKMC #CCYT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LMYA3X MDCAMDLPL4MMCAMHLPLBMHCAMHLPLKCAMHMCLBL3MDLDMCLRMAMHCALRMDCA #TRHT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LMYA3Y LRL3LDL4LYMALXLKMHLKC3CAKHLPLKATCACAMALBLMLKCALRMDCAMCLKMAL4 #PBLB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LMYA33 MCMHLKLHDVCALRMHCALRMDCAL3L4MHCALLLBLCMCLRLDLBMHLKLHCALLMCL4 #AYVL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LMYA34 LYCALMMKLKMDMDLKMDC3ATCYCACTCTHXLRL3LKCALLLBLRLXLKLHCAHDKCHD #DMAX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LMYA3P DTCTCTCAMHLPLKCALXLRL3LKCALRMDCAMHMCLKLBMHLKLHCALBMDCALBCALV #HPLL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LMYA3R L3L4MML3CALKMCLBMDMKMCLKC3CAHHLKLDL4LHLKCAMDMKLDLDLKLKLHMDAT #3HXR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LMYA3T CACALRLLCAKCLKLKLHCYKDL4LXL4LYL4L3CAMALBMCLRMHMRCALDLBL3CAMC #BVKC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LMYA3V LKMALBLRMCCALRMHCAMMLRMHLPLRL3CALCMKLHLMLKMHC3ATCYCACTCTKCKD #VTTH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LMYAYH CALCMKLHLMLKMHCALKMPLDLKLKLHLKLHDTCTCTCAMHL4L4CALYMKLDLPCAMA #LPBV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LMYAYK MCL4MHLKLDMHLKLHCALHLBMHLBCALRMDCALYLRMDMDLRL3LMCAL4MCCALHLB #BMMD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LMYAYL LYLBLMLKLHC3CAKCLKMDLDLBL3ATCACAL4MCCALYLBL3MKLBLXLXMRCALDL4 #BLPB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LMYAYM MCMCLKLDMHCAMHLPLKCAL3LBLYLKLHCALXLRL3LKC3ATCYCACTCTKALBLMLK #P3CT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LMYAYA CALPLBMDLPCALYLRMDLYLBMHLDLPDTCTCTCAMHLPLKCAMALBLMLKCMMDCALK #RYMB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LMYAYB L3LDL4LHLKLHCALHLBMHLBCALHLRLLLLLKMCMDCALLMCL4LYCALRMHMDCAMA #YXKH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LMYAYC MCL4MHLKLDMHLKLHATCACALLL4L4MHLKMCC3ATCYCACTCTHHL4LDMKLYLKL3 #K3KT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LMYAYD MHCALHLRLMLKMDMHCALYLRMDLYLBMHLDLPDTCTCTCALHLKLDL4LHLKLHC4LH #KTHX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LMYAYX LKLDL4LYMAMCLKMDMDLKLHCALCMRMHLKMDCALHL4CAL3L4MHCALYLBMHLDLP #TDRT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LMYAYY CAMHLPLKATCACALBMKMHLPL4MCLRMHLBMHLRMLLKCAKDHPHBCYDCDKDLCALR #BALL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LMYAY3 L3CAMHLPLKCALYLBLDLPLRL3LKCALPLKLBLHLKMCC3CAH3L4MHLPLRL3LMCA #XKDD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LMYAY4 LRMDCALKMPMHMCLBLDMHLKLHC3ATCYCACTCTHKMPLRMDMHLRL3LMCAMHLBMC #4X4P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LMYAYP LMLKMHCALDL4L3LLLXLRLDMHDTCTCTCAMCLKMDMHL4MCLKCAMDMHL4MAMDCA #HDXY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LMYAYR LCLKLLL4MCLKCALYMKMHLBMHLRL4L3CAMKL3LXLKMDMDATCACALACYCYL4ML #MAPA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LMYAYT LKMCMMMCLRMHLKLACALRMDCALKMPMALXLRLDLRMHC3ATATHVLKLKMACAMHLP #4XKP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LMYAYV LKCAL4MCLRLMLRL3LBLXCAMDLDLBL3CAL4MCCAMHMCLBL3MDLDMCLRMAMHCA #LBRR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LMYAXH MMLPLKL3CAMCLKMALBLRMCLRL3LMCALBCALLLBLRLXMKMCLKC3CAHBMLL4LR #4PHT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TMYCV4 HMKHDBAAAAAABDDLBYPTRVKCLKKHXY #DV3R PAGE 12/19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LMYAXK LHCAMDLKLBMCLDLPATMDMHMCLBMHLKLMLRLKMDCAMHLPLBMHCALYMKMHLBMH #CMXX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LMYAXL LKCALDLPLBMCLBLDMHLKMCMDCALYLKMCLKLXMRCALCLKLDLBMKMDLKCALYL4 #3R3Y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LMYAXM MCLKCALDL4LYMAMCLKMDMDLKLHCALCMRMHLKMDCALCLKLDL4LYLKATMCLKLB #33PV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LMYAXA LHLBLCLXLKDVCAL4L3LXMRCAMHLPLKCAHDKCHDCXCAMALBMCLRMHMRCXCAMA #KMLT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LMYAXB LBLMLKCALPLBMDLPLKMDCXCALBL3LHCALLLRL3LBLXCALHLRLMLKMDMHCALK #VAMK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LMYAXC MDMHLBLCLXLRMDLPATLDL4MCMCLKLDMHL3LKMDMDC3ATAAA3AAMMLRMCLKCY #TRB4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LMYAXD LLL4MCLYLBMHC3LYLHDABRAAAAAAAAAAAACDCAKMLRMCLKCALLL4MCLYLBMH #TBKH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LMYAXX ATATKHLPLKCALDMKMCMCLKL3MHCALBLXMALPLBCALLL4MCLYLBMHCALPLBMD #KYY3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LMYAXY CAMHLPMCLKLKCALRL3LHLKMALKL3LHLKL3MHCALXLBMRLKMCMDC3CAHVLKLK #B3VV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LMYAX3 MALRL3LMCAMHLPLKLYCAMDLKMALBMCLBMHLKATLXLKMHMDCALKLBLDLPCALX #VB4M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LMYAX4 LBMRLKMCCAMLLBLXLRLHLBMHLKCAMHLPLKCALVLRL3LHCAL4LLCALHLBLYLB #KHK4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LMYAXP LMLKCALRMHCAMKL3LHLKMCMDMHLBL3LHMDC3ATATLALALAMHLKMPMHATLLLR #YPBB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LMYAXR LXLKCAMHMCLKLKATCACACYD3CALBMCLDLPLRMLLKCAMCLKLDL4MCLHCAMDMH #LHTD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LMYAXT MCLKLBLYCACPHMHXKRKAHPHRKLDBCXCAMLLKMCMDLRL4L3CADCCRATCACACY #VYAV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LMYAXV D3CAMMLPL4LXLKCYMDMHMCLKLBLYCALDL4LYMAMCLKMDMDLRL4L3CACPL3L4 #RAKD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LMYADH L3LKCXCALMMTLRMACXCAL4MCCAMTMDMHLHCRATCACACYD3CALCLBMDLKDBDL #YDRB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LMYADK LDCYLDMCLDDBDLCYMCMDCALHLBMHLBC4MALBMCLRMHMRCALLMCLBLYLKMDAT #33RM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LMYADL CACACYD3CAMAMCL4MHLKLDMHLKLHCALPLKLBLHLKMCC4LLL4L4MHLKMCCALL #XRTX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LMYADM MCLBLYLKMDCALBL3LHCAMALPMRMDLRLDLBLXCAMALBLMLKMDATLALALAATAT #A3AT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LMYADA KHLPLKCAMAMCLRL3MHLBLCLXLKCALXLBMRL4MKMHCAMLLKMCMDLRL4L3CALB #XYVM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LMYADB L3LHCALDL4LHLKLDCALRLHLKL3MHLRLLLRLKMCCALBMCLKCALADBLACALBL3 #HYP4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LMYADC LHATLALCLBMDLKDBDLLDCYLDMCLDDBDLCYMCMDLACAMCLKMDMALKLDMHLRML #YMPC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LMYADD LKLXMRCXCALCMKMHCAMHLPLKMRCALBMCLKCAMDLKMALBMCLBMHLKCAMLLKMC #YLPH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LMYADX MDLRL4L3LRL3LMCAMAL4LRL3MHMDC3ATATCDCDCAHBMCLDLPLRMLLKCAMCLK #BBRL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LMYADY LDL4MCLHCAMDMHMCLKLBLYATATH3LKMMCALBMCLDLPLRMLLKMDCALCLKLMLR #3YC4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LMYAD3 L3CAMMLRMHLPDTATATMXCAHLLRLKLXLHCAMXCAKDLRMTLKCAMXCAHYLKLBL3 #KPD3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LMYAD4 LRL3LMCAMXATMXCACYCYCYCAMXCACYCYCYDTCAMXCACYCYCYCAMXATMXCAHY #RP3Y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LMYADP LBLMLRLDCAMXCADPCALCMRMHLKMDCAMXCALAHMHXKRKAHPHRKLDBLACAMXAT #AXCD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LMYADR MXCAKLLKMCMDLRL4L3CAMXCADBCALCMRMHLKCAMXCALADCLACALLL4MCCALD #HXYP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LMYADT MKMCMCLKL3MHCALBMCLDLPLRMLLKMDCAMXATMXCAHYLKMHLBLHLBMHLBCALL #VYXY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LMYADV LXLBLMMDCAMXCADBCALCMRMHLKCAMXCALADALACADYCALAL3L4L3LKLACXCA #RRCT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LMYACH LADBLACADYCALALCLBMDLRLDLACAMXATMXCAKCLKLDL4MCLHCALDL4MKL3MH #ATPY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LMYACK CAMXCADHCALCMRMHLKMDCXCALXLRMHMHLXLKCYLKL3LHLRLBL3CAMXCAH3MK #3BKL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LMYACL LYLCLKMCCAL4LLCAMCLKLDL4MCLHMDCAMXATATHKLBLDLPCAMCLKLDL4MCLH #PP4Y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LMYACM CALDL4L3MHLBLRL3MDCALBCAMHMRMALKCXCALBCALXLKL3LMMHLPCYMAMCLK #BTLA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LMYACA LLLRMPLKLHCAKKKHHLCYDPCAKAH4KDHRKPCAMCLKLXLBMHLRMLLKCAMALBMH #TRKM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LMYACB LPCXATL4MAMHLRL4L3LBLXCALYLKMHLBLHLBMHLBCXCALBCADLDHCYLCLRMH #4X4H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LMYACC CALDL4L3MHLKL3MHCALXLKL3LMMHLPCXCALBL3LHCAMCLBMMCALDL4L3MHLK #PT3H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LMYACD L3MHC3CAKHMRMALKCALADALACALRMDCALBCALLLRLXLKDVATMHMRMALKCALA #XVKX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LMYACX DBLACALRMDCALBL3CALKMPMALXLRLDLRMHLXMRCALKLYMAMHMRCALHLRMCLK #AHYY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LMYACY LDMHL4MCMRC3CAH3L4L3CYLKLYMAMHMRCALHLRMCLKLDMHL4MCLRLKMDCALB #XH3D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LMYAC3 MCLKCALRLYMALXLRLKLHCALCMRATMHLPLKLRMCCALLLRLXLKCAMALBMHLPMD #BBTK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LMYAC4 C3ATATHBLXLXCAMLLBMCLRLBLCLXLKCYLXLKL3LMMHLPCALLLRLKLXLHMDCA #3CAR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LMYACP LBMCLKCALXLKL3LMMHLPCYMAMCLKLLLRMPLKLHC3CAHLLRLXLKCALCMRMHLK #YY4C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LMYACR MDCALDLBL3CAMHLPLKMCLKLLL4MCLKATLDL4L3MHLBLRL3CAMHLPLKCALYLB #YX3K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LMYACT LMLRLDCAMLLBLXMKLKCAL4MCCALBL3MRCALHLKLXLRLYLRMHLKMCCAMMLRMH #AVBH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LMYACV LPL4MKMHCALBLYLCLRLMMKLRMHMRC3CAKLLKMCMDLRL4L3CADBCALBMCLDLP #THL4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LMYABH LRMLLKATMDMHMCLKLBLYMDCAMCLKLYLBLRL3CAMCLKLBLHLBLCLXLKDVCAMH #KKLV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LMYABK LPLKMRCALBLXMMLBMRMDCALDLBMCMCMRCAMHLPLKLRMCCALPLRMDMHL4MCLR #3C4L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LMYABL LDLBLXCALYL4LHLKC4MHLRLYLKCALLLRLKLXLHMDC3ATATCDCDCAHDL4LYMA #RVCV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LMYABM MCLKMDMDLRL4L3ATATHDL4LYMAMCLKMDMDLRL4L3CALDL4MLLKMCMDCAMHLP #DCCX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LMYABA LKCALKL3MHLRMCLKCALBMCLDLPLRMLLKCAMDMHMCLKLBLYCXCAL3LKMLLKMC #HTKV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LMYABB CALKLBLDLPCALLLRLXLKCAMDLKMALBMCLBMHLKLXMRC3CAKHLPLKATMDLKLX #H33P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TMYCVP HMKHDBAAAAAABDRTRXBC4B4A3K3DPC #XPTA PAGE 13/19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LMYABC LKLDMHLKLHCAMCLKLMLRMDMHMCMRCAL3LBLYLKCACPLAL3L4L3LKLACXCALA #LV44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LMYABD LMMTLRMALACXCAL4MCCALAMTMDMHLHLACRCALRMDCALDLBMCMCLRLKLHCALC #D4MD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LMYABX MRCAMHLPLKCAMAMCL4MHLKLDMHLKLHATLYLBLDLPLRL3LKCALPLKLBLHLKMC #BRTK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LMYABY CXCAMDL4CAMCLKMDMHL4MCLKCALDLPL4L4MDLKMDCAMHLPLKCALRL3MLLKMC #P3XD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LMYAB3 MDLKCALHLKMHLKMCLYLRL3LRMDMHLRLDLBLXLXMRC3ATATCDCDCALALCLBMD #3VCT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LMYAB4 LKDBDLLDCYLDMCLDDBDLCYMCMDLACAMALBMRLXL4LBLHCALLMCLBLYLKMDAT #HXKA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LMYABP ATKHLPLKCALKMPLBLDMHCAMDLBLLLKCALBLXMALPLBLCLKMHCALRMDDTATAT #3DXR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LMYABR LALALAMHLKMPMHATHBHCHDHHHPHVHXHYKAKCKHKLKPKRDDDHATLALALAATAT #DTPT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LMYABT HRMHCALPLBMDCADBDLCAMDMRLYLCL4LXMDCXCAMDL4CALKLBLDLPCALDLPLB #T34Y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LMYABV MCLBLDMHLKMCCAMCLKMAMCLKMDLKL3MHMDCADHCALCLRMHMDC3CAHHLKLDL4 #BK4V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LMYAAH LHLRL3LMCALRMDATLDLBMDLKCYLRL3MDLKL3MDLRMHLRMLLKCXCALCMKMHCA #3KCK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LMYAAK MHLPLKMCLKCALBMCLKCAL3L4CAMLLRMDMKLBLXCYLDL4L3LLMKMDLRL4L3CA #3ARM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LMYAAL LBLXLRLBMDLKMDC3ATATHHLBMHLBCALBL3LHCAMALBMCLRMHMRCALXLRL3LK #LMRM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LMYAAM MDCAMKMDLKCAL4L3LKCALMMCLBLYLYLBMCDTATATLALALAMHLKMPMHATDXLV #BLVC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LMYAAA LRL3LHD3DXLRL3LHLKMPDKD3CADXMALBMRLXL4LBLHD3CACDDXLDLPLKLDLV #HYMP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LMYAAB DHD3ATLALALAATATCYCALADXLVLRL3LHD3LACALRMDCALAHXLACALLL4MCCA #AT4A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LMYAAC LHLBMHLBCAL4MCCALAKALACALLL4MCCAKCLKLKLHCYKDL4LXL4LYL4L3CAMA #BHYB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LMYAAD LBMCLRMHMRC3ATCYCALADXLRL3LHLKMPDKD3LACALRMDCALBCAMTLKMCL4CY #CBPK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LMYAAX LCLBMDLKLHCAMDMHMCLKLBLYCALRL3LHLKMPCALKL3LDL4LHLKLHCALBMDCA #KDLM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LMYAAY LLLRMLLKCAMDLBLLLKCALDLPLBMCLBLDMHLKMCMDC3CAHBATCACALLLRMPLK #L3KV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LMYAA3 LHCAMAL4MDLRMHLRL4L3LBLXCALYLBMDLVCALBMLL4LRLHMDCALXL4MMCALR #TBDM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LMYAA4 L3LHLRLDLKMDCAMAMCLRL3MHLRL3LMCALBMDCAMCLKMALKLBMHLKLHCALMLX #R4RH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LMYAAP MRMALPMDC3ATCYCALADXMALBMRLXL4LBLHD3LACALRMDCAL3L4MCLYLBLXLX #XTTB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LMYAAR MRCADLDACAMDLBLLLKCALDLPLBMCLBLDMHLKMCMDDVCAMHLPLKCALXLBMDMH #KHBM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LMYAAT CALHLBMHLBCALLMCLBLYLKCALYLBMRCALCLKATCACAMDLPL4MCMHLKMCC3AT #APT4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LMYAAV CYCALADXLDLPLKLDLVDHD3LACAMDMHL4MCLKMDCAMHLPLKCALLMKLXLXCAHD #HDRY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LMYAMH KCHDCYDBDLC4HDHDHRKHKHCACPLADAMPDBDADCDBLACXCALRL3LRMHLRLBLX #ABM4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LMYAMK CALADAMPHLHLHLHLLACRCAL4MLLKMCCAMHLPLKATCACAMAMCLRL3MHLKLHCA #CXDH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LMYAML LRL3LHLKMPCAMHL4LVLKL3CALBL3LHCAMALBMRLXL4LBLHC3CAHLL4MKMCCA #MHYC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LMYAMM MDLBLLLKCALDLPLBMCLBLDMHLKMCMDCALPL4LXLHCALKMPLBLDMHLXMRCADB #YRHD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LMYAMA DLCALCLRMHMDC3ATATKHLPLKCAMAMCL4MHLKLDMHLKLHCALCMRMHLKCAMDMH #LKXP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LMYAMB MCLKLBLYCALCLKLMLRL3MDCAMMLRMHLPCALBL3CALKLRLMLPMHCYLCMRMHLK #LPHL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LMYAMC CALALCLBMDLKDBDLLDCYLDMCLDDBDLCYMCMDLACALPLKLBLHLKMCDTATATLA #YYYP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LMYAMD LALAMHLKMPMHATCCHCDBCCCAMXCAMLLKMCMDLRL4L3DTMKDPCAMXCAMALBMC #VATV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LMYAMX LRMHMRK4MDMRLYLCL4LXMDDTMKDPCAMXCAL4MCLRLMLRL3LBLXK4LXLKL3LM #RBYC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LMYAMY MHLPDTMKDDDCCYLCLRLMCYLKL3LHLRLBL3ATLALALAATATKCLKLKLHCYKDL4 #BCVB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LMYAM3 LXL4LYL4L3CAMALBMCLRMHMRCALRMDCALDL4LYMAMKMHLKLHCAL4MLLKMCCA #PVRY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LMYAM4 MHLPLBMHCALPLKLBLHLKMCCALBL3LHCAMHLPLKCALDL4LYMAMCLKMDMDLKLH #MCMV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LMYAMP CALBMCLDLPLRMLLKATLCMRMHLKMDC3CAHCLXL4LDLVMDCALBMCLKCALRL3MH #RLPX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LMYAMR LKMCLXLKLBMLLKLHCALBLDMCL4MDMDCAMHLPLKCALHL4LDMKLYLKL3MHC3CA #YXBV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LMYAMT HBCALXLRL3LKCAMMLPL4MDLKCAHDKCHDCALLLBLRLXMDATLCLKLDL4LYLKMD #DKXD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LMYAMV CALBCALVL3L4MML3CALKMCLBMDMKMCLKCXCALBLXLXL4MMLRL3LMCAMHLPLK #TXYX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LMYALH CALHLKLDL4LHLKMCCAMHL4CAMDMALKL3LHCAMHLPLKCAMDMHMCL4L3LMLKMC #RVML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LMYALK CALKMCLBMDMKMCLKATLDL4MCMCLKLDMHLRL4L3CALCMKLHLMLKMHCALRL3MD #TPHD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LMYALL MHLKLBLHCAL4LLCALMMKLKMDMDLRL3LMCAMMLPLRLDLPCALDLPLBMCLBLDMH #LCBR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LMYALM LKMCCALDLPLBL3LMLKLHC3ATATKHLPLKCALHLKLLLBMKLXMHCALAMALBMCLR #VPTT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LMYALA MHMRK4MCLBMHLRL4DYDAC3DBDCLACAMHLBMCLMLKMHMDCAMALBMCLRMHMRCA #K4VP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LMYALB LCMRMHLKMDCALBLDMCL4MDMDCAMHLPLKCALDL4LYMALXLKMHLKATMAMCL4MH #YBVA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LMYALC LKLDMHLKLHCAMDMHMCLKLBLYCXCAL3L4MHCADBDCCKCALRL3LHLKMALKL3LH #BKH3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LMYALD LKL3MHLXMRCALYMKLXMHLRMALXLRLKLHCALCMRCALKMLLKMCMRCALCLXL4LD #KMVL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LMYALX LVC3CAHMLXMRMALPLRMLLKATLDLPL4L4MDLKMDCAMHLPLKCAMALKMCCYLCLX #C3PM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LMYALY L4LDLVCAMDMRLYLCL4LXCALDL4MKL3MHCAMMLPL4MDLKCALBLMLMMCLKLMLB #4ABP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LMYAL3 MHLKCAMALBMCLRMHMRCALRMDCALDLXL4MDLKMDMHCAMHL4CAMHLPLBMHATMH #RVMY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TMYCVR HMKHDBAAAAAABDV3PCX3P44XHHTLCY #BRTY PAGE 14/19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LMYAL4 LBMCLMLKMHCAMMLPLRLXLKCALVLKLKMALRL3LMCALKMLLKMCMRCALDL4LHLK #DBVY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LMYALP MML4MCLHCAMMLRMHLPLRL3CAHMHLCPDCDKDKCRC3CAHKLBLDLPCALCLXL4LD #XTMA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LMYALR LVCALDLBL3CALDL4MCMCLKLDMHCAMKMAATMHL4CAMHLPLBMHCALYLBL3MRCA #3PT4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LMYALT LVL3L4MML3CALKMCLBMDMKMCLKMDCXCAL4MCCALPLBLXLLCALBMDCALYLBL3 #VHAK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LMYALV MRCALKMCMCL4MCMDCAMMLPL4MDLKCAMAL4MDLRMHLRL4L3MDCALBMCLKCAMK #XBKT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LMYAKH L3LVL3L4MML3C3ATATKCL4MMMDCALCLKLXL4MMCAMKMDLKCAMHLPLKCALHLK #KACB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LMYAKK LLLBMKLXMHCADLDACYLDLPLBMCLBLDMHLKMCCAMALBMRLXL4LBLHCACPDDDA #BVKY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LMYAKL CALCMRMHLKMDCAMALKMCCAMCL4MMCRC3CAHCMRMHLKATMALKMCLDLKL3MHLB #AAL3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LMYAKM LMLKMDCALBMCLKCAMALBMCLRMHMRCALCMRMHLKMDCALHLRMLLRLHLKLHCALC #LLBC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LMYAKA MRCAMAMCL4MHLKLDMHLKLHCALCMRMHLKMDCACPLRL3MAMKMHCAMALXMKMDCA #YPXP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LMYAKB MHLPLKATLKLRLMLPMHCYLCMRMHLKCALDL4LHLKLDCALPLKLBLHLKMCCRC3AT #KMDL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LMYAKC ATKHLPLKCALDL4MCMCLKLDMHLRL4L3CALDL4LXMKLYL3MDCALBMCLKCALYLB #YHXD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LMYAKD MPLRLYLBCAMMLPLKL3CALHLBLYLBLMLKCALRMDCALHLRMDMHMCLRLCMKMHLK #TARX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LMYAKX LHCAMMLRMHLPLRL3CALKMLLKMCMRATLCLXL4LDLVCMMDCALCMKLHLMLKMHDV #CHKB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LMYAKY CAL4L3LKCALDL4L3LDLKL3MHMCLBMHLKLHCALCLXL4LDLVCALDLBL3CALLLB #VBXT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LMYAK3 LRLXCAMDL4L4L3LKMCC3ATATMXCAHRL3MAMKMHCALCMRMHLKMDCAMXCAKAMC #HXCT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LMYAK4 LKMLLRL4MKMDCAMALBMCLRMHMRCALCMRMHLKMDCAC4CAMCL4MMMDCAMXCAKA #HDDV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LMYAKP MCLKMLLRL4MKMDCAL4MLLKMCLPLKLBLHCAMXCAHDMKMCMCLKL3MHCAMALBMC #KPDA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LMYAKR LRMHMRCALCMRMHLKMDCAC4CAMCL4MMMDCAMXCAHDMKMCMCLKL3MHCAL4MLLK #BHKX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LMYAKT MCLPLKLBLHCAMXCAHVL3L4MML3CALKMCLBMDMKMCLKMDCAMALKMCCALCLXL4 #LTTM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LMYAKV LDLVCAC4CALHLRMDMHMCLRLCMKMHLKLHCAMHL4MHLBLXCAMXCAKKL3LVL3L4 #LDHB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LMYAHH MML3CALKMCMCL4MCMDCAMALKMCCALCLXL4LDLVCAC4CALHLRMDMHMCLRLCMK #3VRT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LMYAHK MHLKLHCAMHL4MHLBLXCAMXATMXCACYCYCYDTCAMXCACYCYCYDTCAMXCACYCY #MLBH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LMYAHL CYDTCAMXCACYCYCYDTCAMXCACYCYCYDTCAMXCACYCYCYDTCAMXCACYCYCYDT #R3LL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LMYAHM CAMXATMXCADBDADACAMXCADBDDCAC4CADBCAMXCADBDCC3DADHCKCAMXCADB #THCM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LMYAHA DDCAC4CADBCAMXCADBDCC3DADHCKCAMXCADBDDCAC4CADBDDCAMXCADLCAC4 #YAXC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LMYAHB CADLCAMXATMXCADBCXDADADACAMXCADMDADACAC4CADCDHCAMXCADLDRC3DH #PVXH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LMYAHC DHCKCAMXCADBDCDACAC4CADHCAMXCADBDBC3DRDACKCAMXCADCDHCAC4CADB #YVTA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LMYAHD DCDACAMXCADBDCCAC4CADLDACAMXATMXCADBDACXDADADACAMXCADLCXDKDA #PPV4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LMYAHX DACAC4CADCDBDMCAMXCADLDHC3DRDKCKCAMXCADBCXDBDPDPCAC4CADHDACA #XVCV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LMYAHY MXCADBDBC3DPDMCKCAMXCADCDMCAC4CADBCXDBDPDPCAMXCADBDDCAC4CADK #PDDR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LMYAH3 DMDCCAMXATMXCADBDADACXDADADACAMXCADLDHCXDLDADACAC4CADCCXDBDK #BRHL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LMYAH4 DHCAMXCADLDHC3DKDRCKCAMXCADBDBCXDPDKDDCAC4CADDDRDLCAMXCADBDB #CT4Y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LMYAHP C3DPDKCKCAMXCADCDMCAC4CADBDBCXDPDKDDCAMXCADBDDCAC4CADKCXDMDA #LKHT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LMYAHR DMCAMXATMXCADBCXDADADACXDADADACAMXCADLDHDKCXDCDADACAC4CADCDB #AT3Y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LMYAHT CXDKDADMCAMXCADLDHC3DKDCCKCAMXCADBDBDPCXDHDCDCCAC4CADDCXDRDH #PBAD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LMYAHV DPCAMXCADBDBC3DPDHCKCAMXCADCDMCAC4CADBDBDPCXDHDCDCCAMXCADBDD #HY3Y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LMYBVH CAC4CADKDMCXDADBDPCAMXATATCDCDCAKALBLMLKCALXLBMRL4MKMHATATHK #ARCR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LMYBVK LBLDLPCALHL4LDMKLYLKL3MHCALBLXMDL4CAMAMCLRL3MHMDCALBCALPMKLY #3PVR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LMYBVL LBL3CYMCLKLBLHLBLCLXLKCAMDMKLYLYLBMCMRDTATATLALALAMHLKMPMHAT #LMAB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LMYBVM CDCBLMLXMRMALPLRMLLKCAMLDYDBCALDL4LHLKLDDYLCLBMDLKDBDLLDCYLD #LVVX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LMYBVA MCLDDBDLCYMCMDCALDL4LYMADYLMMTLRMACALYLKMHLBDYL3L4L3LKCALLLR #P4L3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LMYBVB LXLKMDDYDCDKCALCMRMHLKMDDYDCDBDBDCDDDDCAMALBLMLKMDDYDLDBCAMD #PR3V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LMYBVC LPLBDCDKDLDYDXDLDHCALPLKMPD3ATLALALAATATKHLPLRMDCALXLRL3LKCA #LV3Y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LMYBVD LRMDCAL3L4MHCALBMKMHLPL4MCLRMHLBMHLRMLLKC3CAKHLPLKCAMDLBLYLK #KBMV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LMYBVX CAMLLBLXMKLKMDCALBMCLKCAMDMHL4MCLKLHCALRL3CAL4L3LKCAL4MCCALY #DDXR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LMYBVY L4MCLKATLDLPLKLDLVLKLHCALAHPLACALLMCLBLYLKMDCAMKMDLRL3LMCAMH #3TTV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LMYBV3 LPLKCAMDLBLLLKCALBLXMALPLBLCLKMHDTATATLALALAMHLKMPMHATHPDXLR #B3LY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LMYBV4 L3LHLKMPDKD3CADXMKMACAMHL4CADLDACAMDLBLLLKCALDLPLBMCMDD3CACD #HKRD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LMYBVP DXLDLPLKLDLVDHD3ATLALALAATATKHLPLKCALYLBLDLPLRL3LKCYLPLKLBLH #TA4A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LMYBVR LKMCCALKL3MLLKLXL4MALKCALDL4L3MHLBLRL3MDCALXLBMRL4MKMHCAMLLK #BACT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LMYBVT MCMDLRL4L3CXCALDL4LHLKLDCALBL3LHCALDL4LYMAMCLKMDMDLRL4L3ATL3 #4PLC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LMYBVV LBLYLKMDCXCAL4MAMHLRL4L3LBLXCALYLKMHLBLHLBMHLBCAMAMCL4LLLRLX #HBBR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TMYCVT HMKHDBAAAAAABDXPRXTHD34DYXKATX #LTRL PAGE 15/19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LMYBTH LKCXCALLLRLXLKCALBL3LHCALCMRMHLKCALDL4MKL3MHMDCXCAMHL4MHLBLX #KM4C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LMYBTK CAMALBLMLKMDCXCALBL3LHCAMHLPLKATLDL4LYMALXLKMHLKCALHL4LDMKLY #3ATX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LMYBTL LKL3MHCAKDHPHBCYDCDKDLC3CAHRMHCALBLXMDL4CALDLBMCMCLRLKMDCALR #KCMT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LMYBTM MHMDCALKMPLBLDMHCALXLKL3LMMHLPCALBL3LHCALBCAMHMCMKL3LDLBMHLK #RVT3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LMYBTA LHATKDHPHBCYDCDKDLCAL4LLCAMHLPLKCALKL3MLLKLXL4MALKCALCL4LHMR #KCK4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LMYBTB C3ATATHKMLLKMCMRCAMALBLMLKCALKL3LHMDCAMMLRMHLPCALBCALDLPLKLD #YCLM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LMYBTC LVLKLHCALAKHLACALLMCLBLYLKCALBL3LHCALHLRMDMALXLBMRCYL4L3LXMR #KBCX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LMYBTD CAMALBLMLKCAMHLKMPMHDTATATLALALAMHLKMPMHATKHDXLRL3LHLKMPDKD3 #ADDM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LMYBTX CADXMDLBLLLKCAMALBMRLXL4LBLHD3CACDDXLDLPLKLDLVDHD3CAKAHBHMHK #CH33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LMYBTY CADDC4DLDBATLALALAATATKHLPLKCAMAMCL4MHLKLDMHLKLHCALLL4L4MHLK #HBLV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LMYBT3 MCCAMALBMRLXL4LBLHCALDL4L3MHLBLRL3MDCALBCAMTLKMCL4CYLCLBMDLK #PLLL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LMYBT4 LHCAMALBLMLKCALRL3LHLKMPCXCAMHL4MHLBLXCAMALBLMLKCALDL4MKL3MH #AXA4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LMYBTP CXATLBL3LHCAMHLPLKCALLLRMCMDMHCALKLRLMLPMHCALCMRMHLKMDCAL4LL #3PH3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LMYBTR CAKDHPHBCYDCDKDLCAL4MLLKMCCAMHLPLBMHCAMALBLMLKCMMDCAL3LKMMLX #HTMY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LMYBTT LRL3LKCYLTL4LRL3LKLHCALAHXLAC4LAKALAATLLMCLBLYLKMDC3CAKALBLM #CARX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LMYBTV LKMDCALYLBMRCALBMCMCLRMLLKCAL4MKMHCAL4LLCAL4MCLHLKMCC3CAHHMK #DPXT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LMYBRH MALXLRLDLBMHLKC4LDL4L3LLLXLRLDMHLRL3LMCALRLHLKL3MHLRMHLRLKMD #DP34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LMYBRK CXCALBATLYLRMDMDLRL3LMCAMALBLMLKCXCALBCALCLBLHCAMALBLMLKCALP #4AD4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LMYBRL LBMDLPCXCAL4MCCALHLBLYLBLMLKLHCALYLBLDLPLRL3LKCALYLKMHLBLHLB #DP44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LMYBRM MHLBCALDLBMKMDLKMDCAMCLKMDMHL4MCLKCAMHL4ATLLLBLRLXCALXL4MKLH #YMPV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LMYBRA LXMRC3ATATLAHPLAC4LAKHLACALLMCLBLYLKMDCALPLBMLLKCAHDKCHDCALB #THPC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LMYBRB L3LHCALKL3MLLKLXL4MALKC4LPLBMDLPCAMAMCL4MHLKLDMHLRL4L3C3CAHK #VV3D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LMYBRC LBLDLPCALAHPLACALLMCLBLYLKCALRMDCALBLXMDL4ATMAMCLRL3MHLKLHCA #LVT3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LMYBRD LBMDCAMHMML4CALRLHLKL3MHLRLDLBLXCXCALRL3LHLKMALKL3LHLKL3MHLX #C4KH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LMYBRX MRCAHDKCHDCYLDLPLKLDLVLKLHCALDL4MALRLKMDATCPLAK4HYHBHDHPHRH3 #YBBD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LMYBRY HKK4HPHKHBHHHKKCK4HDH4KAHRHKKDCADYCADCLACRCXCALBL3LHCAMHLPLK #LHMB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LMYBR3 CALPLKLBLHLKMCCALKL3MLLKLXL4MALKCALDLBMCMCLRLKMDCAL4L3LKCALK #AY4L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LMYBR4 MPMHMCLBATKCLKLKLHCYKDL4LXL4LYL4L3CAMALBMCLRMHMRCALDLPMKL3LV #DPMB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LMYBRP CACPLAK4HYHBHDHPHRH3HKK4HPHKHBHHHKKCK4KAHBKCHRKHKRK4HCKRKHHK #A3R4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LMYBRR KDCADYCADDDALACRCALDL4MLLKMCLRL3LMCAMHLPLKATMMLPL4LXLKCALKL3 #HRBB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LMYBRT MLLKLXL4MALKC3CAHHMKMALXLRLDLBMHLRL4L3CALBLXL4L3LKCALDLBL3L3 #CMVA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LMYBRV L4MHCAMCLKLDL4MLLKMCCALBCALDLPMKL3LVCAMMLPL4MDLKCAMHMML4CALD #KBHY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LMYBPH L4MALRLKMDCALBMCLKATLYLRMDMCLKLBLHCALRLHLKL3MHLRLDLBLXLXMRCA #CLHY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LMYBPK LCMRCALBCALHLKMHLKMCLYLRL3LRMDMHLRLDCAH4HDKCCALKL3LMLRL3LKCA #XPLX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LMYBPL 3CPARHCALYLKLBMDMKMCLKLHCAL4L3CAMHLPLKCAMCLKLBLXATKHLKMDMDLK #3L4B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LMYBPM MCLBLDMHCADKC3DHC3DACALMLBMHLKCA3CPARHCAMDL4CAMCLKMDMHL4MCLK #BDMV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LMYBPA CAMCLKLDL4L3MDMHMCMKLDMHMDCAL4L3LKCALHLBLYLBLMLKLHCALHLBMHLB #YPYP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LMYBPB CAL4MCCAMALBMCLRMHMRATLDLPMKL3LVCAMLLRLBCAKCKDCALKMCLBMDMKMC #PTHH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LMYBPC LKCALDL4MCMCLKLDMHLRL4L3CALCLKLLL4MCLKCALLLBLXLXLRL3LMCALCLB #CY3K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LMYBPD LDLVCAMHL4CALBLDLDLKMAMHLRL3LMCALBCAMDMKMCMLLRMLLRL3LMATHDKC #DTCM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LMYBPX HDCYLDLPLKLDLVLKLHCALDL4MAMRC3CAHDL4MCMCMKMAMHLRL4L3CAMDMALB #L3KD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LMYBPY L3L3LRL3LMCALYL4MCLKCAMHLPLBL3CAL4L3LKCALHLRMDMHLRL3LDMHCALD #THDD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LMYBP3 LPMKL3LVCAMDMHLRLXLXATLLLBLRLXMDCALXL4MKLHCAMCLBMHLPLKMCCAMH #RRRB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LMYBP4 LPLBL3CALMMKLKMDMDLRL3LMC3CALAKHLACALLMCLBLYLKMDCAMCLKLYLBLR #XPB3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LMYBPP L3CAHDKCHDC4LHMKMALXLRLDLBMHLRL4L3CYL4L3LXMRCACPL3L4ATKCKDCR #T3HM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LMYBPR DTCALBCAMMLPL4LXLXMRCALYLRMDMDLRL3LMCAMALBLMLKCALRMDCAMDMHLR #4KPL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LMYBPT LXLXCALHLKMHLKLDMHLKLHCAMCLBMHLPLKMCCAMHLPLBL3CAMCLKLCMKLRLX #CPHL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LMYBPV MHCXCALBL3LHCALBATLLL4L4MHLKMCCALPLBMDLPCALYLRMDLYLBMHLDLPCA #APDH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LMYB4H LRMDCALBCAL3L4L3CYLLLBMHLBLXCAMMLBMCL3LRL3LMCACPMHLPLKCAMALB #RX4Y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LMYB4K LMLKCMMDCALAHXLAC4LAKALACALLMCLBLYLKMDCALDLBMCMCMRATMHLPLKLR #PMRR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LMYB4L MCCAL4MML3CAHDKCHDC4KCKDCAMAMCL4MHLKLDMHLRL4L3CALRL3LHLKMALK #BHBB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LMYB4M L3LHLKL3MHLXMRCAL4LLCAMHLPLKCALLL4L4MHLKMCCMMDCALBLHMLLRMDL4 #PCH3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LMYB4A MCMRCALPLBMDLPCRC3ATATCDCDCAHDL4LYMALBMHLRLCLRLXLRMHMRCAMCMK #TDVC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TMYCVV HMKHDBAAAAAABD4HM43XA3MTBCARML #CTHR PAGE 16/19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LMYB4B LXLKATATKHMCLKLBMHCAMHLPLKCALKMPLBLDMHCALDL4LHLKLDCAL3LBLYLK #V33P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LMYB4C CXCALDL4LYMAMCLKMDMDLRL4L3CAL3LBLYLKCXCALLMCLBLYLKCALVLRL3LH #CVTX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LMYB4D MDCXCALBL3LHCALBLXMALPLBLCLKMHCALBMDCAMMLRMCLKATLHLBMHLBC3CA #XL4H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LMYB4X HBCAL3LKMMCALBLXMALPLBLCLKMHCAL4MCCALLMCLBLYLRL3LMCAMCMKLXLK #HPDM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LMYB4Y CAL3LKLKLHMDCALBCAL3LKMMCALDL4LHLKLDCALRLHLKL3MHLRLLLRLKMCCA #XYTD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LMYB43 LBL3LHCALYMKMDMHCALCLKATMLLBLXLRLHLBMHLKLHCAMMLRMHLPCAMAMCLR #4CYH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LMYB44 L3MHC4H4HDKCC4MCLKMDMHL4MCLKCALYLKLBMDMKMCLKLYLKL3MHMDDVCAMD #LBVB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LMYB4P LRLXLKL3MHLXMRCALDLPLBL3LMLRL3LMATLALCLBMDLKDBDLLDCYLDMCLDDB #HCHC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LMYB4R DLCYMCMDLACAMML4MKLXLHCALYLBLVLKCALKMPLRMDMHLRL3LMCAMALBLMLK #3PMD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LMYB4T MDCAMKL3LHLKLDL4LHLBLCLXLKC3AT #RVVL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PMYCVH VV4K4BBBHVARD33DDHTXXBMBRRKDBYCAKHCBXP3P4KCPDMYTL43H3LCYCXLL #XRKV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PMYCVK MAAMMLC4M4TMVTXRBBTCVXLBTCVXKLDXR4HCKXXH33CYV4YR4MLBT3VTDRPM #HXBC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PMYCVL 4TX4AHCPPXL34HABVVRXPKKAKB3XLMVLKXBDXL3KPAXBAXRBDYYMTAC4CXBM #MD4B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PMYCVM BRRBLVXRCTPBRXRYKC3PBHMYRXMPKXBMXMKTD3ATYH3H3PDDC4KMYVMHKMX4 #MLKH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PMYCVA AMH4TLLA3C43YBXBXHYMPC3CKMRYYCVKTKVA4MAXVLMABK3YRMKLYXALBKXM #BXM4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PMYCVB PRPCDLKXYHPLK3XDT4YVYTTY4A4BTHVPAMKLHVKKDB3BRP4RRCYRYVCY4D33 #TVHP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PMYCVC KTCDKPBAX4PLBB3T4TKRTMRYRV3D4ARA3K3CTMRCVMM3LYX4KHLPHPKYXTBM #DYKH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PMYCVD XRXAMLHXKYY3DCVV3L4PDAAH44AHHAVTLPCHACKP3MHDALXDVYABKVYBM3YK #CXRD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PMYCVX P4YTHB4YRYKDMHACC3ABDDX444BYRKPD4KRYR33VPY44YYRP3AXPT44P4X44 #YTDD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PMYCVY BAX3BAMTBK4RDTM4PPTXXDTTXTLTHLXVRYVAC3RHAR4VVATHD4ABBBLDXBRR #KMBC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PMYCV3 VKDBVAMTBVAVTXMC33HMXTAYRTPT33XBDTCBAARPTHVYHTBTM4LDRXTLLXYD #MDA4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PMYCV4 VKVMCXRXVLMCYCXPCLDPD33TMTTVK34AMCX4MCXLDHC3XYYV44YDTAVV3A4X #TRYT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PMYCVP DM3DBYAHKA43V4AYDPBBY3CK3TYMVLL4TTLDYDRMAM4YKMYXKDPKXH4HAAHH #M3AR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PMYCVR PLTXBLVH4BMTXBMAVMCKDHCCPMCRLAV3PDHLXMACBLP3RTK3X4VRM4DVMAVV #4CVH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PMYCVT 4YBLAYKBKLXHCYMMA3YYLTYMYYDK3MHTMLRL4KXX3LK3KYLXRLA4PHTXXM4L #CDHB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PMYCVV MKMLML3HLD3X4LKDATR3KXBKXRBYMPH4R4YPDT44RABDDVDDMXPMXMMDXXMK #MYRY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PMYCTH CXADBKMMLVYTDYCTLRLLTV3TML4KKYCRM3AP3BRVVDCT4R4HBHMXRYXXVRVM #KRHR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PMYCTK YTYPDHRABYDCKTB43HMDHPXKP4YMBMYK34HP3LYCCYBCVPDHKXBTLVAR3HVM #XRXX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PMYCTL PHVBH3HBTCPBPBAKXA33TPYBYTDABLXDVRBVKAXKB3XY4LHH3DKKA4YKMDBX #XMRL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PMYCTM TMVVA3LKCDKP4R3VKBYHVXVHRLVBCRKALX3DADRVPTXMXHVVMXM3R33PHYAK #APAV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PMYCTA BVTTRHXH4RAK3XCPHPXXBHBTBMYXLHBM4HH3RV4PA3HY4TCKTLXTL3BB4TRT #TMTB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PMYCTB DYCMVCHDXARX4B4AP4PMDXBHXK3YPV3YKCLAL3VKVT3KBTTKL4RRCRTL43TY #KH4C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PMYCTC YHM4HMPDDBCHAP34CMRPTHH44ARA3RHLRPMRVXKKAKAPKMMKPCXBA43KCDLV #DCXM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PMYCTD YBLYH3DKKX43ALPLKYT4DM3Y3CDKALDDPALC4BVADLPXBRCDVYACL3X3K4DK #LBHX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PMYCTX YD43PHPXTHA43CKLTDCYHBTC4RCVCLHLAR4TRDL3PXPRHXY3XHHBRVCY4VTA #AAKT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PMYCTY DPYDT4VKPBT3RMRDLAXT4CLDKHPLAXDX4V3CYPBXVVYRA444KTKKXM4HRLDP #YBHC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PMYCT3 BDKLDDLALTHBC4ABXMBKABKTMV4RHV4DVXCKTYKTCRL33BD4HMBCMMP3CKPX #MLML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PMYCT4 TCC3H433XKMRA3HXHB3PHHRA3DHBDA3H3MTB4Y3CBKD3RPCRVV4HBVYTPCKK #CDB4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PMYCTP PXYXXKBMPX44T3KBLHXXHHYD3PTTRYR3BCCP4BLKACYRCHMBK4VP4PAPHP4X #LYVC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PMYCTR 4RMPHBH4PBYTTL4VP3AHPVX34Y3L3BDTL3CBBV3L4HCAM4LVLXPKBPBLKLRP #PVAL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PMYCTT CVMAVLPPY3RRRBVMLDCCD4XHVDPLVPCAXYYHAAYVLAYPM4DMBBARMHAYAVYH #YAVY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PMYCTV PTPVCKRPHMB4KMLXAKATMTYXHRHXLM4V4AKYRVXKKLRYMADCTPHADVHHXMXP #HBKL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PMYCRH HHDVPXKRYLLHPRB3VAHDK4A3KXY4CKHTBRV4A3ARTTKHMTR4HHMARLXDTHXV #TMYM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PMYCRK 3AKCH434LPHKL4YDYD4HHMHVARXTTRTPTRHDB4DHRCLYBTTHBLHACDRAHXDV #BRDX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PMYCRL YKXMAMMRYVRHARPPXYVP3HV4Y3AVVCCTHXBAL3HAAHHTDKKATVHRHYV4Y4DV #4K3D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PMYCRM KCVMVX3VK3R4HRDVMR4LBBMLLK34DVMBVTL3P3LPTDMYTAT44KYHTAMBPR3B #RKAB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PMYCRA DVPXCADPPMBPMTYCMPRLYMMVKHCLVMKMDA4KXA4HCPY3AMRM3TXCPATAHPTC #YLR4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PMYCRB TTPBAHTA433BPCAKLDRMCT44MDHAB4CMHXC4LBHMR4CMPX3DPMPBMRVPHPHR #4TVA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PMYCRC HXAM33BTTPLPKYBKRCPHAYK4AD33CRXRKKABCLYPTBKBXMXXYTXY3KKVDMCA #CCPL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PMYCRD PHP4LYK3VDPBMHAYKCDYHHL4CTPAHCB4VRHYYXLVYLAXTKLYHC3BPDDC3BLC #HKDY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PMYCRX VXA4RHBRLHC4YRKKXPPAXXTRCB3TMRMP4VPLLCRLHYLKLLRKKRLHPHHXA3LT #4BH4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PMYCRY TM3XVVYDCCY3ABKM4HCBMV3DATXV44T3XVVP4HYH4DVMH3PC4R3C4ARHXV3T #YKRV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PMYCR3 43TYKBLLPPMPCCM4TXYHYL44MKLYPYMAR3LCXXTRKKTKVDR4AKRTHPVLRR3P #3TCT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TMYCTH HMKHDBAAAAAABDBMRXYH4M4HBRMKDL #YCRL PAGE 17/19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PMYCR4 DPMKDBAA3R3LVV3TV3RBRARBCXLCMAHMK4MCDCP4XPKPTDV4Y4MVCRLTLBCK #BAD4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PMYCRP R3XT4XBDLD4YRDTVB33KVDDKMTPP4LVVBTHPPYDCMHPLXRPYBVLALLMADMLX #RD4L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PMYCRR VLTLYRHDMAMML3TTVMXCRLAA3TRRCBT3K4CDHAMMDKCRABDMBVMHD4KABYBX #PC3A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PMYCRT 3AMBLXBC4LDCVDVVXBADMLCKCLKAHRX44TXBMXYMT4K4R34CBADHYCMLPVKP #CH3K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PMYCRV A3DAMPAKMH3Y4X3CM4YRMBXPVTV4RXVYAHYRA4Y44A4HPAVRPLHBLKLKVCKK #HDCA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PMYCPH VKVARBCCPPKXCDAKMTADRLD3XMDLP4AKDRDD4ABVLVR3HATTRYYVT4R4ML3R #TBTA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PMYCPK YPMTCDBYTVBB43BTMPTHBRLABHL3DPCRDXACYCDTXKHX4ARPKPBCCLTBBXHK #VD4K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PMYCPL 4TRXARHYBDPKBPYVKHKV4LDMLMXCLXRHBLCD4LDVMLAPPYYBT3DVH4HHRCKP #XCLM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PMYCPM HHMY3LHATTVAT4RBM43Y3HDXX3RBCVA3CBDXXALCYCTD3CKTMDKCK4AL34HH #DKRB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PMYCPA VHDXATKCHMCKTBYPP4DRXYKHRRPPRRMMRLX4BVKC34XCYVKLRTMLTATKLVPD #VY4D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PMYCPB RCLBKYRRBM33XVRLY3KRPM3H4D3TXCL4LRPYDC3BBYB3PXL3L4MRTPYPBVXX #ARKH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PMYCPC CAATABKX3XPVKM333PYDDALDVBRRCPPBDR4XD3XHCTCADD3PPHXPXRM3AKTY #CHP4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PMYCPD PPXRPD3YALVVAMTVHDRPY33PKARTHLTXKHB3PLBA3ALYD4XTM3TL3PKBXDBK #BAYY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PMYCPX TTXP3VKVTCAHCXBXRLBA3DBPKTVABCHYPRH3ALKPYK3HCHLLDHPKVVVPBKCM #CP44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PMYCPY BKXRBYXRRM4M4CKPLAT4KVXCAVBT3XMT4R4X34MBMPBK3HHXVDMRHVL3PC4A #RT4B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PMYCP3 L34MKADXPHBRRAYTYPLHDRK34HALRMBATABTVTCBBPDD4BDCYBXLXYKLAH4X #AACY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PMYCP4 CRCCYA4LDVDMTTDR4R3P44XHT3BPYL3PKPMDKK3K4HTVRMTD4CCYHRTHAKBA #CPTY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PMYCPP AHDDBHKY443RTV4PMH3DRH3PTKDKYXMRD4BDHKLYKHTDVATYKMDDLMXYV34H #KPVH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PMYCPR YV4YYCKAHCBVDXVCVLRXLYRMXV4LHTPMLDHTLYVPPDAVYTPLKDKDD3VBDL3X #KCTK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PMYCPT 4P34T3R33YXVRKM3LADTHP3MDAX4TY4YCCKKMXYYVBAYRTKV3R4BY33KAMH4 #THM4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PMYCPV RAP33A4VLCTMRCMK3RMADBK3L3XTLX3CAYCPMKYTK4CBKTL3MACYHVRDL3TB #VLHV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PMYC4H LCYTYXYRPBPRATPKM3X343PHVX4YPVCCPTVY4CRTA3DVLHHXX4AKH3TPC4HP #YV4Y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PMYC4K DPBYPX34VAVPPABHAH3YRKKYYXVDMTVRXPCHDH3PBKA3RVBLKVLP3KYL33PC #AMLK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PMYC4L BH333TPCV4HRXV4HKVPDLTCLDYLPVPPCHLMV3VCL3DKXHYBTB3THLPX33KHH #XBYP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PMYC4M AVMAPMYVD4PPD3YY3VDTVVLYACKD4DAMYDCL4DCVYTCRYXVPKVCTRMHHDV4B #DDCL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PMYC4A CVBRYVAVRKB3KDMVXTMRTPTBVYPVT4V3XMMD4MYVLTTDLXTTTXPHYBVAT3XY #AHLR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PMYC4B 3ACY4PTYVD4D4DA3VDCCKYHMYDLPXTLA44AL3AKKAKXR44MPAX33MPLKMP4V #TDXV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PMYC4C XHMDHHAYCCR3BDBPRVPBMBXPLTLBTTBVCXTTDKHVHRRPYTRMDPRKVVCCDYLY #4TCM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PMYC4D P3PTKRXAYBXVLMDXTLB4TXYXK4HAAYHXBVKKY33CAHCY3LLVTPPTLPBBPLBC #PBTC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PMYC4X D4LLBB34AML3RAXCDBVLRMXBMTDAYKKVAKX3RLHPRD3AABHRRDPMRBBKBXRP #RVLH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PMYC4Y Y3LKPCTDMBBDHY3PXB4RKVVVY4CVHXD3PKDHBMXAKVD4R4DTXRCB4XYXXB3T #LP4H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PMYC43 PA4MVHMLBRAXCVCBPM34DX3VAP4DB4V3YC3PMVCVXCAD3XH43RRDY4AAPLHA #CDRC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PMYC44 LRXYKY3KTXCKDBRXHCKBRXARRXB4BYHLYAABB4TMHLLV4VXAVDAX4VTYX4AY #XV3D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PMYC4P BA43TTP4DHDPL4CLPXRKCDCMXVVKKAH4VDBMMP4YHCVD3MAHYCBBLHCMLRTH #3TR3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PMYC4R YPYPXHRCLPRB3LXVTPBBHBLRRMMXXDCVXP3XPYBLAVMPXXHT3YTMBBPMYXDD #A3LL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PMYC4T HTRVBDK3ARRDDPHKLXAYDHRBRTCTXRRYHAVBRAPHTRVT44DBRH3PTKDPBYAM #3PML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PMYC4V RXCMRXTYRPPTMRMV3MTMXDR4CHLC4K3TVAR43YXA4RPVXT43M4RH4RPB3DLC #LDCB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PMYC3H XDMT34A4ADRTBPRPAHYTTLDCK3CV34HYPYPHTTPLPDLMCKCXBLPCCHLMLDYP #LMPK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PMYC3K DRVRBYBRDRCBKPHAK4RXYVBBTHYKPXHX4LPAYBXLYKLBDKHYH4K3PP4VVPD3 #3RRX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PMYC3L K3LB4RVLYB3KLKLXLYBXCVT4RMAAL4LXCHV4RXDABY4RXYHXPPRAPHK33YDY #DXAX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PMYC3M DBCKABXRRLHRHDDDXB3YVK44LHVATYMRHT3MAPLYXBKM3VKAR44TRDA4KDXT #PAL3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PMYC3A XTT44RYL4PXPYAXAXBXXMCABHR3RT3XBMKKV4RLCTVAPRPYPVHDRXPYTVXDL #RT3B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PMYC3B 4DXH3DPH44TDRLTVXBA34YYPPVP4PYHDXTDCP4LAA4MBVHKCLTAKLLCLLPDD #DXM3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PMYC3C TXBCLMKCXVKVVDMP3HYB4RPPMKXY4PTPRBMAYVCDDPXPMHXT4ML4VKHBDMTC #LKCK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PMYC3D PAKDMDBDTRMKMPRRRPTPYABYYYALMTCYR3D4RDPCLTVKMAPHTL4LY4PTDVL4 #MC4T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PMYC3X BRKRKP4CVVCDPAXL4XAVHVXYPPLVM3PTTVV3KXBM4XXCVDCCBMBVAHCKCHCK #DAKM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PMYC3Y YCLKBKHMBKVHP4YATTYMVBCYXMMCVRAMMAPPHM3XR4DVCP4VXAPMBRDABRBV #4LDX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PMYC33 BVRYP4YKRKBDDTPDMYXDVY3VMHLCBC4V4BX3KVDHDVPLXA3XCVMTKCX3TPPM #M4LV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PMYC34 TMVDMB3BBMT4V4X3YYM4R3DKRYTB334DC4YKMHYK4HTL44DMPYAK34YALMHV #MTCP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PMYC3P KHXVBPBHAHHRXTPXHXDXYDPKMPLKBA334CKTC44B4RVBHBXKYKTXYLTDRRYD #VCVC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PMYC3R XHLLLTPHP4XCT3LH3HPMC3CLXA3VRABTVRTBLLHHDAKLALDATBVXYV3TRHYY #RTHC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PMYC3T T3BVRBC33RMLTHBHYLAYMLHKTP3XRAA3RARCXRKMLYDAMY4CTDC3VRXTMBRX #AM4V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PMYC3V BKXDHRAMB44YTTVRYHPP4MRA3CPTBLAXTPMXHLDBBRTXVKYHXXVR3KV4CALM #HPLR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TMYCTK HMKHDBAAAAAABDAVP3XXA4HPCMVKCV #KVLT PAGE 18/19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PMYCYH HYV4CMDCPHA3B4A3K343MY4H4C4R3KRB4B3DBHCTXCB4DYBMYYCH4T3B4YVK #VTTM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PMYCYK AVM4TLVDLMM44KT34DALKLTRHMH44K4C4RY43YBMKTCT4BTDRK3XH4BMCXMK #XLD4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PMYCYL DXP4DCH4A4Y44HPBYKCMDLLYTY4BKCXDAXVHVXCLVYMAP3T4DDAXAP3PKPRD #HHAA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PMYCYM XR3TTHYD4BHXYPTRX43KRHK4PKBMMVD3HP4VDDHA3MCP43DCYK3XTTMKDLKP #P33K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PMYCYA MPYD4TXHLMTKB3BLKV4KATAAYDTR4BPDCXX3BDK34PRCMKVP #VMDK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2"/>
        </w:rPr>
        <w:t>TMYCTL HMKHDBAAAAAABDHA3CLTC33AHRYCPK #BBRC PAGE 19/19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onsolas" w:hAnsi="Consolas" w:eastAsia="Consola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