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{{ basics.name }}</w:t>
      </w:r>
    </w:p>
    <w:p>
      <w:r>
        <w:t>{{ basics.label }}</w:t>
      </w:r>
    </w:p>
    <w:p>
      <w:r>
        <w:t>{{ basics.email }} {{ basics.phone }}</w:t>
      </w:r>
    </w:p>
    <w:p>
      <w:r>
        <w:t>Experience</w:t>
      </w:r>
    </w:p>
    <w:p>
      <w:r>
        <w:t>{%p for w in work %}</w:t>
      </w:r>
    </w:p>
    <w:p>
      <w:r>
        <w:t>{{ w.position }} — {{ w.name }} ({{ w.startDate }}–{{ w.endDate }})</w:t>
      </w:r>
    </w:p>
    <w:p>
      <w:r>
        <w:t>{{ w.summary }}</w:t>
      </w:r>
    </w:p>
    <w:p>
      <w:r>
        <w:t>{%p endfor %}</w:t>
      </w:r>
    </w:p>
    <w:p>
      <w:r>
        <w:t>Education</w:t>
      </w:r>
    </w:p>
    <w:p>
      <w:r>
        <w:t>{%p for e in education %}</w:t>
      </w:r>
    </w:p>
    <w:p>
      <w:r>
        <w:t>{{ e.studyType }} in {{ e.area }} — {{ e.institution }} ({{ e.startDate }}–{{ e.endDate }})</w:t>
      </w:r>
    </w:p>
    <w:p>
      <w:r>
        <w:t>{%p endfor %}</w:t>
      </w:r>
    </w:p>
    <w:p>
      <w:r>
        <w:t>Skills</w:t>
      </w:r>
    </w:p>
    <w:p>
      <w:r>
        <w:t>{%p for s in skills %}</w:t>
      </w:r>
    </w:p>
    <w:p>
      <w:r>
        <w:t>{{ s.name }}: {{ s.keywords|join(', ') }}</w:t>
      </w:r>
    </w:p>
    <w:p>
      <w:r>
        <w:t>{%p endfor %}</w:t>
      </w:r>
    </w:p>
    <w:p>
      <w:r>
        <w:t>Projects</w:t>
      </w:r>
    </w:p>
    <w:p>
      <w:r>
        <w:t>{%p for p in projects %}</w:t>
      </w:r>
    </w:p>
    <w:p>
      <w:r>
        <w:t>{{ p.name }}: {{ p.description }}</w:t>
      </w:r>
    </w:p>
    <w:p>
      <w:r>
        <w:t>{%p endfor %}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