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Sample DOCX Document for Testing</w:t>
      </w:r>
    </w:p>
    <w:p>
      <w:r>
        <w:t>Paragraph 1: This is sample text used to test the DOCX chunker. It contains enough words to be meaningful as a unit of content.</w:t>
      </w:r>
    </w:p>
    <w:p>
      <w:r>
        <w:t>Paragraph 2: This is sample text used to test the DOCX chunker. It contains enough words to be meaningful as a unit of content.</w:t>
      </w:r>
    </w:p>
    <w:p>
      <w:r>
        <w:t>Paragraph 3: This is sample text used to test the DOCX chunker. It contains enough words to be meaningful as a unit of content.</w:t>
      </w:r>
    </w:p>
    <w:p>
      <w:r>
        <w:t>Paragraph 4: This is sample text used to test the DOCX chunker. It contains enough words to be meaningful as a unit of content.</w:t>
      </w:r>
    </w:p>
    <w:p>
      <w:r>
        <w:t>Paragraph 5: This is sample text used to test the DOCX chunker. It contains enough words to be meaningful as a unit of content.</w:t>
      </w:r>
    </w:p>
    <w:p>
      <w:r>
        <w:t>Paragraph 6: This is sample text used to test the DOCX chunker. It contains enough words to be meaningful as a unit of content.</w:t>
      </w:r>
    </w:p>
    <w:p>
      <w:r>
        <w:t>Paragraph 7: This is sample text used to test the DOCX chunker. It contains enough words to be meaningful as a unit of content.</w:t>
      </w:r>
    </w:p>
    <w:p>
      <w:r>
        <w:t>Paragraph 8: This is sample text used to test the DOCX chunker. It contains enough words to be meaningful as a unit of content.</w:t>
      </w:r>
    </w:p>
    <w:p>
      <w:r>
        <w:t>Paragraph 9: This is sample text used to test the DOCX chunker. It contains enough words to be meaningful as a unit of content.</w:t>
      </w:r>
    </w:p>
    <w:p>
      <w:r>
        <w:t>Paragraph 10: This is sample text used to test the DOCX chunker. It contains enough words to be meaningful as a unit of content.</w:t>
      </w:r>
    </w:p>
    <w:p>
      <w:r>
        <w:t>Paragraph 11: This is sample text used to test the DOCX chunker. It contains enough words to be meaningful as a unit of content.</w:t>
      </w:r>
    </w:p>
    <w:p>
      <w:r>
        <w:t>Paragraph 12: This is sample text used to test the DOCX chunker. It contains enough words to be meaningful as a unit of content.</w:t>
      </w:r>
    </w:p>
    <w:p>
      <w:r>
        <w:t>Paragraph 13: This is sample text used to test the DOCX chunker. It contains enough words to be meaningful as a unit of content.</w:t>
      </w:r>
    </w:p>
    <w:p>
      <w:r>
        <w:t>Paragraph 14: This is sample text used to test the DOCX chunker. It contains enough words to be meaningful as a unit of content.</w:t>
      </w:r>
    </w:p>
    <w:p>
      <w:r>
        <w:t>Paragraph 15: This is sample text used to test the DOCX chunker. It contains enough words to be meaningful as a unit of content.</w:t>
      </w:r>
    </w:p>
    <w:p>
      <w:r>
        <w:t>Paragraph 16: This is sample text used to test the DOCX chunker. It contains enough words to be meaningful as a unit of content.</w:t>
      </w:r>
    </w:p>
    <w:p>
      <w:r>
        <w:t>Paragraph 17: This is sample text used to test the DOCX chunker. It contains enough words to be meaningful as a unit of content.</w:t>
      </w:r>
    </w:p>
    <w:p>
      <w:r>
        <w:t>Paragraph 18: This is sample text used to test the DOCX chunker. It contains enough words to be meaningful as a unit of content.</w:t>
      </w:r>
    </w:p>
    <w:p>
      <w:r>
        <w:t>Paragraph 19: This is sample text used to test the DOCX chunker. It contains enough words to be meaningful as a unit of content.</w:t>
      </w:r>
    </w:p>
    <w:p>
      <w:r>
        <w:t>Paragraph 20: This is sample text used to test the DOCX chunker. It contains enough words to be meaningful as a unit of content.</w:t>
      </w:r>
    </w:p>
    <w:p>
      <w:r>
        <w:t>Paragraph 21: This is sample text used to test the DOCX chunker. It contains enough words to be meaningful as a unit of content.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