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commentRangeStart w:id="0"/>
      <w:r>
        <w:t>This paragraph carries the first comment.</w:t>
      </w:r>
      <w:commentRangeEnd w:id="0"/>
      <w:r>
        <w:rPr>
          <w:rStyle w:val="CommentReference"/>
        </w:rPr>
        <w:commentReference w:id="0"/>
      </w:r>
    </w:p>
    <w:p>
      <w:commentRangeStart w:id="1"/>
      <w:r>
        <w:t>A second paragraph with another comment target.</w:t>
      </w:r>
      <w:commentRangeEnd w:id="1"/>
      <w:r>
        <w:rPr>
          <w:rStyle w:val="CommentReference"/>
        </w:rPr>
        <w:commentReference w:id="1"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a="http://schemas.openxmlformats.org/drawingml/2006/main" xmlns:pic="http://schemas.openxmlformats.org/drawingml/2006/picture" xmlns:r="http://schemas.openxmlformats.org/officeDocument/2006/relationships" xmlns:w="http://schemas.openxmlformats.org/wordprocessingml/2006/main" xmlns:wp="http://schemas.openxmlformats.org/drawingml/2006/wordprocessingDrawing" xmlns:mc="http://schemas.openxmlformats.org/markup-compatibility/2006" xmlns:a14="http://schemas.microsoft.com/office/drawing/2010/main" xmlns:w14="http://schemas.microsoft.com/office/word/2010/wordml" xmlns:wpc="http://schemas.microsoft.com/office/word/2010/wordprocessingCanvas">
  <w:comment w:id="0" w:author="Alice Editor" w:initials="AE" w:date="2026-06-03T10:15:00Z">
    <w:p>
      <w:pPr>
        <w:pStyle w:val="CommentText"/>
      </w:pPr>
      <w:r>
        <w:rPr>
          <w:rStyle w:val="CommentReference"/>
        </w:rPr>
        <w:annotationRef/>
      </w:r>
      <w:r>
        <w:t>Please double-check this figure.</w:t>
      </w:r>
    </w:p>
  </w:comment>
  <w:comment w:id="1" w:author="Bob Reviewer" w:initials="BR" w:date="2026-06-03T10:15:00Z">
    <w:p>
      <w:pPr>
        <w:pStyle w:val="CommentText"/>
      </w:pPr>
      <w:r>
        <w:rPr>
          <w:rStyle w:val="CommentReference"/>
        </w:rPr>
        <w:annotationRef/>
      </w:r>
      <w:r>
        <w:t>Approved as written.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