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roofErr w:type="spellStart"/>
      <w:r>
        <w:t>Paragrah with a spelling issue.</w:t>
      </w:r>
      <w:proofErr w:type="spellEnd"/>
      <w:bookmarkStart w:id="9" w:name="_GoBack"/>
      <w:bookmarkEnd w:id="9"/>
    </w:p>
    <w:p>
      <w:commentRangeStart w:id="0"/>
      <w:r>
        <w:t>This clause carries a reviewer comment.</w:t>
      </w:r>
      <w:commentRangeEnd w:id="0"/>
      <w:r>
        <w:rPr>
          <w:rStyle w:val="CommentReference"/>
        </w:rPr>
        <w:commentReference w:id="0"/>
      </w:r>
    </w:p>
    <w:p>
      <w:r>
        <w:t>Paragraph after the noisy ones.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a="http://schemas.openxmlformats.org/drawingml/2006/main" xmlns:pic="http://schemas.openxmlformats.org/drawingml/2006/picture" xmlns:r="http://schemas.openxmlformats.org/officeDocument/2006/relationships" xmlns:w="http://schemas.openxmlformats.org/wordprocessingml/2006/main" xmlns:wp="http://schemas.openxmlformats.org/drawingml/2006/wordprocessingDrawing" xmlns:mc="http://schemas.openxmlformats.org/markup-compatibility/2006" xmlns:a14="http://schemas.microsoft.com/office/drawing/2010/main" xmlns:w14="http://schemas.microsoft.com/office/word/2010/wordml" xmlns:wpc="http://schemas.microsoft.com/office/word/2010/wordprocessingCanvas">
  <w:comment w:id="0" w:author="Alice Editor" w:initials="AE" w:date="2026-06-03T10:15:00Z">
    <w:p>
      <w:pPr>
        <w:pStyle w:val="CommentText"/>
      </w:pPr>
      <w:r>
        <w:rPr>
          <w:rStyle w:val="CommentReference"/>
        </w:rPr>
        <w:annotationRef/>
      </w:r>
      <w:r>
        <w:t>Noise-tolerance target.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