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 xml:space="preserve">Client name: </w:t>
      </w:r>
      <w:sdt>
        <w:sdtPr>
          <w:alias w:val="ClientName"/>
          <w:tag w:val="client-name"/>
          <w:id w:val="2001"/>
          <w:showingPlcHdr/>
        </w:sdtPr>
        <w:sdtContent>
          <w:r>
            <w:rPr>
              <w:rStyle w:val="PlaceholderText"/>
            </w:rPr>
            <w:t>Click or tap here to enter text.</w:t>
          </w:r>
        </w:sdtContent>
      </w:sdt>
    </w:p>
    <w:p>
      <w:r>
        <w:t>Paragraph after the form control.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laceholderText">
    <w:name w:val="Placeholder Text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