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merged and nested tables.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5760"/>
            <w:gridSpan w:val="2"/>
          </w:tcPr>
          <w:p>
            <w:r>
              <w:t>R0C0</w:t>
            </w:r>
          </w:p>
          <w:p>
            <w:r>
              <w:t>R0C1</w:t>
            </w:r>
          </w:p>
        </w:tc>
        <w:tc>
          <w:tcPr>
            <w:tcW w:type="dxa" w:w="2880"/>
          </w:tcPr>
          <w:p>
            <w:r>
              <w:t>R0C2</w:t>
            </w:r>
          </w:p>
        </w:tc>
      </w:tr>
      <w:tr>
        <w:tc>
          <w:tcPr>
            <w:tcW w:type="dxa" w:w="2880"/>
          </w:tcPr>
          <w:p>
            <w:r>
              <w:t>R1C0</w:t>
            </w:r>
          </w:p>
        </w:tc>
        <w:tc>
          <w:tcPr>
            <w:tcW w:type="dxa" w:w="2880"/>
          </w:tcPr>
          <w:p>
            <w:r>
              <w:t>R1C1</w:t>
            </w:r>
          </w:p>
        </w:tc>
        <w:tc>
          <w:tcPr>
            <w:tcW w:type="dxa" w:w="2880"/>
            <w:vMerge w:val="restart"/>
          </w:tcPr>
          <w:p>
            <w:r>
              <w:t>R1C2</w:t>
            </w:r>
          </w:p>
          <w:p>
            <w:r>
              <w:t>R2C2</w:t>
            </w:r>
          </w:p>
        </w:tc>
      </w:tr>
      <w:tr>
        <w:tc>
          <w:tcPr>
            <w:tcW w:type="dxa" w:w="2880"/>
          </w:tcPr>
          <w:p>
            <w:r>
              <w:t>R2C0</w:t>
            </w:r>
          </w:p>
          <w:tbl>
            <w:tblPr>
              <w:tblW w:type="auto" w:w="0"/>
              <w:tblLook w:firstColumn="1" w:firstRow="1" w:lastColumn="0" w:lastRow="0" w:noHBand="0" w:noVBand="1" w:val="04A0"/>
            </w:tblPr>
            <w:tblGrid>
              <w:gridCol w:w="1440"/>
              <w:gridCol w:w="1440"/>
            </w:tblGrid>
            <w:tr>
              <w:tc>
                <w:tcPr>
                  <w:tcW w:type="dxa" w:w="1440"/>
                </w:tcPr>
                <w:p>
                  <w:r>
                    <w:t>N00</w:t>
                  </w:r>
                </w:p>
              </w:tc>
              <w:tc>
                <w:tcPr>
                  <w:tcW w:type="dxa" w:w="1440"/>
                </w:tcPr>
                <w:p>
                  <w:r>
                    <w:t>N01</w:t>
                  </w:r>
                </w:p>
              </w:tc>
            </w:tr>
            <w:tr>
              <w:tc>
                <w:tcPr>
                  <w:tcW w:type="dxa" w:w="1440"/>
                </w:tcPr>
                <w:p>
                  <w:r>
                    <w:t>N10</w:t>
                  </w:r>
                </w:p>
              </w:tc>
              <w:tc>
                <w:tcPr>
                  <w:tcW w:type="dxa" w:w="1440"/>
                </w:tcPr>
                <w:p>
                  <w:r>
                    <w:t>N11</w:t>
                  </w:r>
                </w:p>
              </w:tc>
            </w:tr>
          </w:tbl>
          <w:p/>
        </w:tc>
        <w:tc>
          <w:tcPr>
            <w:tcW w:type="dxa" w:w="2880"/>
          </w:tcPr>
          <w:p>
            <w:r>
              <w:t>R2C1</w:t>
            </w:r>
          </w:p>
        </w:tc>
        <w:tc>
          <w:tcPr>
            <w:tcW w:type="dxa" w:w="2880"/>
            <w:vMerge/>
          </w:tcPr>
          <w:p/>
        </w:tc>
      </w:tr>
    </w:tbl>
    <w:p>
      <w:r>
        <w:t>Paragraph after the tables.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