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Opening paragraph without any notes.</w:t>
      </w:r>
    </w:p>
    <w:p>
      <w:pPr>
        <w:pStyle w:val="Normal"/>
        <w:rPr/>
      </w:pPr>
      <w:r>
        <w:rPr/>
        <w:t>This sentence carries a footnote reference.</w:t>
      </w:r>
      <w:r>
        <w:rPr>
          <w:rStyle w:val="FootnoteReference"/>
          <w:vertAlign w:val="superscript"/>
        </w:rPr>
        <w:footnoteReference w:id="2"/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  <w:t>This sentence carries an endnote reference.</w:t>
      </w:r>
      <w:r>
        <w:rPr>
          <w:rStyle w:val="EndnoteReference"/>
          <w:vertAlign w:val="superscript"/>
        </w:rPr>
        <w:endnoteReference w:id="2"/>
      </w:r>
    </w:p>
    <w:sectPr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>
          <w:rStyle w:val="EndnoteCharacters"/>
        </w:rPr>
        <w:endnoteRef/>
      </w:r>
      <w:r>
        <w:rPr/>
        <w:t xml:space="preserve"> </w:t>
      </w:r>
      <w:r>
        <w:rPr/>
        <w:t>The endnote body text, hand-authored.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The footnote body text, hand-authored.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FootnoteCharacters">
    <w:name w:val="Footnote Characters"/>
    <w:qFormat/>
    <w:rPr/>
  </w:style>
  <w:style w:type="character" w:styleId="FootnoteReference">
    <w:name w:val="footnote reference"/>
    <w:rPr>
      <w:vertAlign w:val="superscript"/>
    </w:rPr>
  </w:style>
  <w:style w:type="character" w:styleId="EndnoteCharacters">
    <w:name w:val="Endnote Characters"/>
    <w:qFormat/>
    <w:rPr/>
  </w:style>
  <w:style w:type="character" w:styleId="EndnoteReference">
    <w:name w:val="endnote reference"/>
    <w:rPr>
      <w:vertAlign w:val="superscript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endnotes" Target="end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