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Body text before the text box.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2286000" cy="571500"/>
                <wp:effectExtent l="0" t="0" r="0" b="0"/>
                <wp:docPr id="1" name="Text Box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57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0" w:after="200"/>
                              <w:rPr/>
                            </w:pPr>
                            <w:r>
                              <w:rPr/>
                              <w:t>Text living inside the text box.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white" stroked="t" o:allowincell="f" style="position:absolute;margin-left:0pt;margin-top:-45.05pt;width:179.95pt;height:44.95pt;mso-wrap-style:square;v-text-anchor:top;mso-position-vertical:top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FrameContents"/>
                        <w:spacing w:before="0" w:after="200"/>
                        <w:rPr/>
                      </w:pPr>
                      <w:r>
                        <w:rPr/>
                        <w:t>Text living inside the text box.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  <w:t>Body text after the text box.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">
    <w:altName w:val="Courier New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star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star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LibreOffice/26.2.4.2$MacOSX_AARCH64 LibreOffice_project/0229ac93fcf0d7cbc6376066c6f35021cef002dc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en-US</dc:language>
  <cp:lastModifiedBy/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