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Document Title</w:t>
      </w:r>
    </w:p>
    <w:p>
      <w:r>
        <w:t xml:space="preserve">This is a </w:t>
      </w:r>
      <w:r>
        <w:rPr>
          <w:b/>
        </w:rPr>
        <w:t>bold</w:t>
      </w:r>
      <w:r>
        <w:t xml:space="preserve"> statement in a DOCX file.</w:t>
      </w:r>
    </w:p>
    <w:p>
      <w:pPr>
        <w:pStyle w:val="Heading2"/>
      </w:pPr>
      <w:r>
        <w:t>Section 1</w:t>
      </w:r>
    </w:p>
    <w:p>
      <w:r>
        <w:t xml:space="preserve">Here is an </w:t>
      </w:r>
      <w:r>
        <w:rPr>
          <w:i/>
        </w:rPr>
        <w:t>italic</w:t>
      </w:r>
      <w:r>
        <w:t xml:space="preserve"> word.</w:t>
      </w:r>
    </w:p>
    <w:p>
      <w:pPr>
        <w:pStyle w:val="Heading3"/>
      </w:pPr>
      <w:r>
        <w:t>List Example</w:t>
      </w:r>
    </w:p>
    <w:p>
      <w:pPr>
        <w:pStyle w:val="ListBullet"/>
      </w:pPr>
      <w:r>
        <w:t>Item 1</w:t>
      </w:r>
    </w:p>
    <w:p>
      <w:pPr>
        <w:pStyle w:val="ListBullet"/>
      </w:pPr>
      <w:r>
        <w:br/>
      </w:r>
      <w:r>
        <w:t>Item 2</w:t>
      </w:r>
      <w:r>
        <w:br/>
      </w:r>
    </w:p>
    <w:p>
      <w:pPr>
        <w:pStyle w:val="ListBullet"/>
      </w:pPr>
      <w:r>
        <w:br/>
      </w:r>
      <w:r>
        <w:t>Ordered Item 1</w:t>
      </w:r>
      <w:r>
        <w:br/>
      </w:r>
    </w:p>
    <w:p>
      <w:pPr>
        <w:pStyle w:val="ListBullet"/>
      </w:pPr>
      <w:r>
        <w:t>Ordered Item 2</w:t>
      </w:r>
    </w:p>
    <w:p>
      <w:r>
        <w:t>End of document.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