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Web Page Title</w:t>
      </w:r>
    </w:p>
    <w:p>
      <w:r>
        <w:t xml:space="preserve">This is a </w:t>
      </w:r>
      <w:r>
        <w:rPr>
          <w:b/>
        </w:rPr>
        <w:t>bold</w:t>
      </w:r>
      <w:r>
        <w:t xml:space="preserve"> paragraph from HTML.</w:t>
      </w:r>
    </w:p>
    <w:p>
      <w:pPr>
        <w:pStyle w:val="Heading2"/>
      </w:pPr>
      <w:r>
        <w:t>Subheading</w:t>
      </w:r>
    </w:p>
    <w:p>
      <w:pPr>
        <w:pStyle w:val="ListBullet"/>
      </w:pPr>
      <w:r>
        <w:t>List item 1</w:t>
      </w:r>
    </w:p>
    <w:p>
      <w:pPr>
        <w:pStyle w:val="ListBullet"/>
      </w:pPr>
      <w:r>
        <w:t xml:space="preserve">List item 2 with </w:t>
      </w:r>
      <w:r>
        <w:rPr>
          <w:i/>
        </w:rPr>
        <w:t>italics</w:t>
      </w:r>
    </w:p>
    <w:p>
      <w:pPr>
        <w:pStyle w:val="Heading3"/>
      </w:pPr>
      <w:r>
        <w:t>Ordered List</w:t>
      </w:r>
    </w:p>
    <w:p>
      <w:pPr>
        <w:pStyle w:val="ListNumber"/>
      </w:pPr>
      <w:r>
        <w:t>First</w:t>
      </w:r>
    </w:p>
    <w:p>
      <w:pPr>
        <w:pStyle w:val="ListNumber"/>
      </w:pPr>
      <w:r>
        <w:t>Second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