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Load Test</w:t>
      </w:r>
    </w:p>
    <w:p>
      <w:r>
        <w:t xml:space="preserve">This is paragraph 0 of the load test document. This is paragraph 0 of the load test document. This is paragraph 0 of the load test document. This is paragraph 0 of the load test document. This is paragraph 0 of the load test document. </w:t>
      </w:r>
    </w:p>
    <w:p>
      <w:r>
        <w:t xml:space="preserve">This is paragraph 1 of the load test document. This is paragraph 1 of the load test document. This is paragraph 1 of the load test document. This is paragraph 1 of the load test document. This is paragraph 1 of the load test document. </w:t>
      </w:r>
    </w:p>
    <w:p>
      <w:r>
        <w:t xml:space="preserve">This is paragraph 2 of the load test document. This is paragraph 2 of the load test document. This is paragraph 2 of the load test document. This is paragraph 2 of the load test document. This is paragraph 2 of the load test document. </w:t>
      </w:r>
    </w:p>
    <w:p>
      <w:r>
        <w:t xml:space="preserve">This is paragraph 3 of the load test document. This is paragraph 3 of the load test document. This is paragraph 3 of the load test document. This is paragraph 3 of the load test document. This is paragraph 3 of the load test document. </w:t>
      </w:r>
    </w:p>
    <w:p>
      <w:r>
        <w:t xml:space="preserve">This is paragraph 4 of the load test document. This is paragraph 4 of the load test document. This is paragraph 4 of the load test document. This is paragraph 4 of the load test document. This is paragraph 4 of the load test document. </w:t>
      </w:r>
    </w:p>
    <w:p>
      <w:r>
        <w:t xml:space="preserve">This is paragraph 5 of the load test document. This is paragraph 5 of the load test document. This is paragraph 5 of the load test document. This is paragraph 5 of the load test document. This is paragraph 5 of the load test document. </w:t>
      </w:r>
    </w:p>
    <w:p>
      <w:r>
        <w:t xml:space="preserve">This is paragraph 6 of the load test document. This is paragraph 6 of the load test document. This is paragraph 6 of the load test document. This is paragraph 6 of the load test document. This is paragraph 6 of the load test document. </w:t>
      </w:r>
    </w:p>
    <w:p>
      <w:r>
        <w:t xml:space="preserve">This is paragraph 7 of the load test document. This is paragraph 7 of the load test document. This is paragraph 7 of the load test document. This is paragraph 7 of the load test document. This is paragraph 7 of the load test document. </w:t>
      </w:r>
    </w:p>
    <w:p>
      <w:r>
        <w:t xml:space="preserve">This is paragraph 8 of the load test document. This is paragraph 8 of the load test document. This is paragraph 8 of the load test document. This is paragraph 8 of the load test document. This is paragraph 8 of the load test document. </w:t>
      </w:r>
    </w:p>
    <w:p>
      <w:r>
        <w:t xml:space="preserve">This is paragraph 9 of the load test document. This is paragraph 9 of the load test document. This is paragraph 9 of the load test document. This is paragraph 9 of the load test document. This is paragraph 9 of the load test document. </w:t>
      </w:r>
    </w:p>
    <w:p>
      <w:r>
        <w:t xml:space="preserve">This is paragraph 10 of the load test document. This is paragraph 10 of the load test document. This is paragraph 10 of the load test document. This is paragraph 10 of the load test document. This is paragraph 10 of the load test document. </w:t>
      </w:r>
    </w:p>
    <w:p>
      <w:r>
        <w:t xml:space="preserve">This is paragraph 11 of the load test document. This is paragraph 11 of the load test document. This is paragraph 11 of the load test document. This is paragraph 11 of the load test document. This is paragraph 11 of the load test document. </w:t>
      </w:r>
    </w:p>
    <w:p>
      <w:r>
        <w:t xml:space="preserve">This is paragraph 12 of the load test document. This is paragraph 12 of the load test document. This is paragraph 12 of the load test document. This is paragraph 12 of the load test document. This is paragraph 12 of the load test document. </w:t>
      </w:r>
    </w:p>
    <w:p>
      <w:r>
        <w:t xml:space="preserve">This is paragraph 13 of the load test document. This is paragraph 13 of the load test document. This is paragraph 13 of the load test document. This is paragraph 13 of the load test document. This is paragraph 13 of the load test document. </w:t>
      </w:r>
    </w:p>
    <w:p>
      <w:r>
        <w:t xml:space="preserve">This is paragraph 14 of the load test document. This is paragraph 14 of the load test document. This is paragraph 14 of the load test document. This is paragraph 14 of the load test document. This is paragraph 14 of the load test document. </w:t>
      </w:r>
    </w:p>
    <w:p>
      <w:r>
        <w:t xml:space="preserve">This is paragraph 15 of the load test document. This is paragraph 15 of the load test document. This is paragraph 15 of the load test document. This is paragraph 15 of the load test document. This is paragraph 15 of the load test document. </w:t>
      </w:r>
    </w:p>
    <w:p>
      <w:r>
        <w:t xml:space="preserve">This is paragraph 16 of the load test document. This is paragraph 16 of the load test document. This is paragraph 16 of the load test document. This is paragraph 16 of the load test document. This is paragraph 16 of the load test document. </w:t>
      </w:r>
    </w:p>
    <w:p>
      <w:r>
        <w:t xml:space="preserve">This is paragraph 17 of the load test document. This is paragraph 17 of the load test document. This is paragraph 17 of the load test document. This is paragraph 17 of the load test document. This is paragraph 17 of the load test document. </w:t>
      </w:r>
    </w:p>
    <w:p>
      <w:r>
        <w:t xml:space="preserve">This is paragraph 18 of the load test document. This is paragraph 18 of the load test document. This is paragraph 18 of the load test document. This is paragraph 18 of the load test document. This is paragraph 18 of the load test document. </w:t>
      </w:r>
    </w:p>
    <w:p>
      <w:r>
        <w:t xml:space="preserve">This is paragraph 19 of the load test document. This is paragraph 19 of the load test document. This is paragraph 19 of the load test document. This is paragraph 19 of the load test document. This is paragraph 19 of the load test document. </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