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Synthetic fixture for kf-0003. All names and numbers are fabricated for testing only.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№</w:t>
            </w:r>
          </w:p>
        </w:tc>
        <w:tc>
          <w:tcPr>
            <w:tcW w:type="dxa" w:w="2880"/>
          </w:tcPr>
          <w:p>
            <w:r>
              <w:t>ФИО</w:t>
            </w:r>
          </w:p>
        </w:tc>
        <w:tc>
          <w:tcPr>
            <w:tcW w:type="dxa" w:w="2880"/>
          </w:tcPr>
          <w:p>
            <w:r>
              <w:t>Паспорт</w:t>
            </w:r>
          </w:p>
        </w:tc>
      </w:tr>
      <w:tr>
        <w:tc>
          <w:tcPr>
            <w:tcW w:type="dxa" w:w="2880"/>
          </w:tcPr>
          <w:p>
            <w:r>
              <w:t>1</w:t>
            </w:r>
          </w:p>
        </w:tc>
        <w:tc>
          <w:tcPr>
            <w:tcW w:type="dxa" w:w="2880"/>
          </w:tcPr>
          <w:p>
            <w:r>
              <w:t>Иванов Иван Иванович</w:t>
            </w:r>
          </w:p>
        </w:tc>
        <w:tc>
          <w:tcPr>
            <w:tcW w:type="dxa" w:w="2880"/>
          </w:tcPr>
          <w:p>
            <w:r>
              <w:t>паспорт 45 23 № 786141</w:t>
            </w:r>
          </w:p>
        </w:tc>
      </w:tr>
      <w:tr>
        <w:tc>
          <w:tcPr>
            <w:tcW w:type="dxa" w:w="2880"/>
          </w:tcPr>
          <w:p>
            <w:r>
              <w:t>2</w:t>
            </w:r>
          </w:p>
        </w:tc>
        <w:tc>
          <w:tcPr>
            <w:tcW w:type="dxa" w:w="2880"/>
          </w:tcPr>
          <w:p>
            <w:r>
              <w:t>Петров Пётр Петрович</w:t>
            </w:r>
          </w:p>
        </w:tc>
        <w:tc>
          <w:tcPr>
            <w:tcW w:type="dxa" w:w="2880"/>
          </w:tcPr>
          <w:p>
            <w:r>
              <w:t>паспорт 45 23 № 786142</w:t>
            </w:r>
          </w:p>
        </w:tc>
      </w:tr>
      <w:tr>
        <w:tc>
          <w:tcPr>
            <w:tcW w:type="dxa" w:w="2880"/>
          </w:tcPr>
          <w:p>
            <w:r>
              <w:t>3</w:t>
            </w:r>
          </w:p>
        </w:tc>
        <w:tc>
          <w:tcPr>
            <w:tcW w:type="dxa" w:w="2880"/>
          </w:tcPr>
          <w:p>
            <w:r>
              <w:t>Сидоров Сидор Сидорович</w:t>
            </w:r>
          </w:p>
        </w:tc>
        <w:tc>
          <w:tcPr>
            <w:tcW w:type="dxa" w:w="2880"/>
          </w:tcPr>
          <w:p>
            <w:r>
              <w:t>паспорт 45 23 № 786143</w:t>
            </w:r>
          </w:p>
        </w:tc>
      </w:tr>
      <w:tr>
        <w:tc>
          <w:tcPr>
            <w:tcW w:type="dxa" w:w="2880"/>
          </w:tcPr>
          <w:p>
            <w:r>
              <w:t>4</w:t>
            </w:r>
          </w:p>
        </w:tc>
        <w:tc>
          <w:tcPr>
            <w:tcW w:type="dxa" w:w="2880"/>
          </w:tcPr>
          <w:p>
            <w:r>
              <w:t>Кузнецов Алексей Николаевич</w:t>
            </w:r>
          </w:p>
        </w:tc>
        <w:tc>
          <w:tcPr>
            <w:tcW w:type="dxa" w:w="2880"/>
          </w:tcPr>
          <w:p>
            <w:r>
              <w:t>паспорт 45 23 № 786144</w:t>
            </w:r>
          </w:p>
        </w:tc>
      </w:tr>
      <w:tr>
        <w:tc>
          <w:tcPr>
            <w:tcW w:type="dxa" w:w="2880"/>
          </w:tcPr>
          <w:p>
            <w:r>
              <w:t>5</w:t>
            </w:r>
          </w:p>
        </w:tc>
        <w:tc>
          <w:tcPr>
            <w:tcW w:type="dxa" w:w="2880"/>
          </w:tcPr>
          <w:p>
            <w:r>
              <w:t>Морозов Дмитрий Сергеевич</w:t>
            </w:r>
          </w:p>
        </w:tc>
        <w:tc>
          <w:tcPr>
            <w:tcW w:type="dxa" w:w="2880"/>
          </w:tcPr>
          <w:p>
            <w:r>
              <w:t>паспорт 45 23 № 786145</w:t>
            </w:r>
          </w:p>
        </w:tc>
      </w:tr>
      <w:tr>
        <w:tc>
          <w:tcPr>
            <w:tcW w:type="dxa" w:w="2880"/>
          </w:tcPr>
          <w:p>
            <w:r>
              <w:t>6</w:t>
            </w:r>
          </w:p>
        </w:tc>
        <w:tc>
          <w:tcPr>
            <w:tcW w:type="dxa" w:w="2880"/>
          </w:tcPr>
          <w:p>
            <w:r>
              <w:t>Соколов Андрей Викторович</w:t>
            </w:r>
          </w:p>
        </w:tc>
        <w:tc>
          <w:tcPr>
            <w:tcW w:type="dxa" w:w="2880"/>
          </w:tcPr>
          <w:p>
            <w:r>
              <w:t>паспорт 45 23 № 786146</w:t>
            </w:r>
          </w:p>
        </w:tc>
      </w:tr>
      <w:tr>
        <w:tc>
          <w:tcPr>
            <w:tcW w:type="dxa" w:w="2880"/>
          </w:tcPr>
          <w:p>
            <w:r>
              <w:t>7</w:t>
            </w:r>
          </w:p>
        </w:tc>
        <w:tc>
          <w:tcPr>
            <w:tcW w:type="dxa" w:w="2880"/>
          </w:tcPr>
          <w:p>
            <w:r>
              <w:t>Лебедев Михаил Олегович</w:t>
            </w:r>
          </w:p>
        </w:tc>
        <w:tc>
          <w:tcPr>
            <w:tcW w:type="dxa" w:w="2880"/>
          </w:tcPr>
          <w:p>
            <w:r>
              <w:t>паспорт 45 23 № 786147</w:t>
            </w:r>
          </w:p>
        </w:tc>
      </w:tr>
      <w:tr>
        <w:tc>
          <w:tcPr>
            <w:tcW w:type="dxa" w:w="2880"/>
          </w:tcPr>
          <w:p>
            <w:r>
              <w:t>8</w:t>
            </w:r>
          </w:p>
        </w:tc>
        <w:tc>
          <w:tcPr>
            <w:tcW w:type="dxa" w:w="2880"/>
          </w:tcPr>
          <w:p>
            <w:r>
              <w:t>Новиков Игорь Александрович</w:t>
            </w:r>
          </w:p>
        </w:tc>
        <w:tc>
          <w:tcPr>
            <w:tcW w:type="dxa" w:w="2880"/>
          </w:tcPr>
          <w:p>
            <w:r>
              <w:t>паспорт 45 23 № 786148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