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LAPORAN KERJA PRAKTIK</w:t>
      </w:r>
    </w:p>
    <w:p/>
    <w:p>
      <w:pPr>
        <w:jc w:val="center"/>
      </w:pPr>
      <w:r>
        <w:rPr>
          <w:b/>
          <w:sz w:val="28"/>
        </w:rPr>
        <w:t>{{ judul }}</w:t>
      </w:r>
    </w:p>
    <w:p/>
    <w:p/>
    <w:p/>
    <w:p>
      <w:pPr>
        <w:jc w:val="center"/>
      </w:pPr>
      <w:r>
        <w:rPr>
          <w:i/>
        </w:rPr>
        <w:t>Disusun oleh:</w:t>
      </w:r>
    </w:p>
    <w:p>
      <w:pPr>
        <w:jc w:val="center"/>
      </w:pPr>
      <w:r>
        <w:rPr>
          <w:b/>
        </w:rPr>
        <w:t>{{ nama }}</w:t>
      </w:r>
    </w:p>
    <w:p>
      <w:pPr>
        <w:jc w:val="center"/>
      </w:pPr>
      <w:r>
        <w:rPr>
          <w:b/>
        </w:rPr>
        <w:t>NIM: {{ nim }}</w:t>
      </w:r>
    </w:p>
    <w:p/>
    <w:p/>
    <w:p/>
    <w:p>
      <w:pPr>
        <w:jc w:val="center"/>
      </w:pPr>
      <w:r>
        <w:rPr>
          <w:b/>
        </w:rPr>
        <w:t>PROGRAM STUDI {{ jurusan }}</w:t>
      </w:r>
    </w:p>
    <w:p>
      <w:pPr>
        <w:jc w:val="center"/>
      </w:pPr>
      <w:r>
        <w:rPr>
          <w:b/>
        </w:rPr>
        <w:t>{{ universitas }}</w:t>
      </w:r>
    </w:p>
    <w:p>
      <w:pPr>
        <w:jc w:val="center"/>
      </w:pPr>
      <w:r>
        <w:rPr>
          <w:b/>
        </w:rPr>
        <w:t>{{ tahun }}</w:t>
      </w:r>
    </w:p>
    <w:p>
      <w:r>
        <w:br w:type="page"/>
      </w:r>
    </w:p>
    <w:p>
      <w:pPr>
        <w:pStyle w:val="Heading1"/>
      </w:pPr>
      <w:r>
        <w:t>LEMBAR PENGESAHAN</w:t>
      </w:r>
    </w:p>
    <w:p>
      <w:r>
        <w:t>Laporan Kerja Praktik dengan judul:</w:t>
      </w:r>
    </w:p>
    <w:p>
      <w:r>
        <w:rPr>
          <w:b/>
        </w:rPr>
        <w:t>{{ judul }}</w:t>
      </w:r>
    </w:p>
    <w:p>
      <w:r>
        <w:t>telah disusun oleh:</w:t>
      </w:r>
    </w:p>
    <w:p>
      <w:r>
        <w:t>Nama: {{ nama }}</w:t>
      </w:r>
    </w:p>
    <w:p>
      <w:r>
        <w:t>NIM: {{ nim }}</w:t>
      </w:r>
    </w:p>
    <w:p>
      <w:r>
        <w:t>telah disetujui pada tanggal {{ tanggal_pengesahan }}.</w:t>
      </w:r>
    </w:p>
    <w:p>
      <w:r>
        <w:br w:type="page"/>
      </w:r>
    </w:p>
    <w:p>
      <w:pPr>
        <w:pStyle w:val="Heading1"/>
      </w:pPr>
      <w:r>
        <w:t>KATA PENGANTAR</w:t>
      </w:r>
    </w:p>
    <w:p>
      <w:r>
        <w:t>Puji syukur kepada Tuhan Yang Maha Esa atas selesainya laporan kerja praktik ini.</w:t>
      </w:r>
    </w:p>
    <w:p>
      <w:r>
        <w:br w:type="page"/>
      </w:r>
    </w:p>
    <w:p>
      <w:pPr>
        <w:pStyle w:val="Heading1"/>
      </w:pPr>
      <w:r>
        <w:t>DAFTAR ISI</w:t>
      </w:r>
    </w:p>
    <w:p>
      <w:r>
        <w:t>(akan di-generate dengan tool toc_generate)</w:t>
      </w:r>
    </w:p>
    <w:p>
      <w:r>
        <w:br w:type="page"/>
      </w:r>
    </w:p>
    <w:p>
      <w:pPr>
        <w:pStyle w:val="Heading1"/>
      </w:pPr>
      <w:r>
        <w:t>BAB I PENDAHULUAN</w:t>
      </w:r>
    </w:p>
    <w:p>
      <w:pPr>
        <w:pStyle w:val="Heading2"/>
      </w:pPr>
      <w:r>
        <w:t>1.1 Latar Belakang</w:t>
      </w:r>
    </w:p>
    <w:p>
      <w:r>
        <w:t>{{ latar_belakang }}</w:t>
      </w:r>
    </w:p>
    <w:p>
      <w:pPr>
        <w:pStyle w:val="Heading2"/>
      </w:pPr>
      <w:r>
        <w:t>1.2 Tujuan</w:t>
      </w:r>
    </w:p>
    <w:p>
      <w:r>
        <w:t>{{ tujuan }}</w:t>
      </w:r>
    </w:p>
    <w:p>
      <w:r>
        <w:br w:type="page"/>
      </w:r>
    </w:p>
    <w:p>
      <w:pPr>
        <w:pStyle w:val="Heading1"/>
      </w:pPr>
      <w:r>
        <w:t>BAB II PELAKSANAAN</w:t>
      </w:r>
    </w:p>
    <w:p>
      <w:r>
        <w:t>{{ pelaksanaan }}</w:t>
      </w:r>
    </w:p>
    <w:p>
      <w:r>
        <w:br w:type="page"/>
      </w:r>
    </w:p>
    <w:p>
      <w:pPr>
        <w:pStyle w:val="Heading1"/>
      </w:pPr>
      <w:r>
        <w:t>LOG BOOK</w:t>
      </w:r>
    </w:p>
    <w:p>
      <w:r>
        <w:t>Tabel log book di bawah berisi catatan kegiatan harian.</w:t>
      </w:r>
    </w:p>
    <w:p>
      <w:r>
        <w:t>Tambahkan baris secara manual setelah render.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Tanggal</w:t>
            </w:r>
          </w:p>
        </w:tc>
        <w:tc>
          <w:tcPr>
            <w:tcW w:type="dxa" w:w="2880"/>
          </w:tcPr>
          <w:p>
            <w:r>
              <w:t>Kegiatan</w:t>
            </w:r>
          </w:p>
        </w:tc>
        <w:tc>
          <w:tcPr>
            <w:tcW w:type="dxa" w:w="2880"/>
          </w:tcPr>
          <w:p>
            <w:r>
              <w:t>Paraf</w:t>
            </w:r>
          </w:p>
        </w:tc>
      </w:tr>
    </w:tbl>
    <w:p>
      <w:r>
        <w:br w:type="page"/>
      </w:r>
    </w:p>
    <w:p>
      <w:pPr>
        <w:pStyle w:val="Heading1"/>
      </w:pPr>
      <w:r>
        <w:t>LAMPIRAN</w:t>
      </w:r>
    </w:p>
    <w:p>
      <w:r>
        <w:t>(daftar lampiran)</w:t>
      </w:r>
    </w:p>
    <w:p>
      <w:r>
        <w:br w:type="page"/>
      </w:r>
    </w:p>
    <w:p>
      <w:pPr>
        <w:pStyle w:val="Heading1"/>
      </w:pPr>
      <w:r>
        <w:t>DAFTAR PUSTAKA</w:t>
      </w:r>
    </w:p>
    <w:p>
      <w:r>
        <w:t>{{ pustaka }}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