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Introduction</w:t>
      </w:r>
    </w:p>
    <w:p>
      <w:r>
        <w:t>This is the opening paragraph of the sample document used by the OF-2 extractor unit tests.</w:t>
      </w:r>
    </w:p>
    <w:p>
      <w:pPr>
        <w:pStyle w:val="Heading2"/>
      </w:pPr>
      <w:r>
        <w:t>Background</w:t>
      </w:r>
    </w:p>
    <w:p>
      <w:r>
        <w:t>Background body content. Lorem ipsum dolor sit amet consectetur adipiscing elit.</w:t>
      </w:r>
    </w:p>
    <w:p>
      <w:pPr>
        <w:pStyle w:val="Heading3"/>
      </w:pPr>
      <w:r>
        <w:t>Details</w:t>
      </w:r>
    </w:p>
    <w:p>
      <w:r>
        <w:t>Detail body content goes here. Sed do eiusmod tempor incididunt ut labore.</w:t>
      </w:r>
    </w:p>
    <w:p>
      <w:pPr>
        <w:pStyle w:val="ListBullet"/>
      </w:pPr>
      <w:r>
        <w:t>First bullet item</w:t>
      </w:r>
    </w:p>
    <w:p>
      <w:pPr>
        <w:pStyle w:val="ListBullet"/>
      </w:pPr>
      <w:r>
        <w:t>Second bullet item</w:t>
      </w:r>
    </w:p>
    <w:p>
      <w:pPr>
        <w:pStyle w:val="ListNumber"/>
      </w:pPr>
      <w:r>
        <w:t>First numbered item</w:t>
      </w:r>
    </w:p>
    <w:p>
      <w:pPr>
        <w:pStyle w:val="ListNumber"/>
      </w:pPr>
      <w:r>
        <w:t>Second numbered item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Header A</w:t>
            </w:r>
          </w:p>
        </w:tc>
        <w:tc>
          <w:tcPr>
            <w:tcW w:type="dxa" w:w="4320"/>
          </w:tcPr>
          <w:p>
            <w:r>
              <w:t>Header B</w:t>
            </w:r>
          </w:p>
        </w:tc>
      </w:tr>
      <w:tr>
        <w:tc>
          <w:tcPr>
            <w:tcW w:type="dxa" w:w="4320"/>
          </w:tcPr>
          <w:p>
            <w:r>
              <w:t>Row 1 Col 1</w:t>
            </w:r>
          </w:p>
        </w:tc>
        <w:tc>
          <w:tcPr>
            <w:tcW w:type="dxa" w:w="4320"/>
          </w:tcPr>
          <w:p>
            <w:r>
              <w:t>Row 1 Col 2</w:t>
            </w:r>
          </w:p>
        </w:tc>
      </w:tr>
      <w:tr>
        <w:tc>
          <w:tcPr>
            <w:tcW w:type="dxa" w:w="4320"/>
          </w:tcPr>
          <w:p>
            <w:r>
              <w:t>Row 2 Col 1</w:t>
            </w:r>
          </w:p>
        </w:tc>
        <w:tc>
          <w:tcPr>
            <w:tcW w:type="dxa" w:w="4320"/>
          </w:tcPr>
          <w:p>
            <w:r>
              <w:t>Row 2 Col 2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OF-2 Sample Document</dc:title>
  <dc:subject/>
  <dc:creator>agent-alpha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