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03366"/>
        </w:rPr>
        <w:t>{{ titulo }}</w:t>
      </w:r>
    </w:p>
    <w:p>
      <w:r>
        <w:rPr>
          <w:b/>
          <w:color w:val="718096"/>
        </w:rPr>
        <w:t xml:space="preserve">Fecha: </w:t>
      </w:r>
      <w:r>
        <w:t xml:space="preserve">{{ fecha }}    </w:t>
      </w:r>
      <w:r>
        <w:rPr>
          <w:b/>
        </w:rPr>
        <w:t xml:space="preserve">Hora: </w:t>
      </w:r>
      <w:r>
        <w:t xml:space="preserve">{{ hora }}    </w:t>
      </w:r>
      <w:r>
        <w:rPr>
          <w:b/>
        </w:rPr>
        <w:t xml:space="preserve">Lugar: </w:t>
      </w:r>
      <w:r>
        <w:t>{{ lugar }}</w:t>
      </w:r>
    </w:p>
    <w:p>
      <w:pPr>
        <w:pStyle w:val="Heading1"/>
      </w:pPr>
      <w:r>
        <w:rPr>
          <w:color w:val="003366"/>
        </w:rPr>
        <w:t>1. Asistentes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4320"/>
        <w:gridCol w:w="4320"/>
      </w:tblGrid>
      <w:tr>
        <w:tc>
          <w:tcPr>
            <w:tcW w:type="dxa" w:w="432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Nombre y Apellido</w:t>
            </w:r>
          </w:p>
        </w:tc>
        <w:tc>
          <w:tcPr>
            <w:tcW w:type="dxa" w:w="432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Rol / Cargo</w:t>
            </w:r>
          </w:p>
        </w:tc>
      </w:tr>
      <w:tr>
        <w:tc>
          <w:tcPr>
            <w:tcW w:type="dxa" w:w="4320"/>
          </w:tcPr>
          <w:p>
            <w:r>
              <w:t>{%tr for a in asistentes %}</w:t>
            </w:r>
          </w:p>
        </w:tc>
        <w:tc>
          <w:tcPr>
            <w:tcW w:type="dxa" w:w="4320"/>
          </w:tcPr>
          <w:p/>
        </w:tc>
      </w:tr>
      <w:tr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1A202C"/>
                <w:sz w:val="19"/>
              </w:rPr>
              <w:t>{{ a.nombre }}</w:t>
            </w:r>
          </w:p>
        </w:tc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a.rol }}</w:t>
            </w:r>
          </w:p>
        </w:tc>
      </w:tr>
      <w:tr>
        <w:tc>
          <w:tcPr>
            <w:tcW w:type="dxa" w:w="4320"/>
          </w:tcPr>
          <w:p>
            <w:r>
              <w:t>{%tr endfor %}</w:t>
            </w:r>
          </w:p>
        </w:tc>
        <w:tc>
          <w:tcPr>
            <w:tcW w:type="dxa" w:w="4320"/>
          </w:tcPr>
          <w:p/>
        </w:tc>
      </w:tr>
    </w:tbl>
    <w:p>
      <w:pPr>
        <w:pStyle w:val="Heading1"/>
      </w:pPr>
      <w:r>
        <w:rPr>
          <w:color w:val="003366"/>
        </w:rPr>
        <w:t>2. Puntos Tratados / Orden del Día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2880"/>
        <w:gridCol w:w="2880"/>
        <w:gridCol w:w="2880"/>
      </w:tblGrid>
      <w:tr>
        <w:tc>
          <w:tcPr>
            <w:tcW w:type="dxa" w:w="288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N°</w:t>
            </w:r>
          </w:p>
        </w:tc>
        <w:tc>
          <w:tcPr>
            <w:tcW w:type="dxa" w:w="288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Tema</w:t>
            </w:r>
          </w:p>
        </w:tc>
        <w:tc>
          <w:tcPr>
            <w:tcW w:type="dxa" w:w="288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Detalle / Discusión</w:t>
            </w:r>
          </w:p>
        </w:tc>
      </w:tr>
      <w:tr>
        <w:tc>
          <w:tcPr>
            <w:tcW w:type="dxa" w:w="2880"/>
          </w:tcPr>
          <w:p>
            <w:r>
              <w:t>{%tr for p in puntos %}</w:t>
            </w:r>
          </w:p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  <w:tr>
        <w:tc>
          <w:tcPr>
            <w:tcW w:type="dxa" w:w="288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p.orden }}</w:t>
            </w:r>
          </w:p>
        </w:tc>
        <w:tc>
          <w:tcPr>
            <w:tcW w:type="dxa" w:w="288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1A202C"/>
                <w:sz w:val="19"/>
              </w:rPr>
              <w:t>{{ p.tema }}</w:t>
            </w:r>
          </w:p>
        </w:tc>
        <w:tc>
          <w:tcPr>
            <w:tcW w:type="dxa" w:w="288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p.discusion }}</w:t>
            </w:r>
          </w:p>
        </w:tc>
      </w:tr>
      <w:tr>
        <w:tc>
          <w:tcPr>
            <w:tcW w:type="dxa" w:w="2880"/>
          </w:tcPr>
          <w:p>
            <w:r>
              <w:t>{%tr endfor %}</w:t>
            </w:r>
          </w:p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</w:tbl>
    <w:p>
      <w:pPr>
        <w:pStyle w:val="Heading1"/>
      </w:pPr>
      <w:r>
        <w:rPr>
          <w:color w:val="003366"/>
        </w:rPr>
        <w:t>3. Acuerdos y Compromisos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2880"/>
        <w:gridCol w:w="2880"/>
        <w:gridCol w:w="2880"/>
      </w:tblGrid>
      <w:tr>
        <w:tc>
          <w:tcPr>
            <w:tcW w:type="dxa" w:w="288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Acuerdo</w:t>
            </w:r>
          </w:p>
        </w:tc>
        <w:tc>
          <w:tcPr>
            <w:tcW w:type="dxa" w:w="288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Responsable</w:t>
            </w:r>
          </w:p>
        </w:tc>
        <w:tc>
          <w:tcPr>
            <w:tcW w:type="dxa" w:w="288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Fecha Límite</w:t>
            </w:r>
          </w:p>
        </w:tc>
      </w:tr>
      <w:tr>
        <w:tc>
          <w:tcPr>
            <w:tcW w:type="dxa" w:w="2880"/>
          </w:tcPr>
          <w:p>
            <w:r>
              <w:t>{%tr for c in acuerdos %}</w:t>
            </w:r>
          </w:p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  <w:tr>
        <w:tc>
          <w:tcPr>
            <w:tcW w:type="dxa" w:w="288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c.acuerdo }}</w:t>
            </w:r>
          </w:p>
        </w:tc>
        <w:tc>
          <w:tcPr>
            <w:tcW w:type="dxa" w:w="288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c.responsable }}</w:t>
            </w:r>
          </w:p>
        </w:tc>
        <w:tc>
          <w:tcPr>
            <w:tcW w:type="dxa" w:w="288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c.fecha_limite }}</w:t>
            </w:r>
          </w:p>
        </w:tc>
      </w:tr>
      <w:tr>
        <w:tc>
          <w:tcPr>
            <w:tcW w:type="dxa" w:w="2880"/>
          </w:tcPr>
          <w:p>
            <w:r>
              <w:t>{%tr endfor %}</w:t>
            </w:r>
          </w:p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</w:tbl>
    <w:p>
      <w:pPr>
        <w:pStyle w:val="Heading1"/>
      </w:pPr>
      <w:r>
        <w:rPr>
          <w:color w:val="003366"/>
        </w:rPr>
        <w:t>4. Firmas de Conformidad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4320"/>
        <w:gridCol w:w="4320"/>
      </w:tblGrid>
      <w:tr>
        <w:tc>
          <w:tcPr>
            <w:tcW w:type="dxa" w:w="432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Nombre</w:t>
            </w:r>
          </w:p>
        </w:tc>
        <w:tc>
          <w:tcPr>
            <w:tcW w:type="dxa" w:w="4320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Firma / Rúbrica</w:t>
            </w:r>
          </w:p>
        </w:tc>
      </w:tr>
      <w:tr>
        <w:tc>
          <w:tcPr>
            <w:tcW w:type="dxa" w:w="4320"/>
          </w:tcPr>
          <w:p>
            <w:r>
              <w:t>{%tr for f in firmas %}</w:t>
            </w:r>
          </w:p>
        </w:tc>
        <w:tc>
          <w:tcPr>
            <w:tcW w:type="dxa" w:w="4320"/>
          </w:tcPr>
          <w:p/>
        </w:tc>
      </w:tr>
      <w:tr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f.nombre }} ({{ f.cargo }})</w:t>
            </w:r>
          </w:p>
        </w:tc>
        <w:tc>
          <w:tcPr>
            <w:tcW w:type="dxa" w:w="4320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____________________________</w:t>
            </w:r>
          </w:p>
        </w:tc>
      </w:tr>
      <w:tr>
        <w:tc>
          <w:tcPr>
            <w:tcW w:type="dxa" w:w="4320"/>
          </w:tcPr>
          <w:p>
            <w:r>
              <w:t>{%tr endfor %}</w:t>
            </w:r>
          </w:p>
        </w:tc>
        <w:tc>
          <w:tcPr>
            <w:tcW w:type="dxa" w:w="4320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