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rPr>
          <w:color w:val="718096"/>
        </w:rPr>
        <w:t>{{ lugar_fecha }}</w:t>
      </w:r>
    </w:p>
    <w:p/>
    <w:p>
      <w:r>
        <w:rPr>
          <w:b/>
        </w:rPr>
        <w:t>{{ destinatario.nombre }}</w:t>
        <w:br/>
      </w:r>
      <w:r>
        <w:t>{{ destinatario.cargo }}</w:t>
        <w:br/>
        <w:t>{{ destinatario.organizacion }}</w:t>
        <w:br/>
        <w:t>{{ destinatario.direccion }}</w:t>
      </w:r>
    </w:p>
    <w:p/>
    <w:p>
      <w:r>
        <w:rPr>
          <w:b/>
        </w:rPr>
        <w:t xml:space="preserve">Asunto: </w:t>
      </w:r>
      <w:r>
        <w:t>{{ asunto }}</w:t>
      </w:r>
    </w:p>
    <w:p/>
    <w:p>
      <w:r>
        <w:t>{{ saludo }}</w:t>
      </w:r>
    </w:p>
    <w:p>
      <w:r>
        <w:t>{{ cuerpo }}</w:t>
      </w:r>
    </w:p>
    <w:p>
      <w:r>
        <w:t>{{ despedida }}</w:t>
      </w:r>
    </w:p>
    <w:p/>
    <w:p/>
    <w:p>
      <w:r>
        <w:t>___________________________________</w:t>
        <w:br/>
      </w:r>
      <w:r>
        <w:rPr>
          <w:b/>
        </w:rPr>
        <w:t>{{ firma.nombre }}</w:t>
        <w:br/>
      </w:r>
      <w:r>
        <w:t>{{ firma.cargo }}</w:t>
        <w:br/>
        <w:t>{{ firma.organizacion }}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