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03366"/>
        </w:rPr>
        <w:t>FACTURA DE VENTA</w:t>
      </w:r>
    </w:p>
    <w:p>
      <w:r>
        <w:rPr>
          <w:color w:val="718096"/>
        </w:rPr>
        <w:t>Factura N°: {{ numero_factura }} | Fecha: {{ fecha }} | Vencimiento: {{ fecha_vencimiento }}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4320"/>
        <w:gridCol w:w="4320"/>
      </w:tblGrid>
      <w:tr>
        <w:tc>
          <w:tcPr>
            <w:tcW w:type="dxa" w:w="4320"/>
            <w:tcMar>
              <w:top w:w="100" w:type="dxa"/>
              <w:bottom w:w="100" w:type="dxa"/>
              <w:left w:w="100" w:type="dxa"/>
              <w:right w:w="100" w:type="dxa"/>
            </w:tcMar>
          </w:tcPr>
          <w:p>
            <w:r>
              <w:rPr>
                <w:b/>
              </w:rPr>
              <w:t>EMISOR:</w:t>
              <w:br/>
            </w:r>
            <w:r>
              <w:t>{{ emisor.nombre }}</w:t>
              <w:br/>
              <w:t>CUIT/NIF: {{ emisor.cuit_nif }}</w:t>
              <w:br/>
              <w:t>{{ emisor.direccion }}</w:t>
              <w:br/>
              <w:t>{{ emisor.contacto }}</w:t>
            </w:r>
          </w:p>
        </w:tc>
        <w:tc>
          <w:tcPr>
            <w:tcW w:type="dxa" w:w="4320"/>
            <w:tcMar>
              <w:top w:w="100" w:type="dxa"/>
              <w:bottom w:w="100" w:type="dxa"/>
              <w:left w:w="100" w:type="dxa"/>
              <w:right w:w="100" w:type="dxa"/>
            </w:tcMar>
          </w:tcPr>
          <w:p>
            <w:r>
              <w:rPr>
                <w:b/>
              </w:rPr>
              <w:t>RECEPTOR / CLIENTE:</w:t>
              <w:br/>
            </w:r>
            <w:r>
              <w:t>{{ receptor.nombre }}</w:t>
              <w:br/>
              <w:t>CUIT/NIF: {{ receptor.cuit_nif }}</w:t>
              <w:br/>
              <w:t>{{ receptor.direccion }}</w:t>
            </w:r>
          </w:p>
        </w:tc>
      </w:tr>
    </w:tbl>
    <w:p/>
    <w:p>
      <w:pPr>
        <w:pStyle w:val="Heading1"/>
      </w:pPr>
      <w:r>
        <w:rPr>
          <w:color w:val="003366"/>
        </w:rPr>
        <w:t>Detalle de Servicios / Productos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Descripción</w:t>
            </w:r>
          </w:p>
        </w:tc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Cantidad</w:t>
            </w:r>
          </w:p>
        </w:tc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Precio Unit.</w:t>
            </w:r>
          </w:p>
        </w:tc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Subtotal</w:t>
            </w:r>
          </w:p>
        </w:tc>
      </w:tr>
      <w:tr>
        <w:tc>
          <w:tcPr>
            <w:tcW w:type="dxa" w:w="2160"/>
          </w:tcPr>
          <w:p>
            <w:r>
              <w:t>{%tr for item in items %}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item.descripcion }}</w:t>
            </w:r>
          </w:p>
        </w:tc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 w:val="0"/>
                <w:color w:val="1A202C"/>
                <w:sz w:val="19"/>
              </w:rPr>
              <w:t>{{ item.cantidad }}</w:t>
            </w:r>
          </w:p>
        </w:tc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 w:val="0"/>
                <w:color w:val="1A202C"/>
                <w:sz w:val="19"/>
              </w:rPr>
              <w:t>{{ item.precio_unitario }}</w:t>
            </w:r>
          </w:p>
        </w:tc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 w:val="0"/>
                <w:color w:val="1A202C"/>
                <w:sz w:val="19"/>
              </w:rPr>
              <w:t>{{ item.subtotal }}</w:t>
            </w:r>
          </w:p>
        </w:tc>
      </w:tr>
      <w:tr>
        <w:tc>
          <w:tcPr>
            <w:tcW w:type="dxa" w:w="2160"/>
          </w:tcPr>
          <w:p>
            <w:r>
              <w:t>{%tr endfor %}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4320"/>
        <w:gridCol w:w="4320"/>
      </w:tblGrid>
      <w:tr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/>
                <w:color w:val="1A202C"/>
                <w:sz w:val="19"/>
              </w:rPr>
              <w:t>Subtotal:</w:t>
            </w:r>
          </w:p>
        </w:tc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 w:val="0"/>
                <w:color w:val="1A202C"/>
                <w:sz w:val="19"/>
              </w:rPr>
              <w:t>{{ subtotal }}</w:t>
            </w:r>
          </w:p>
        </w:tc>
      </w:tr>
      <w:tr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/>
                <w:color w:val="1A202C"/>
                <w:sz w:val="19"/>
              </w:rPr>
              <w:t>IVA:</w:t>
            </w:r>
          </w:p>
        </w:tc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 w:val="0"/>
                <w:color w:val="1A202C"/>
                <w:sz w:val="19"/>
              </w:rPr>
              <w:t>{{ iva }}</w:t>
            </w:r>
          </w:p>
        </w:tc>
      </w:tr>
      <w:tr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/>
                <w:color w:val="1A202C"/>
                <w:sz w:val="19"/>
              </w:rPr>
              <w:t>TOTAL:</w:t>
            </w:r>
          </w:p>
        </w:tc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right"/>
            </w:pPr>
            <w:r>
              <w:rPr>
                <w:b/>
                <w:color w:val="1A202C"/>
                <w:sz w:val="19"/>
              </w:rPr>
              <w:t>{{ total }}</w:t>
            </w:r>
          </w:p>
        </w:tc>
      </w:tr>
    </w:tbl>
    <w:p>
      <w:pPr>
        <w:pStyle w:val="Heading2"/>
      </w:pPr>
      <w:r>
        <w:rPr>
          <w:color w:val="003366"/>
        </w:rPr>
        <w:t>Condiciones de Pago</w:t>
      </w:r>
    </w:p>
    <w:p>
      <w:r>
        <w:t>{{ condiciones_pago 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