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Invoice</w:t>
      </w:r>
    </w:p>
    <w:p>
      <w:r>
        <w:t>Invoice Number: INV-7421</w:t>
      </w:r>
    </w:p>
    <w:p>
      <w:r>
        <w:t>Customer: Acme Corp</w:t>
      </w:r>
    </w:p>
    <w:p>
      <w:r>
        <w:t>Total Amount: $4200</w:t>
      </w:r>
    </w:p>
    <w:p>
      <w:r>
        <w:t>Due Date: 2026-03-15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