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Contratto di servizio tra le parti contraenti.</w:t>
      </w:r>
    </w:p>
    <w:p>
      <w:r>
        <w:t>Riferimenti del cliente: marco.rossi@esempio.it, telefono +39 06 555 7788.</w:t>
      </w:r>
    </w:p>
    <w:p>
      <w:r>
        <w:t>Codice fiscale di riferimento: 3272759015.</w:t>
      </w:r>
    </w:p>
    <w:p>
      <w:r>
        <w:t>Pagamenti tramite bonifico IBAN: IT60 X054 2811 1010 0000 0123 456.</w:t>
      </w:r>
    </w:p>
    <w:p>
      <w:r>
        <w:t>Stipulato in data 2026-04-08 a Roma.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