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Тестовый документ для install-smoke CI.</w:t>
      </w:r>
    </w:p>
    <w:p>
      <w:r>
        <w:t>Иванов Иван Иванович, паспорт 4509 123456.</w:t>
      </w:r>
    </w:p>
    <w:p>
      <w:r>
        <w:t>Email: ivanov@example.com</w:t>
      </w:r>
    </w:p>
    <w:p>
      <w:r>
        <w:t>Подписан 14 октября 2025 года.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