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Иванов Иван Иванович, паспорт 45 23 № 786140, выдан 12 апреля 2019 г. ОМВД России по Клинскому р-ну.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