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Registered office: 11 Cavendish Square, London W1G 0PG. Contact emily.smith@example.com for inquiries.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