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2291F" w14:textId="4F6CCE7E" w:rsidR="00E76679" w:rsidRPr="0077495F" w:rsidRDefault="00E76679" w:rsidP="006C1DFB">
      <w:pPr>
        <w:pStyle w:val="TableColumnHeader"/>
      </w:pPr>
    </w:p>
    <w:sectPr w:rsidR="00E76679" w:rsidRPr="0077495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binet Grotesk">
    <w:panose1 w:val="00000000000000000000"/>
    <w:charset w:val="00"/>
    <w:family w:val="modern"/>
    <w:notTrueType/>
    <w:pitch w:val="variable"/>
    <w:sig w:usb0="80000047" w:usb1="10000000" w:usb2="00000000" w:usb3="00000000" w:csb0="00000093" w:csb1="00000000"/>
    <w:embedRegular r:id="rId1" w:fontKey="{1A9CCC34-33BF-4CBB-A655-37DD6D48E43E}"/>
    <w:embedBold r:id="rId2" w:fontKey="{FECB8217-31F7-46E8-A038-34D262A6E2F1}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binet Grotesk Extrabold">
    <w:panose1 w:val="00000000000000000000"/>
    <w:charset w:val="00"/>
    <w:family w:val="modern"/>
    <w:notTrueType/>
    <w:pitch w:val="variable"/>
    <w:sig w:usb0="80000047" w:usb1="10000000" w:usb2="00000000" w:usb3="00000000" w:csb0="00000093" w:csb1="00000000"/>
    <w:embedRegular r:id="rId3" w:fontKey="{F4459CF4-629D-4827-AD12-74776AE55EF4}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77115535">
    <w:abstractNumId w:val="8"/>
  </w:num>
  <w:num w:numId="2" w16cid:durableId="2010206439">
    <w:abstractNumId w:val="6"/>
  </w:num>
  <w:num w:numId="3" w16cid:durableId="1890409432">
    <w:abstractNumId w:val="5"/>
  </w:num>
  <w:num w:numId="4" w16cid:durableId="223837849">
    <w:abstractNumId w:val="4"/>
  </w:num>
  <w:num w:numId="5" w16cid:durableId="373621242">
    <w:abstractNumId w:val="7"/>
  </w:num>
  <w:num w:numId="6" w16cid:durableId="1987587255">
    <w:abstractNumId w:val="3"/>
  </w:num>
  <w:num w:numId="7" w16cid:durableId="534999336">
    <w:abstractNumId w:val="2"/>
  </w:num>
  <w:num w:numId="8" w16cid:durableId="720327880">
    <w:abstractNumId w:val="1"/>
  </w:num>
  <w:num w:numId="9" w16cid:durableId="466824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924B8"/>
    <w:rsid w:val="002139C2"/>
    <w:rsid w:val="0029639D"/>
    <w:rsid w:val="002E6A09"/>
    <w:rsid w:val="00326F90"/>
    <w:rsid w:val="003C5C2E"/>
    <w:rsid w:val="00431B64"/>
    <w:rsid w:val="005C7F22"/>
    <w:rsid w:val="00630E9C"/>
    <w:rsid w:val="0069585C"/>
    <w:rsid w:val="006C0AFE"/>
    <w:rsid w:val="006C1DFB"/>
    <w:rsid w:val="0077495F"/>
    <w:rsid w:val="007D1542"/>
    <w:rsid w:val="00810314"/>
    <w:rsid w:val="00852481"/>
    <w:rsid w:val="00970E86"/>
    <w:rsid w:val="009C2060"/>
    <w:rsid w:val="00AA1D8D"/>
    <w:rsid w:val="00B47730"/>
    <w:rsid w:val="00CB0664"/>
    <w:rsid w:val="00DD466D"/>
    <w:rsid w:val="00E76679"/>
    <w:rsid w:val="00FC1994"/>
    <w:rsid w:val="00FC693F"/>
    <w:rsid w:val="00FD2996"/>
    <w:rsid w:val="00FF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A71811"/>
  <w14:defaultImageDpi w14:val="300"/>
  <w15:docId w15:val="{59A2D309-BAAA-4F9E-BFA7-4250FA2DD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DFB"/>
    <w:pPr>
      <w:jc w:val="both"/>
    </w:pPr>
    <w:rPr>
      <w:rFonts w:ascii="Cabinet Grotesk" w:hAnsi="Cabinet Grotesk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0AFE"/>
    <w:pPr>
      <w:keepNext/>
      <w:keepLines/>
      <w:pBdr>
        <w:bottom w:val="single" w:sz="4" w:space="1" w:color="auto"/>
      </w:pBdr>
      <w:spacing w:before="48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0AFE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0AFE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0AFE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6C0AFE"/>
    <w:pPr>
      <w:spacing w:after="0" w:line="240" w:lineRule="auto"/>
    </w:pPr>
    <w:rPr>
      <w:rFonts w:ascii="Cabinet Grotesk" w:hAnsi="Cabinet Grotesk"/>
    </w:rPr>
  </w:style>
  <w:style w:type="character" w:customStyle="1" w:styleId="Heading1Char">
    <w:name w:val="Heading 1 Char"/>
    <w:basedOn w:val="DefaultParagraphFont"/>
    <w:link w:val="Heading1"/>
    <w:uiPriority w:val="9"/>
    <w:rsid w:val="006C0AFE"/>
    <w:rPr>
      <w:rFonts w:ascii="Cabinet Grotesk" w:eastAsiaTheme="majorEastAsia" w:hAnsi="Cabinet Grotesk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C0AFE"/>
    <w:rPr>
      <w:rFonts w:ascii="Cabinet Grotesk" w:eastAsiaTheme="majorEastAsia" w:hAnsi="Cabinet Grotesk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C0AFE"/>
    <w:rPr>
      <w:rFonts w:ascii="Cabinet Grotesk" w:eastAsiaTheme="majorEastAsia" w:hAnsi="Cabinet Grotesk" w:cstheme="majorBidi"/>
      <w:b/>
      <w:bCs/>
      <w:color w:val="4F81BD" w:themeColor="accent1"/>
      <w:sz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139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binet Grotesk Extrabold" w:eastAsiaTheme="majorEastAsia" w:hAnsi="Cabinet Grotesk Extrabold" w:cstheme="majorBidi"/>
      <w:color w:val="17365D" w:themeColor="text2" w:themeShade="BF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139C2"/>
    <w:rPr>
      <w:rFonts w:ascii="Cabinet Grotesk Extrabold" w:eastAsiaTheme="majorEastAsia" w:hAnsi="Cabinet Grotesk Extrabold" w:cstheme="majorBidi"/>
      <w:color w:val="17365D" w:themeColor="text2" w:themeShade="BF"/>
      <w:spacing w:val="5"/>
      <w:kern w:val="28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0E9C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30E9C"/>
    <w:rPr>
      <w:rFonts w:ascii="Cabinet Grotesk" w:eastAsiaTheme="majorEastAsia" w:hAnsi="Cabinet Grotesk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0AFE"/>
    <w:rPr>
      <w:rFonts w:ascii="Cabinet Grotesk" w:eastAsiaTheme="majorEastAsia" w:hAnsi="Cabinet Grotesk" w:cstheme="majorBidi"/>
      <w:b/>
      <w:bCs/>
      <w:i/>
      <w:iCs/>
      <w:color w:val="4F81BD" w:themeColor="accent1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eccionTitle">
    <w:name w:val="Titulo sección"/>
    <w:basedOn w:val="Title"/>
    <w:link w:val="SeccionTitleChar"/>
    <w:rsid w:val="006C0AFE"/>
    <w:rPr>
      <w:rFonts w:ascii="Cabinet Grotesk" w:hAnsi="Cabinet Grotesk"/>
      <w:b/>
      <w:color w:val="365F91"/>
      <w:sz w:val="28"/>
      <w:lang w:val="es-ES"/>
    </w:rPr>
  </w:style>
  <w:style w:type="character" w:customStyle="1" w:styleId="SeccionTitleChar">
    <w:name w:val="Titulo sección Car"/>
    <w:basedOn w:val="TitleChar"/>
    <w:link w:val="SeccionTitle"/>
    <w:rsid w:val="006C0AFE"/>
    <w:rPr>
      <w:rFonts w:ascii="Cabinet Grotesk" w:eastAsiaTheme="majorEastAsia" w:hAnsi="Cabinet Grotesk" w:cstheme="majorBidi"/>
      <w:b/>
      <w:color w:val="365F91"/>
      <w:spacing w:val="5"/>
      <w:kern w:val="28"/>
      <w:sz w:val="28"/>
      <w:szCs w:val="52"/>
      <w:lang w:val="es-ES"/>
    </w:rPr>
  </w:style>
  <w:style w:type="paragraph" w:customStyle="1" w:styleId="TableColumnHeader">
    <w:name w:val="Título columna tabla"/>
    <w:basedOn w:val="Normal"/>
    <w:link w:val="TableColumnHeaderChar"/>
    <w:qFormat/>
    <w:rsid w:val="006C0AFE"/>
  </w:style>
  <w:style w:type="character" w:customStyle="1" w:styleId="TableColumnHeaderChar">
    <w:name w:val="Título columna tabla Car"/>
    <w:basedOn w:val="DefaultParagraphFont"/>
    <w:link w:val="TableColumnHeader"/>
    <w:rsid w:val="006C0AFE"/>
    <w:rPr>
      <w:rFonts w:ascii="Cabinet Grotesk" w:hAnsi="Cabinet Grotesk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fontTable.xml.rels><?xml version="1.0" encoding="UTF-8" standalone="yes"?>
<Relationships xmlns="http://schemas.openxmlformats.org/package/2006/relationships"><Relationship Id="rId1" Type="http://schemas.openxmlformats.org/officeDocument/2006/relationships/font" Target="fonts/font1.odttf"/><Relationship Id="rId2" Type="http://schemas.openxmlformats.org/officeDocument/2006/relationships/font" Target="fonts/font2.odttf"/><Relationship Id="rId3" Type="http://schemas.openxmlformats.org/officeDocument/2006/relationships/font" Target="fonts/font3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a2ec7d-e900-4ee0-8b1e-fac67f483317">
      <Terms xmlns="http://schemas.microsoft.com/office/infopath/2007/PartnerControls"/>
    </lcf76f155ced4ddcb4097134ff3c332f>
    <TaxCatchAll xmlns="6cb3014e-c15e-4453-8639-5b877297351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5A34F53D094394FB21F9DBA6BFE7698" ma:contentTypeVersion="14" ma:contentTypeDescription="Crear nuevo documento." ma:contentTypeScope="" ma:versionID="f382a1ed50cce0fca8f9c7b9dcf9f6be">
  <xsd:schema xmlns:xsd="http://www.w3.org/2001/XMLSchema" xmlns:xs="http://www.w3.org/2001/XMLSchema" xmlns:p="http://schemas.microsoft.com/office/2006/metadata/properties" xmlns:ns2="e3a2ec7d-e900-4ee0-8b1e-fac67f483317" xmlns:ns3="6cb3014e-c15e-4453-8639-5b8772973515" targetNamespace="http://schemas.microsoft.com/office/2006/metadata/properties" ma:root="true" ma:fieldsID="0e433e05b9badb1d6ed4a93092829bb4" ns2:_="" ns3:_="">
    <xsd:import namespace="e3a2ec7d-e900-4ee0-8b1e-fac67f483317"/>
    <xsd:import namespace="6cb3014e-c15e-4453-8639-5b8772973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2ec7d-e900-4ee0-8b1e-fac67f4833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516c470f-41be-41b5-85e9-796b3b390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b3014e-c15e-4453-8639-5b877297351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c5a3da4-5611-42e8-a355-5b157ec73c81}" ma:internalName="TaxCatchAll" ma:showField="CatchAllData" ma:web="6cb3014e-c15e-4453-8639-5b87729735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EAA927-411E-4324-9230-CE444974177C}">
  <ds:schemaRefs>
    <ds:schemaRef ds:uri="http://schemas.microsoft.com/office/2006/metadata/properties"/>
    <ds:schemaRef ds:uri="http://schemas.microsoft.com/office/infopath/2007/PartnerControls"/>
    <ds:schemaRef ds:uri="e3a2ec7d-e900-4ee0-8b1e-fac67f483317"/>
    <ds:schemaRef ds:uri="6cb3014e-c15e-4453-8639-5b8772973515"/>
  </ds:schemaRefs>
</ds:datastoreItem>
</file>

<file path=customXml/itemProps3.xml><?xml version="1.0" encoding="utf-8"?>
<ds:datastoreItem xmlns:ds="http://schemas.openxmlformats.org/officeDocument/2006/customXml" ds:itemID="{D4F7ECEC-6525-4854-9383-F9E42F0CA7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AAA7C9-05F5-4FF9-BE73-C94DD29D5AE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García Tenorio, Álvaro</cp:lastModifiedBy>
  <cp:revision>19</cp:revision>
  <dcterms:created xsi:type="dcterms:W3CDTF">2013-12-23T23:15:00Z</dcterms:created>
  <dcterms:modified xsi:type="dcterms:W3CDTF">2024-08-13T20:27:00Z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0x01010025A34F53D094394FB21F9DBA6BFE7698</vt:lpwstr>
  </property>
  <property fmtid="{D5CDD505-2E9C-101B-9397-08002B2CF9AE}" pid="3" name="MediaServiceImageTags">
    <vt:lpwstr/>
  </property>
</Properties>
</file>