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2592"/>
        <w:gridCol w:w="2592"/>
        <w:gridCol w:w="2592"/>
        <w:gridCol w:w="2592"/>
      </w:tblGrid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Name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Wong Kit Ping, Godfrey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Location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Hong Kong</w:t>
            </w:r>
          </w:p>
        </w:tc>
      </w:tr>
      <w:tr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Contact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+852 6767 5706</w:t>
            </w:r>
          </w:p>
        </w:tc>
        <w:tc>
          <w:tcPr>
            <w:tcW w:type="dxa" w:w="2592"/>
            <w:shd w:fill="F2F6FA"/>
          </w:tcPr>
          <w:p>
            <w:r>
              <w:rPr>
                <w:b/>
                <w:sz w:val="18"/>
              </w:rPr>
              <w:t>Email</w:t>
            </w:r>
          </w:p>
        </w:tc>
        <w:tc>
          <w:tcPr>
            <w:tcW w:type="dxa" w:w="2592"/>
            <w:shd w:fill="F2F6FA"/>
          </w:tcPr>
          <w:p>
            <w:r>
              <w:rPr>
                <w:sz w:val="18"/>
              </w:rPr>
              <w:t>goofreywong@gmail.com</w:t>
            </w:r>
          </w:p>
        </w:tc>
      </w:tr>
    </w:tbl>
    <w:p>
      <w:pPr>
        <w:spacing w:before="60" w:after="80"/>
        <w:jc w:val="center"/>
      </w:pPr>
      <w:r>
        <w:rPr>
          <w:sz w:val="16"/>
        </w:rPr>
        <w:t>GitHub: https://github.com/goofrey/zoom-search | PyPI: https://pypi.org/project/zoom-search/ | Glama: https://glama.ai/mcp/servers/goofrey/zoom-search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after="100"/>
        <w:jc w:val="center"/>
      </w:pPr>
      <w:r>
        <w:rPr>
          <w:b/>
          <w:sz w:val="21"/>
        </w:rPr>
        <w:t>AI Agent Engineer | Coding-Agent Runtime | LangGraph | Python | MCP</w:t>
      </w:r>
    </w:p>
    <w:p>
      <w:pPr>
        <w:spacing w:after="80" w:line="240" w:lineRule="auto"/>
      </w:pPr>
      <w:r>
        <w:rPr>
          <w:sz w:val="18"/>
        </w:rPr>
        <w:t>AI engineer focused on production agentic systems, Python LLM applications, tool-use orchestration, context management, evaluation harnesses, and reliability loops. Built and released Zoom Search, an open-source MCP-ready agent search/evidence runtime component with query rewriting, source-domain zoom-in, sourced answer synthesis, runtime metrics, warnings, raw diagnostics, Docker/Glama validation, GitHub Releases, and PyPI distribution. Practical experience with LangGraph-style workflows, GraphRAG, Neo4j, MCP, async APIs, regression testing, and production ownership.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SELECTED PROJECT</w:t>
      </w:r>
    </w:p>
    <w:p>
      <w:pPr>
        <w:spacing w:before="140" w:after="80"/>
      </w:pPr>
      <w:r>
        <w:rPr>
          <w:b/>
          <w:sz w:val="20"/>
        </w:rPr>
        <w:t>Zoom Search - MCP Runtime Component for Agentic Search, Evidence, and Evaluation</w:t>
      </w:r>
    </w:p>
    <w:p>
      <w:pPr>
        <w:spacing w:after="80" w:line="240" w:lineRule="auto"/>
      </w:pPr>
      <w:r>
        <w:rPr>
          <w:sz w:val="18"/>
        </w:rPr>
        <w:t>GitHub: https://github.com/goofrey/zoom-search | PyPI: https://pypi.org/project/zoom-search/</w:t>
      </w:r>
    </w:p>
    <w:p>
      <w:pPr>
        <w:spacing w:after="80" w:line="240" w:lineRule="auto"/>
      </w:pPr>
      <w:r>
        <w:rPr>
          <w:sz w:val="18"/>
        </w:rPr>
        <w:t>Relevance to AI Agent Engineer role: Zoom Search is a shipped coding-agent-adjacent runtime component that supports prompt-driven tool calls, query planning, provider routing, search execution, source inspection, answer synthesis, diagnostics, release gates, and benchmark-driven reliability work.</w:t>
      </w:r>
    </w:p>
    <w:p>
      <w:pPr>
        <w:pStyle w:val="ListBullet"/>
        <w:spacing w:after="40" w:line="240" w:lineRule="auto"/>
      </w:pPr>
      <w:r>
        <w:rPr>
          <w:sz w:val="18"/>
        </w:rPr>
        <w:t>Built a Python MCP server and agent-callable tool that turns natural-language questions into query rewriting, broad search, source-domain zoom-in, evidence collection, and sourced answer synthesis.</w:t>
      </w:r>
    </w:p>
    <w:p>
      <w:pPr>
        <w:pStyle w:val="ListBullet"/>
        <w:spacing w:after="40" w:line="240" w:lineRule="auto"/>
      </w:pPr>
      <w:r>
        <w:rPr>
          <w:sz w:val="18"/>
        </w:rPr>
        <w:t>Implemented orchestration behavior around prompt inputs, provider configuration, async execution, deterministic demo mode, structured responses, streaming events, warnings, metrics, and opt-in raw diagnostics for failure analysis.</w:t>
      </w:r>
    </w:p>
    <w:p>
      <w:pPr>
        <w:pStyle w:val="ListBullet"/>
        <w:spacing w:after="40" w:line="240" w:lineRule="auto"/>
      </w:pPr>
      <w:r>
        <w:rPr>
          <w:sz w:val="18"/>
        </w:rPr>
        <w:t>Added LangGraph/LangChain tool examples and MCP client configuration so agents can consume Zoom Search as a structured evidence-gathering step inside multi-tool workflows.</w:t>
      </w:r>
    </w:p>
    <w:p>
      <w:pPr>
        <w:pStyle w:val="ListBullet"/>
        <w:spacing w:after="40" w:line="240" w:lineRule="auto"/>
      </w:pPr>
      <w:r>
        <w:rPr>
          <w:sz w:val="18"/>
        </w:rPr>
        <w:t>Created regression-oriented checks, golden benchmark validation, and documented benchmark comparisons across answer quality, useful-source coverage, latency, token cost, and search-request volume.</w:t>
      </w:r>
    </w:p>
    <w:p>
      <w:pPr>
        <w:pStyle w:val="ListBullet"/>
        <w:spacing w:after="40" w:line="240" w:lineRule="auto"/>
      </w:pPr>
      <w:r>
        <w:rPr>
          <w:sz w:val="18"/>
        </w:rPr>
        <w:t>Owned packaging and release workflow across CI, pytest, GitHub Actions, Docker-based validation, GitHub Releases, PyPI 0.1.5, Glama MCP listing, and public documentation.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PROFESSIONAL EXPERIENCE</w:t>
      </w:r>
    </w:p>
    <w:p>
      <w:pPr>
        <w:spacing w:before="140" w:after="80"/>
      </w:pPr>
      <w:r>
        <w:rPr>
          <w:b/>
          <w:sz w:val="20"/>
        </w:rPr>
        <w:t>InvestHK, HKSAR Government - Assistant Manager, AI Automation and Knowledge Systems</w:t>
      </w:r>
    </w:p>
    <w:p>
      <w:pPr>
        <w:spacing w:after="80" w:line="240" w:lineRule="auto"/>
      </w:pPr>
      <w:r>
        <w:rPr>
          <w:sz w:val="18"/>
        </w:rPr>
        <w:t>July 2022 - Present</w:t>
      </w:r>
    </w:p>
    <w:p>
      <w:pPr>
        <w:pStyle w:val="ListBullet"/>
        <w:spacing w:after="40" w:line="240" w:lineRule="auto"/>
      </w:pPr>
      <w:r>
        <w:rPr>
          <w:sz w:val="18"/>
        </w:rPr>
        <w:t>Developed LangGraph-style AI agents and automation workflows for government operations, including FAQ handling, document intake, application/submission workflows, and internal knowledge assistance.</w:t>
      </w:r>
    </w:p>
    <w:p>
      <w:pPr>
        <w:pStyle w:val="ListBullet"/>
        <w:spacing w:after="40" w:line="240" w:lineRule="auto"/>
      </w:pPr>
      <w:r>
        <w:rPr>
          <w:sz w:val="18"/>
        </w:rPr>
        <w:t>Designed prompt flows, tool-use steps, context assembly, conversation state, retry-friendly workflow structure, and grounded response patterns for production-facing internal AI systems.</w:t>
      </w:r>
    </w:p>
    <w:p>
      <w:pPr>
        <w:pStyle w:val="ListBullet"/>
        <w:spacing w:after="40" w:line="240" w:lineRule="auto"/>
      </w:pPr>
      <w:r>
        <w:rPr>
          <w:sz w:val="18"/>
        </w:rPr>
        <w:t>Built knowledge graph and GraphRAG workflows with Neo4j to support grounded retrieval, contextual reasoning, explainable responses, and domain-specific knowledge operations.</w:t>
      </w:r>
    </w:p>
    <w:p>
      <w:pPr>
        <w:pStyle w:val="ListBullet"/>
        <w:spacing w:after="40" w:line="240" w:lineRule="auto"/>
      </w:pPr>
      <w:r>
        <w:rPr>
          <w:sz w:val="18"/>
        </w:rPr>
        <w:t>Partnered with business users to convert ambiguous operational needs into shipped automation, documentation, evaluation checks, and maintainable Python-based workflow tools.</w:t>
      </w:r>
    </w:p>
    <w:p>
      <w:pPr>
        <w:pStyle w:val="ListBullet"/>
        <w:spacing w:after="40" w:line="240" w:lineRule="auto"/>
      </w:pPr>
      <w:r>
        <w:rPr>
          <w:sz w:val="18"/>
        </w:rPr>
        <w:t>Explored local LLM workflows with Unsloth and Ollama for LoRA/QLoRA-style fine-tuning experiments, private inference, and internal deployment scenarios.</w:t>
      </w:r>
    </w:p>
    <w:p>
      <w:pPr>
        <w:spacing w:before="140" w:after="80"/>
      </w:pPr>
      <w:r>
        <w:rPr>
          <w:b/>
          <w:sz w:val="20"/>
        </w:rPr>
        <w:t>Shenzhen Good Spider Network Technology Company - General Manager / Full-stack Product Lead</w:t>
      </w:r>
    </w:p>
    <w:p>
      <w:pPr>
        <w:spacing w:after="80" w:line="240" w:lineRule="auto"/>
      </w:pPr>
      <w:r>
        <w:rPr>
          <w:sz w:val="18"/>
        </w:rPr>
        <w:t>January 2019 - March 2022</w:t>
      </w:r>
    </w:p>
    <w:p>
      <w:pPr>
        <w:pStyle w:val="ListBullet"/>
        <w:spacing w:after="40" w:line="240" w:lineRule="auto"/>
      </w:pPr>
      <w:r>
        <w:rPr>
          <w:sz w:val="18"/>
        </w:rPr>
        <w:t>Led a WeChat Mini Program product from zero to production, owning front-end, back-end, database design, API integration, release planning, and production support.</w:t>
      </w:r>
    </w:p>
    <w:p>
      <w:pPr>
        <w:pStyle w:val="ListBullet"/>
        <w:spacing w:after="40" w:line="240" w:lineRule="auto"/>
      </w:pPr>
      <w:r>
        <w:rPr>
          <w:sz w:val="18"/>
        </w:rPr>
        <w:t>Managed product requirements, implementation tradeoffs, user feedback, incident handling, and operational reliability for customer-facing software.</w:t>
      </w:r>
    </w:p>
    <w:p>
      <w:pPr>
        <w:pStyle w:val="ListBullet"/>
        <w:spacing w:after="40" w:line="240" w:lineRule="auto"/>
      </w:pPr>
      <w:r>
        <w:rPr>
          <w:sz w:val="18"/>
        </w:rPr>
        <w:t>Built backend services, database workflows, and API integrations while coordinating across product, engineering, operations, and users.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SKILLS</w:t>
      </w:r>
    </w:p>
    <w:p>
      <w:pPr>
        <w:pStyle w:val="ListBullet"/>
        <w:spacing w:after="40" w:line="240" w:lineRule="auto"/>
      </w:pPr>
      <w:r>
        <w:rPr>
          <w:sz w:val="18"/>
        </w:rPr>
        <w:t>Agentic Systems: LangGraph-style workflows, MCP, tool use, function-calling patterns, orchestration, context management, retry/repair concepts, prompt-to-plan-to-execute workflows</w:t>
      </w:r>
    </w:p>
    <w:p>
      <w:pPr>
        <w:pStyle w:val="ListBullet"/>
        <w:spacing w:after="40" w:line="240" w:lineRule="auto"/>
      </w:pPr>
      <w:r>
        <w:rPr>
          <w:sz w:val="18"/>
        </w:rPr>
        <w:t>Evaluation / Reliability: eval harness design, regression suites, golden tests, failure taxonomy, tracing concepts, runtime metrics, warnings, release gates, latency/cost/quality tradeoffs</w:t>
      </w:r>
    </w:p>
    <w:p>
      <w:pPr>
        <w:pStyle w:val="ListBullet"/>
        <w:spacing w:after="40" w:line="240" w:lineRule="auto"/>
      </w:pPr>
      <w:r>
        <w:rPr>
          <w:sz w:val="18"/>
        </w:rPr>
        <w:t>Python / Backend: Python, async APIs, structured outputs, streaming responses, provider abstraction, REST APIs, package releases, PyPI, Docker, GitHub Actions, pytest</w:t>
      </w:r>
    </w:p>
    <w:p>
      <w:pPr>
        <w:pStyle w:val="ListBullet"/>
        <w:spacing w:after="40" w:line="240" w:lineRule="auto"/>
      </w:pPr>
      <w:r>
        <w:rPr>
          <w:sz w:val="18"/>
        </w:rPr>
        <w:t>RAG / Retrieval: GraphRAG, Neo4j, knowledge graphs, query rewriting, semantic retrieval, source citation, answer grounding, evidence synthesis, hallucination mitigation</w:t>
      </w:r>
    </w:p>
    <w:p>
      <w:pPr>
        <w:pStyle w:val="ListBullet"/>
        <w:spacing w:after="40" w:line="240" w:lineRule="auto"/>
      </w:pPr>
      <w:r>
        <w:rPr>
          <w:sz w:val="18"/>
        </w:rPr>
        <w:t>LLM Tooling: LangChain/LangGraph familiarity, Claude/OpenAI-compatible APIs, local LLM experiments with Ollama/Unsloth, MCP client/server integration, Glama MCP validation</w:t>
      </w:r>
    </w:p>
    <w:p>
      <w:pPr>
        <w:spacing w:before="60" w:after="60"/>
        <w:pBdr>
          <w:bottom w:val="single" w:sz="6" w:space="1" w:color="9EADBD"/>
        </w:pBdr>
      </w:pPr>
    </w:p>
    <w:p>
      <w:pPr>
        <w:spacing w:before="140" w:after="80"/>
        <w:shd w:fill="D9EAF7"/>
      </w:pPr>
      <w:r>
        <w:rPr>
          <w:b/>
          <w:color w:val="1F4E79"/>
          <w:sz w:val="21"/>
        </w:rPr>
        <w:t>EDUCATION</w:t>
      </w:r>
    </w:p>
    <w:p>
      <w:pPr>
        <w:spacing w:before="140" w:after="80"/>
      </w:pPr>
      <w:r>
        <w:rPr>
          <w:b/>
          <w:sz w:val="20"/>
        </w:rPr>
        <w:t>Fudan University, Shanghai</w:t>
      </w:r>
    </w:p>
    <w:p>
      <w:pPr>
        <w:spacing w:after="80" w:line="240" w:lineRule="auto"/>
      </w:pPr>
      <w:r>
        <w:rPr>
          <w:sz w:val="18"/>
        </w:rPr>
        <w:t>Master, Finance | September 2016 - June 2018</w:t>
      </w:r>
    </w:p>
    <w:p>
      <w:pPr>
        <w:spacing w:before="140" w:after="80"/>
      </w:pPr>
      <w:r>
        <w:rPr>
          <w:b/>
          <w:sz w:val="20"/>
        </w:rPr>
        <w:t>Hong Kong Baptist University, Hong Kong</w:t>
      </w:r>
    </w:p>
    <w:p>
      <w:pPr>
        <w:spacing w:after="80" w:line="240" w:lineRule="auto"/>
      </w:pPr>
      <w:r>
        <w:rPr>
          <w:sz w:val="18"/>
        </w:rPr>
        <w:t>Bachelor, Religious Studies and Philosophy | September 2008 - June 2011</w:t>
      </w:r>
    </w:p>
    <w:sectPr w:rsidR="00FC693F" w:rsidRPr="0006063C" w:rsidSect="00034616"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