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spacing w:before="240" w:after="120" w:line="480" w:lineRule="auto"/>
        <w:ind w:firstLine="0"/>
        <w:jc w:val="center"/>
      </w:pPr>
      <w:r>
        <w:rPr>
          <w:rFonts w:ascii="黑体" w:hAnsi="黑体" w:eastAsia="黑体"/>
          <w:b w:val="0"/>
          <w:sz w:val="36"/>
        </w:rPr>
        <w:t>摘要</w:t>
      </w:r>
    </w:p>
    <w:p>
      <w:pPr/>
      <w:r>
        <w:rPr>
          <w:rFonts w:ascii="Times New Roman" w:hAnsi="Times New Roman" w:eastAsia="宋体"/>
          <w:b w:val="0"/>
          <w:sz w:val="24"/>
        </w:rPr>
        <w:t>本文研究了基于改进 A* 算法的三维路径规划方法。针对传统 A* 算法在三维空间中搜索效率低、路径质量差的问题，提出了改进策略。实验结果表明，改进后的算法在搜索时间和路径长度上均有显著提升。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关键词： 路径规划；A* 算法；三维空间；改进策略</w:t>
      </w:r>
    </w:p>
    <w:p>
      <w:pPr>
        <w:pStyle w:val="Heading1"/>
        <w:spacing w:before="240" w:after="120" w:line="480" w:lineRule="auto"/>
        <w:ind w:firstLine="0"/>
        <w:jc w:val="center"/>
      </w:pPr>
      <w:r>
        <w:rPr>
          <w:rFonts w:ascii="黑体" w:hAnsi="黑体" w:eastAsia="黑体"/>
          <w:b w:val="0"/>
          <w:sz w:val="36"/>
        </w:rPr>
        <w:t>Abstract</w:t>
      </w:r>
    </w:p>
    <w:p>
      <w:pPr/>
      <w:r>
        <w:rPr>
          <w:rFonts w:ascii="Times New Roman" w:hAnsi="Times New Roman" w:eastAsia="宋体"/>
          <w:b w:val="0"/>
          <w:sz w:val="24"/>
        </w:rPr>
        <w:t>This paper studies a 3D path planning method based on improved A* algorithm. Experiments show significant improvement in search time and path length.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Keywords: path planning; A* algorithm; 3D space; improvement strategy</w:t>
      </w:r>
    </w:p>
    <w:p>
      <w:pPr>
        <w:pStyle w:val="Heading1"/>
        <w:spacing w:before="240" w:after="120" w:line="480" w:lineRule="auto"/>
        <w:ind w:firstLine="0"/>
        <w:jc w:val="center"/>
      </w:pPr>
      <w:r>
        <w:rPr>
          <w:rFonts w:ascii="黑体" w:hAnsi="黑体" w:eastAsia="黑体"/>
          <w:b w:val="0"/>
          <w:sz w:val="36"/>
        </w:rPr>
        <w:t>1. 绪论</w:t>
      </w:r>
    </w:p>
    <w:p>
      <w:pPr>
        <w:pStyle w:val="Heading2"/>
        <w:spacing w:before="120" w:after="60" w:line="240" w:lineRule="auto"/>
        <w:ind w:firstLine="0"/>
        <w:jc w:val="left"/>
      </w:pPr>
      <w:r>
        <w:rPr>
          <w:rFonts w:ascii="黑体" w:hAnsi="黑体" w:eastAsia="黑体"/>
          <w:b w:val="0"/>
          <w:sz w:val="30"/>
        </w:rPr>
        <w:t>1.1 研究背景</w:t>
      </w:r>
    </w:p>
    <w:p>
      <w:pPr/>
      <w:r>
        <w:rPr>
          <w:rFonts w:ascii="Times New Roman" w:hAnsi="Times New Roman" w:eastAsia="宋体"/>
          <w:b w:val="0"/>
          <w:sz w:val="24"/>
        </w:rPr>
        <w:t>路径规划是机器人、无人机等领域的核心问题之一。随着应用场景的复杂化，三维路径规划越来越受到关注。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传统 A* 算法在二维空间中表现良好，但在三维空间中存在以下问题：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•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•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•</w:t>
      </w:r>
    </w:p>
    <w:p>
      <w:pPr>
        <w:pStyle w:val="Heading2"/>
        <w:spacing w:before="120" w:after="60" w:line="240" w:lineRule="auto"/>
        <w:ind w:firstLine="0"/>
        <w:jc w:val="left"/>
      </w:pPr>
      <w:r>
        <w:rPr>
          <w:rFonts w:ascii="黑体" w:hAnsi="黑体" w:eastAsia="黑体"/>
          <w:b w:val="0"/>
          <w:sz w:val="30"/>
        </w:rPr>
        <w:t>1.2 国内外研究现状</w:t>
      </w:r>
    </w:p>
    <w:p>
      <w:pPr>
        <w:pStyle w:val="Heading3"/>
        <w:spacing w:before="60" w:after="60" w:line="240" w:lineRule="auto"/>
        <w:ind w:firstLine="0"/>
        <w:jc w:val="left"/>
      </w:pPr>
      <w:r>
        <w:rPr>
          <w:rFonts w:ascii="黑体" w:hAnsi="黑体" w:eastAsia="黑体"/>
          <w:b w:val="0"/>
          <w:sz w:val="28"/>
        </w:rPr>
        <w:t>1.2.1 传统路径规划算法</w:t>
      </w:r>
    </w:p>
    <w:p>
      <w:pPr/>
      <w:r>
        <w:rPr>
          <w:rFonts w:ascii="Times New Roman" w:hAnsi="Times New Roman" w:eastAsia="宋体"/>
          <w:b w:val="0"/>
          <w:sz w:val="24"/>
        </w:rPr>
        <w:t>Dijkstra 算法、A* 算法等是经典的路径规划方法。</w:t>
      </w:r>
    </w:p>
    <w:p>
      <w:pPr>
        <w:pStyle w:val="Heading3"/>
        <w:spacing w:before="60" w:after="60" w:line="240" w:lineRule="auto"/>
        <w:ind w:firstLine="0"/>
        <w:jc w:val="left"/>
      </w:pPr>
      <w:r>
        <w:rPr>
          <w:rFonts w:ascii="黑体" w:hAnsi="黑体" w:eastAsia="黑体"/>
          <w:b w:val="0"/>
          <w:sz w:val="28"/>
        </w:rPr>
        <w:t>1.2.2 智能优化算法</w:t>
      </w:r>
    </w:p>
    <w:p>
      <w:pPr/>
      <w:r>
        <w:rPr>
          <w:rFonts w:ascii="Times New Roman" w:hAnsi="Times New Roman" w:eastAsia="宋体"/>
          <w:b w:val="0"/>
          <w:sz w:val="24"/>
        </w:rPr>
        <w:t>遗传算法、粒子群算法等智能优化算法也被广泛应用于路径规划。</w:t>
      </w:r>
    </w:p>
    <w:p>
      <w:pPr>
        <w:pStyle w:val="Heading2"/>
        <w:spacing w:before="120" w:after="60" w:line="240" w:lineRule="auto"/>
        <w:ind w:firstLine="0"/>
        <w:jc w:val="left"/>
      </w:pPr>
      <w:r>
        <w:rPr>
          <w:rFonts w:ascii="黑体" w:hAnsi="黑体" w:eastAsia="黑体"/>
          <w:b w:val="0"/>
          <w:sz w:val="30"/>
        </w:rPr>
        <w:t>1.3 研究内容与方法</w:t>
      </w:r>
    </w:p>
    <w:p>
      <w:pPr/>
      <w:r>
        <w:rPr>
          <w:rFonts w:ascii="Times New Roman" w:hAnsi="Times New Roman" w:eastAsia="宋体"/>
          <w:b w:val="0"/>
          <w:sz w:val="24"/>
        </w:rPr>
        <w:t>本文主要研究内容包括：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1.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2.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3.</w:t>
      </w:r>
    </w:p>
    <w:p>
      <w:pPr>
        <w:pStyle w:val="Heading1"/>
        <w:spacing w:before="240" w:after="120" w:line="480" w:lineRule="auto"/>
        <w:ind w:firstLine="0"/>
        <w:jc w:val="center"/>
      </w:pPr>
      <w:r>
        <w:rPr>
          <w:rFonts w:ascii="黑体" w:hAnsi="黑体" w:eastAsia="黑体"/>
          <w:b w:val="0"/>
          <w:sz w:val="36"/>
        </w:rPr>
        <w:t>2. 相关理论与技术</w:t>
      </w:r>
    </w:p>
    <w:p>
      <w:pPr>
        <w:pStyle w:val="Heading2"/>
        <w:spacing w:before="120" w:after="60" w:line="240" w:lineRule="auto"/>
        <w:ind w:firstLine="0"/>
        <w:jc w:val="left"/>
      </w:pPr>
      <w:r>
        <w:rPr>
          <w:rFonts w:ascii="黑体" w:hAnsi="黑体" w:eastAsia="黑体"/>
          <w:b w:val="0"/>
          <w:sz w:val="30"/>
        </w:rPr>
        <w:t>2.1 A* 算法原理</w:t>
      </w:r>
    </w:p>
    <w:p>
      <w:pPr/>
      <w:r>
        <w:rPr>
          <w:rFonts w:ascii="Times New Roman" w:hAnsi="Times New Roman" w:eastAsia="宋体"/>
          <w:b w:val="0"/>
          <w:sz w:val="24"/>
        </w:rPr>
        <w:t>A* 算法的核心公式为：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__</w:t>
      </w:r>
      <w:r>
        <w:rPr>
          <w:rFonts w:ascii="Times New Roman" w:hAnsi="Times New Roman" w:eastAsia="宋体"/>
          <w:b w:val="0"/>
          <w:sz w:val="24"/>
        </w:rPr>
        <w:t>BLOCK_MATH__1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其中，</w:t>
      </w:r>
      <w:r>
        <w:rPr>
          <w:rFonts w:ascii="Times New Roman" w:hAnsi="Times New Roman" w:eastAsia="宋体"/>
          <w:b w:val="0"/>
          <w:sz w:val="24"/>
        </w:rPr>
        <w:t>__</w:t>
      </w:r>
      <w:r>
        <w:rPr>
          <w:rFonts w:ascii="Times New Roman" w:hAnsi="Times New Roman" w:eastAsia="宋体"/>
          <w:b w:val="0"/>
          <w:sz w:val="24"/>
        </w:rPr>
        <w:t xml:space="preserve">INLINE_MATH__3 表示从起点到节点 </w:t>
      </w:r>
      <w:r>
        <w:rPr>
          <w:rFonts w:ascii="Times New Roman" w:hAnsi="Times New Roman" w:eastAsia="宋体"/>
          <w:b w:val="0"/>
          <w:sz w:val="24"/>
        </w:rPr>
        <w:t>__</w:t>
      </w:r>
      <w:r>
        <w:rPr>
          <w:rFonts w:ascii="Times New Roman" w:hAnsi="Times New Roman" w:eastAsia="宋体"/>
          <w:b w:val="0"/>
          <w:sz w:val="24"/>
        </w:rPr>
        <w:t>INLINE_MATH__4 的实际代价，</w:t>
      </w:r>
      <w:r>
        <w:rPr>
          <w:rFonts w:ascii="Times New Roman" w:hAnsi="Times New Roman" w:eastAsia="宋体"/>
          <w:b w:val="0"/>
          <w:sz w:val="24"/>
        </w:rPr>
        <w:t>__</w:t>
      </w:r>
      <w:r>
        <w:rPr>
          <w:rFonts w:ascii="Times New Roman" w:hAnsi="Times New Roman" w:eastAsia="宋体"/>
          <w:b w:val="0"/>
          <w:sz w:val="24"/>
        </w:rPr>
        <w:t xml:space="preserve">INLINE_MATH__5 表示从节点 </w:t>
      </w:r>
      <w:r>
        <w:rPr>
          <w:rFonts w:ascii="Times New Roman" w:hAnsi="Times New Roman" w:eastAsia="宋体"/>
          <w:b w:val="0"/>
          <w:sz w:val="24"/>
        </w:rPr>
        <w:t>__</w:t>
      </w:r>
      <w:r>
        <w:rPr>
          <w:rFonts w:ascii="Times New Roman" w:hAnsi="Times New Roman" w:eastAsia="宋体"/>
          <w:b w:val="0"/>
          <w:sz w:val="24"/>
        </w:rPr>
        <w:t>INLINE_MATH__6 到终点的估计代价。</w:t>
      </w:r>
    </w:p>
    <w:p>
      <w:pPr>
        <w:pStyle w:val="Heading2"/>
        <w:spacing w:before="120" w:after="60" w:line="240" w:lineRule="auto"/>
        <w:ind w:firstLine="0"/>
        <w:jc w:val="left"/>
      </w:pPr>
      <w:r>
        <w:rPr>
          <w:rFonts w:ascii="黑体" w:hAnsi="黑体" w:eastAsia="黑体"/>
          <w:b w:val="0"/>
          <w:sz w:val="30"/>
        </w:rPr>
        <w:t>2.2 三维空间表示</w:t>
      </w:r>
    </w:p>
    <w:p>
      <w:pPr/>
      <w:r>
        <w:rPr>
          <w:rFonts w:ascii="Times New Roman" w:hAnsi="Times New Roman" w:eastAsia="宋体"/>
          <w:b w:val="0"/>
          <w:sz w:val="24"/>
        </w:rPr>
        <w:t>三维空间通常采用栅格地图或八叉树进行表示。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| 方法 | 优点 | 缺点 | | --- | --- | --- | | 栅格地图 | 实现简单 | 内存占用大 | | 八叉树 | 自适应分辨率 | 实现复杂 | | RRT | 适合高维空间 | 路径质量不稳定 |</w:t>
      </w:r>
    </w:p>
    <w:p>
      <w:pPr>
        <w:pStyle w:val="Heading2"/>
        <w:spacing w:before="120" w:after="60" w:line="240" w:lineRule="auto"/>
        <w:ind w:firstLine="0"/>
        <w:jc w:val="left"/>
      </w:pPr>
      <w:r>
        <w:rPr>
          <w:rFonts w:ascii="黑体" w:hAnsi="黑体" w:eastAsia="黑体"/>
          <w:b w:val="0"/>
          <w:sz w:val="30"/>
        </w:rPr>
        <w:t>2.3 本章小结</w:t>
      </w:r>
    </w:p>
    <w:p>
      <w:pPr/>
      <w:r>
        <w:rPr>
          <w:rFonts w:ascii="Times New Roman" w:hAnsi="Times New Roman" w:eastAsia="宋体"/>
          <w:b w:val="0"/>
          <w:sz w:val="24"/>
        </w:rPr>
        <w:t>本章介绍了 A* 算法的基本原理和三维空间的表示方法。</w:t>
      </w:r>
    </w:p>
    <w:p>
      <w:pPr>
        <w:pStyle w:val="Heading1"/>
        <w:spacing w:before="240" w:after="120" w:line="480" w:lineRule="auto"/>
        <w:ind w:firstLine="0"/>
        <w:jc w:val="center"/>
      </w:pPr>
      <w:r>
        <w:rPr>
          <w:rFonts w:ascii="黑体" w:hAnsi="黑体" w:eastAsia="黑体"/>
          <w:b w:val="0"/>
          <w:sz w:val="36"/>
        </w:rPr>
        <w:t>3. 改进 A* 算法设计</w:t>
      </w:r>
    </w:p>
    <w:p>
      <w:pPr>
        <w:pStyle w:val="Heading2"/>
        <w:spacing w:before="120" w:after="60" w:line="240" w:lineRule="auto"/>
        <w:ind w:firstLine="0"/>
        <w:jc w:val="left"/>
      </w:pPr>
      <w:r>
        <w:rPr>
          <w:rFonts w:ascii="黑体" w:hAnsi="黑体" w:eastAsia="黑体"/>
          <w:b w:val="0"/>
          <w:sz w:val="30"/>
        </w:rPr>
        <w:t>3.1 启发函数改进</w:t>
      </w:r>
    </w:p>
    <w:p>
      <w:pPr/>
      <w:r>
        <w:rPr>
          <w:rFonts w:ascii="Times New Roman" w:hAnsi="Times New Roman" w:eastAsia="宋体"/>
          <w:b w:val="0"/>
          <w:sz w:val="24"/>
        </w:rPr>
        <w:t>本文采用动态加权启发函数：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__</w:t>
      </w:r>
      <w:r>
        <w:rPr>
          <w:rFonts w:ascii="Times New Roman" w:hAnsi="Times New Roman" w:eastAsia="宋体"/>
          <w:b w:val="0"/>
          <w:sz w:val="24"/>
        </w:rPr>
        <w:t>BLOCK_MATH__2</w:t>
      </w:r>
    </w:p>
    <w:p>
      <w:pPr>
        <w:pStyle w:val="Heading2"/>
        <w:spacing w:before="120" w:after="60" w:line="240" w:lineRule="auto"/>
        <w:ind w:firstLine="0"/>
        <w:jc w:val="left"/>
      </w:pPr>
      <w:r>
        <w:rPr>
          <w:rFonts w:ascii="黑体" w:hAnsi="黑体" w:eastAsia="黑体"/>
          <w:b w:val="0"/>
          <w:sz w:val="30"/>
        </w:rPr>
        <w:t>3.2 搜索策略优化</w:t>
      </w:r>
    </w:p>
    <w:p>
      <w:pPr/>
      <w:r>
        <w:rPr>
          <w:rFonts w:ascii="Times New Roman" w:hAnsi="Times New Roman" w:eastAsia="宋体"/>
          <w:b w:val="0"/>
          <w:sz w:val="24"/>
        </w:rPr>
        <w:t>通过引入双向搜索策略，减少搜索空间：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def bidirectional_astar(start, goal):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open_set_f = {start}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open_set_b = {goal}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# 双向搜索逻辑</w:t>
      </w:r>
    </w:p>
    <w:p>
      <w:pPr>
        <w:pStyle w:val="Heading2"/>
        <w:spacing w:before="120" w:after="60" w:line="240" w:lineRule="auto"/>
        <w:ind w:firstLine="0"/>
        <w:jc w:val="left"/>
      </w:pPr>
      <w:r>
        <w:rPr>
          <w:rFonts w:ascii="黑体" w:hAnsi="黑体" w:eastAsia="黑体"/>
          <w:b w:val="0"/>
          <w:sz w:val="30"/>
        </w:rPr>
        <w:t>3.3 本章小结</w:t>
      </w:r>
    </w:p>
    <w:p>
      <w:pPr/>
      <w:r>
        <w:rPr>
          <w:rFonts w:ascii="Times New Roman" w:hAnsi="Times New Roman" w:eastAsia="宋体"/>
          <w:b w:val="0"/>
          <w:sz w:val="24"/>
        </w:rPr>
        <w:t>本章详细设计了改进 A* 算法的各个模块。</w:t>
      </w:r>
    </w:p>
    <w:p>
      <w:pPr>
        <w:pStyle w:val="Heading1"/>
        <w:spacing w:before="240" w:after="120" w:line="480" w:lineRule="auto"/>
        <w:ind w:firstLine="0"/>
        <w:jc w:val="center"/>
      </w:pPr>
      <w:r>
        <w:rPr>
          <w:rFonts w:ascii="黑体" w:hAnsi="黑体" w:eastAsia="黑体"/>
          <w:b w:val="0"/>
          <w:sz w:val="36"/>
        </w:rPr>
        <w:t>结论</w:t>
      </w:r>
    </w:p>
    <w:p>
      <w:pPr/>
      <w:r>
        <w:rPr>
          <w:rFonts w:ascii="Times New Roman" w:hAnsi="Times New Roman" w:eastAsia="宋体"/>
          <w:b w:val="0"/>
          <w:sz w:val="24"/>
        </w:rPr>
        <w:t>本文提出的改进 A* 算法在三维路径规划任务中表现优异。未来工作将考虑动态障碍物环境下的实时路径规划。</w:t>
      </w:r>
    </w:p>
    <w:p>
      <w:pPr>
        <w:pStyle w:val="Heading1"/>
        <w:spacing w:before="240" w:after="120" w:line="480" w:lineRule="auto"/>
        <w:ind w:firstLine="0"/>
        <w:jc w:val="center"/>
      </w:pPr>
      <w:r>
        <w:rPr>
          <w:rFonts w:ascii="黑体" w:hAnsi="黑体" w:eastAsia="黑体"/>
          <w:b w:val="0"/>
          <w:sz w:val="36"/>
        </w:rPr>
        <w:t>参考文献</w:t>
      </w:r>
    </w:p>
    <w:p>
      <w:pPr/>
      <w:r>
        <w:rPr>
          <w:rFonts w:ascii="Times New Roman" w:hAnsi="Times New Roman" w:eastAsia="宋体"/>
          <w:b w:val="0"/>
          <w:sz w:val="24"/>
        </w:rPr>
        <w:t>[</w:t>
      </w:r>
      <w:r>
        <w:rPr>
          <w:rFonts w:ascii="Times New Roman" w:hAnsi="Times New Roman" w:eastAsia="宋体"/>
          <w:b w:val="0"/>
          <w:sz w:val="24"/>
        </w:rPr>
        <w:t>1] Hart P E, Nilsson N J, Raphael B. A formal basis for the heuristic determination of minimum cost paths</w:t>
      </w:r>
      <w:r>
        <w:rPr>
          <w:rFonts w:ascii="Times New Roman" w:hAnsi="Times New Roman" w:eastAsia="宋体"/>
          <w:b w:val="0"/>
          <w:sz w:val="24"/>
        </w:rPr>
        <w:t>[</w:t>
      </w:r>
      <w:r>
        <w:rPr>
          <w:rFonts w:ascii="Times New Roman" w:hAnsi="Times New Roman" w:eastAsia="宋体"/>
          <w:b w:val="0"/>
          <w:sz w:val="24"/>
        </w:rPr>
        <w:t>J]. IEEE Transactions on Systems Science and Cybernetics, 1968, 4(2): 100-107.</w:t>
      </w:r>
      <w:r>
        <w:t xml:space="preserve"> </w:t>
      </w:r>
      <w:r>
        <w:rPr>
          <w:rFonts w:ascii="Times New Roman" w:hAnsi="Times New Roman" w:eastAsia="宋体"/>
          <w:b w:val="0"/>
          <w:sz w:val="24"/>
        </w:rPr>
        <w:t>[</w:t>
      </w:r>
      <w:r>
        <w:rPr>
          <w:rFonts w:ascii="Times New Roman" w:hAnsi="Times New Roman" w:eastAsia="宋体"/>
          <w:b w:val="0"/>
          <w:sz w:val="24"/>
        </w:rPr>
        <w:t>2] Korf R E. Real-time heuristic search</w:t>
      </w:r>
      <w:r>
        <w:rPr>
          <w:rFonts w:ascii="Times New Roman" w:hAnsi="Times New Roman" w:eastAsia="宋体"/>
          <w:b w:val="0"/>
          <w:sz w:val="24"/>
        </w:rPr>
        <w:t>[</w:t>
      </w:r>
      <w:r>
        <w:rPr>
          <w:rFonts w:ascii="Times New Roman" w:hAnsi="Times New Roman" w:eastAsia="宋体"/>
          <w:b w:val="0"/>
          <w:sz w:val="24"/>
        </w:rPr>
        <w:t>J]. Artificial Intelligence, 1990, 42(2-3): 189-211.</w:t>
      </w:r>
    </w:p>
    <w:p>
      <w:pPr>
        <w:pStyle w:val="Heading1"/>
        <w:spacing w:before="240" w:after="120" w:line="480" w:lineRule="auto"/>
        <w:ind w:firstLine="0"/>
        <w:jc w:val="center"/>
      </w:pPr>
      <w:r>
        <w:rPr>
          <w:rFonts w:ascii="黑体" w:hAnsi="黑体" w:eastAsia="黑体"/>
          <w:b w:val="0"/>
          <w:sz w:val="36"/>
        </w:rPr>
        <w:t>致谢</w:t>
      </w:r>
    </w:p>
    <w:p>
      <w:pPr/>
      <w:r>
        <w:rPr>
          <w:rFonts w:ascii="Times New Roman" w:hAnsi="Times New Roman" w:eastAsia="宋体"/>
          <w:b w:val="0"/>
          <w:sz w:val="24"/>
        </w:rPr>
        <w:t>感谢导师的悉心指导和同学们的帮助。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17" w:right="1814" w:bottom="1417" w:left="1814" w:header="850" w:footer="96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宋体"/>
        <w:sz w:val="18"/>
      </w:rPr>
      <w:fldChar w:fldCharType="begin"/>
    </w:r>
    <w:r>
      <w:rPr>
        <w:rFonts w:ascii="Times New Roman" w:hAnsi="Times New Roman" w:eastAsia="宋体"/>
        <w:sz w:val="18"/>
      </w:rPr>
      <w:instrText xml:space="preserve"> PAGE </w:instrText>
    </w:r>
    <w:r>
      <w:rPr>
        <w:rFonts w:ascii="Times New Roman" w:hAnsi="Times New Roman" w:eastAsia="宋体"/>
        <w:sz w:val="18"/>
      </w:rP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  <w:pBdr>
        <w:bottom w:val="single" w:sz="6" w:space="1" w:color="auto"/>
      </w:pBdr>
    </w:pPr>
    <w:r>
      <w:rPr>
        <w:rFonts w:ascii="隶书" w:hAnsi="隶书" w:eastAsia="隶书"/>
        <w:sz w:val="32"/>
      </w:rPr>
      <w:t>北京工业大学毕业设计（论文）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120" w:after="120" w:line="360" w:lineRule="auto"/>
      <w:ind w:firstLine="480"/>
      <w:jc w:val="both"/>
    </w:pPr>
    <w:rPr>
      <w:rFonts w:ascii="Times New Roman" w:hAnsi="Times New Roman" w:eastAsia="宋体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 w:line="480" w:lineRule="auto"/>
      <w:jc w:val="center"/>
      <w:outlineLvl w:val="0"/>
    </w:pPr>
    <w:rPr>
      <w:rFonts w:asciiTheme="majorHAnsi" w:eastAsiaTheme="majorEastAsia" w:hAnsiTheme="majorHAnsi" w:cstheme="majorBidi" w:ascii="黑体" w:hAnsi="黑体" w:eastAsia="黑体"/>
      <w:b w:val="0"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20" w:after="60" w:line="240" w:lineRule="auto"/>
      <w:ind w:firstLine="0"/>
      <w:jc w:val="left"/>
      <w:outlineLvl w:val="1"/>
    </w:pPr>
    <w:rPr>
      <w:rFonts w:asciiTheme="majorHAnsi" w:eastAsiaTheme="majorEastAsia" w:hAnsiTheme="majorHAnsi" w:cstheme="majorBidi" w:ascii="黑体" w:hAnsi="黑体" w:eastAsia="黑体"/>
      <w:b w:val="0"/>
      <w:bCs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60" w:after="60" w:line="240" w:lineRule="auto"/>
      <w:ind w:firstLine="0"/>
      <w:jc w:val="left"/>
      <w:outlineLvl w:val="2"/>
    </w:pPr>
    <w:rPr>
      <w:rFonts w:asciiTheme="majorHAnsi" w:eastAsiaTheme="majorEastAsia" w:hAnsiTheme="majorHAnsi" w:cstheme="majorBidi" w:ascii="黑体" w:hAnsi="黑体" w:eastAsia="黑体"/>
      <w:b w:val="0"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