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Membership application</w:t>
      </w:r>
    </w:p>
    <w:p>
      <w:r>
        <w:t xml:space="preserve">Name: </w:t>
      </w:r>
      <w:r>
        <w:fldChar w:fldCharType="begin">
          <w:ffData>
            <w:name w:val="Applicant"/>
            <w:enabled/>
            <w:calcOnExit w:val="0"/>
            <w:helpText w:type="text" w:val="Your full name"/>
            <w:statusText w:type="text" w:val="Applicant name"/>
            <w:textInput>
              <w:type w:val="regular"/>
              <w:default w:val="Type your name"/>
              <w:maxLength w:val="30"/>
            </w:textInput>
          </w:ffData>
        </w:fldChar>
      </w:r>
      <w:r>
        <w:instrText xml:space="preserve"> FORMTEXT </w:instrText>
      </w:r>
      <w:r>
        <w:fldChar w:fldCharType="separate"/>
      </w:r>
      <w:r>
        <w:t>Alice Ashby</w:t>
      </w:r>
      <w:r>
        <w:fldChar w:fldCharType="end"/>
      </w:r>
    </w:p>
    <w:p>
      <w:r>
        <w:t xml:space="preserve">Accept the terms: </w:t>
      </w:r>
      <w:r>
        <w:fldChar w:fldCharType="begin">
          <w:ffData>
            <w:name w:val="Agreed"/>
            <w:enabled/>
            <w:checkBox>
              <w:sizeAuto/>
              <w:default w:val="0"/>
              <w:checked/>
            </w:checkBox>
          </w:ffData>
        </w:fldChar>
      </w:r>
      <w:r>
        <w:instrText xml:space="preserve"> FORMCHECKBOX </w:instrText>
      </w:r>
      <w:r>
        <w:fldChar w:fldCharType="end"/>
      </w:r>
    </w:p>
    <w:p>
      <w:r>
        <w:t xml:space="preserve">Membership: </w:t>
      </w:r>
      <w:r>
        <w:fldChar w:fldCharType="begin">
          <w:ffData>
            <w:name w:val="Tier"/>
            <w:enabled/>
            <w:ddList>
              <w:result w:val="1"/>
              <w:default w:val="0"/>
              <w:listEntry w:val="Standard"/>
              <w:listEntry w:val="Premium"/>
              <w:listEntry w:val="Lifetime"/>
            </w:ddList>
          </w:ffData>
        </w:fldChar>
      </w:r>
      <w:r>
        <w:instrText xml:space="preserve"> FORMDROPDOWN </w:instrText>
      </w:r>
      <w:r>
        <w:fldChar w:fldCharType="separate"/>
      </w:r>
      <w:r>
        <w:t>Premium</w:t>
      </w:r>
      <w:r>
        <w:fldChar w:fldCharType="end"/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Referred by</w:t>
            </w:r>
          </w:p>
        </w:tc>
        <w:tc>
          <w:tcPr>
            <w:tcW w:type="dxa" w:w="4320"/>
          </w:tcPr>
          <w:p>
            <w:r>
              <w:fldChar w:fldCharType="begin">
                <w:ffData>
                  <w:name w:val="Referrer"/>
                  <w:enabled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Bob Barnes</w:t>
            </w:r>
            <w:r>
              <w:fldChar w:fldCharType="end"/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