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The quick brown fox jumps over the lazy docx sentinel.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