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Canada general debate excerpt</w:t>
      </w:r>
    </w:p>
    <w:p>
      <w:r>
        <w:t>Canada’s National statement at the General Debate during the opening of the 78th session of the UN General Assembly H.E. Ambassador Bob Rae, Ambassador and Permanent Representative of Canada to the United Nations 26 September 2023 English Version – As Delivered Mr. President, I am very honoured to speak to the General Assembly on behalf of the Government of Canada. I recognize that I am doing so on the traditional territory of the Lenape people. Mr. President, I would like to congratulate you on your election as President of the General Assembly. If I may say so, it is wonderful to see a member of the PR community taking charge. It has been a pleasure working with you and I am looking forward to working with you in the time ahead. I would also like to offer our sincere condolences to all those who have lost loved ones in the terrible floods in Libya, as well as our dear friends in</w:t>
      </w:r>
    </w:p>
    <w:p>
      <w:r>
        <w:t>Morocco mourning the many lives taken by the devastating earthquake. Let me assure you that, Canada stands ready to assist in whatever way we can, facing these challenging situations, and we are thinking today, as we see the very, very tragic photographs and videos, of the Armenians who are leaving Nagorno- Karabakh after such a challenging experience over the last several months and indeed years. Mr. President, Just before coming to New York, I had the opportunity to work with an indigenous council of leaders in Northern Ontario, Canada. They had what I thought was a very effective slogan that was quite simple. It talked about the power of unity and the dignity of difference. It is a theme we should perhaps think about. Sometimes people talk about the failure of the United Nations, and I point out that, no, it is actually the divided nations that are failing. When we are united, we</w:t>
      </w:r>
    </w:p>
    <w:p>
      <w:r>
        <w:t>succeed. I</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general debate excerpt</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