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i w:val="0"/>
          <w:color w:val="0E7C86"/>
          <w:sz w:val="22"/>
        </w:rPr>
        <w:t>CONTRIBUTION</w:t>
      </w:r>
    </w:p>
    <w:p>
      <w:pPr>
        <w:spacing w:after="40"/>
      </w:pPr>
      <w:r>
        <w:rPr>
          <w:b/>
          <w:i w:val="0"/>
          <w:color w:val="1C262B"/>
          <w:sz w:val="40"/>
        </w:rPr>
        <w:t>AI Agent Interworking — Implementation Study</w:t>
      </w:r>
    </w:p>
    <w:p>
      <w:r>
        <w:rPr>
          <w:b w:val="0"/>
          <w:i w:val="0"/>
          <w:color w:val="5C6D75"/>
          <w:sz w:val="23"/>
        </w:rPr>
        <w:t>An open-source oneM2M–MCP interworking implementation and evaluation, structured along oneM2M TR-0081 "AI Agent Interworking" V0.2.0</w:t>
      </w:r>
    </w:p>
    <w:p>
      <w:r>
        <w:rPr>
          <w:b w:val="0"/>
          <w:i w:val="0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  <w:sz w:val="19"/>
              </w:rPr>
              <w:t>Field</w:t>
            </w:r>
          </w:p>
        </w:tc>
        <w:tc>
          <w:tcPr>
            <w:tcW w:type="dxa" w:w="4873"/>
          </w:tcPr>
          <w:p>
            <w:r>
              <w:rPr>
                <w:b/>
                <w:sz w:val="19"/>
              </w:rPr>
              <w:t>Value</w:t>
            </w:r>
          </w:p>
        </w:tc>
      </w:tr>
      <w:tr>
        <w:tc>
          <w:tcPr>
            <w:tcW w:type="dxa" w:w="4873"/>
          </w:tcPr>
          <w:p>
            <w:r>
              <w:rPr>
                <w:sz w:val="19"/>
              </w:rPr>
              <w:t>Document type</w:t>
            </w:r>
          </w:p>
        </w:tc>
        <w:tc>
          <w:tcPr>
            <w:tcW w:type="dxa" w:w="4873"/>
          </w:tcPr>
          <w:p>
            <w:r>
              <w:rPr>
                <w:sz w:val="19"/>
              </w:rPr>
              <w:t>Input contribution / implementation study</w:t>
            </w:r>
          </w:p>
        </w:tc>
      </w:tr>
      <w:tr>
        <w:tc>
          <w:tcPr>
            <w:tcW w:type="dxa" w:w="4873"/>
          </w:tcPr>
          <w:p>
            <w:r>
              <w:rPr>
                <w:sz w:val="19"/>
              </w:rPr>
              <w:t>Related oneM2M work</w:t>
            </w:r>
          </w:p>
        </w:tc>
        <w:tc>
          <w:tcPr>
            <w:tcW w:type="dxa" w:w="4873"/>
          </w:tcPr>
          <w:p>
            <w:r>
              <w:rPr>
                <w:sz w:val="19"/>
              </w:rPr>
              <w:t>WI-0122; TR-0081 V0.2.0 (Release 6)</w:t>
            </w:r>
          </w:p>
        </w:tc>
      </w:tr>
      <w:tr>
        <w:tc>
          <w:tcPr>
            <w:tcW w:type="dxa" w:w="4873"/>
          </w:tcPr>
          <w:p>
            <w:r>
              <w:rPr>
                <w:sz w:val="19"/>
              </w:rPr>
              <w:t>Source</w:t>
            </w:r>
          </w:p>
        </w:tc>
        <w:tc>
          <w:tcPr>
            <w:tcW w:type="dxa" w:w="4873"/>
          </w:tcPr>
          <w:p>
            <w:r>
              <w:rPr>
                <w:sz w:val="19"/>
              </w:rPr>
              <w:t>Rostan Technologies</w:t>
            </w:r>
          </w:p>
        </w:tc>
      </w:tr>
      <w:tr>
        <w:tc>
          <w:tcPr>
            <w:tcW w:type="dxa" w:w="4873"/>
          </w:tcPr>
          <w:p>
            <w:r>
              <w:rPr>
                <w:sz w:val="19"/>
              </w:rPr>
              <w:t>Contact</w:t>
            </w:r>
          </w:p>
        </w:tc>
        <w:tc>
          <w:tcPr>
            <w:tcW w:type="dxa" w:w="4873"/>
          </w:tcPr>
          <w:p>
            <w:r>
              <w:rPr>
                <w:sz w:val="19"/>
              </w:rPr>
              <w:t>Rostan Technologies — virender@rostantechnologies.com</w:t>
            </w:r>
          </w:p>
        </w:tc>
      </w:tr>
      <w:tr>
        <w:tc>
          <w:tcPr>
            <w:tcW w:type="dxa" w:w="4873"/>
          </w:tcPr>
          <w:p>
            <w:r>
              <w:rPr>
                <w:sz w:val="19"/>
              </w:rPr>
              <w:t>Date</w:t>
            </w:r>
          </w:p>
        </w:tc>
        <w:tc>
          <w:tcPr>
            <w:tcW w:type="dxa" w:w="4873"/>
          </w:tcPr>
          <w:p>
            <w:r>
              <w:rPr>
                <w:sz w:val="19"/>
              </w:rPr>
              <w:t>2026-08-05</w:t>
            </w:r>
          </w:p>
        </w:tc>
      </w:tr>
      <w:tr>
        <w:tc>
          <w:tcPr>
            <w:tcW w:type="dxa" w:w="4873"/>
          </w:tcPr>
          <w:p>
            <w:r>
              <w:rPr>
                <w:sz w:val="19"/>
              </w:rPr>
              <w:t>Status</w:t>
            </w:r>
          </w:p>
        </w:tc>
        <w:tc>
          <w:tcPr>
            <w:tcW w:type="dxa" w:w="4873"/>
          </w:tcPr>
          <w:p>
            <w:r>
              <w:rPr>
                <w:sz w:val="19"/>
              </w:rPr>
              <w:t>Draft for discussion</w:t>
            </w:r>
          </w:p>
        </w:tc>
      </w:tr>
    </w:tbl>
    <w:p/>
    <w:p>
      <w:r>
        <w:rPr>
          <w:b w:val="0"/>
          <w:i/>
          <w:color w:val="5C6D75"/>
          <w:sz w:val="17"/>
        </w:rPr>
        <w:t>Notice: This document is an independent input contribution. It is NOT an official oneM2M deliverable and does not represent the position of oneM2M or its partners. The clause structure follows TR-0081 V0.2.0 to ease mapping of this material into the ongoing work.</w:t>
      </w:r>
    </w:p>
    <w:p>
      <w:pPr>
        <w:pStyle w:val="Heading1"/>
      </w:pPr>
      <w:r>
        <w:t>1  Scope</w:t>
      </w:r>
    </w:p>
    <w:p>
      <w:r>
        <w:rPr>
          <w:b w:val="0"/>
          <w:i w:val="0"/>
        </w:rPr>
        <w:t>The present document reports implementation experience with oneM2M–MCP interworking: an open-source MCP server that exposes a oneM2M CSE to AI agents. It describes the architecture options considered, the security model adopted, a working reference implementation on the ACME CSE, and first performance measurements. It is intended as input to the studies collected in TR-0081 [i.1] under work item WI-0122.</w:t>
      </w:r>
    </w:p>
    <w:p>
      <w:pPr>
        <w:pStyle w:val="Heading1"/>
      </w:pPr>
      <w:r>
        <w:t>2  References</w:t>
      </w:r>
    </w:p>
    <w:p>
      <w:pPr>
        <w:pStyle w:val="Heading2"/>
      </w:pPr>
      <w:r>
        <w:t>2.1  Normative references</w:t>
      </w:r>
    </w:p>
    <w:p>
      <w:pPr>
        <w:pStyle w:val="ListBullet"/>
      </w:pPr>
      <w:r>
        <w:t>[1]  oneM2M TS-0001: "Functional Architecture".</w:t>
      </w:r>
    </w:p>
    <w:p>
      <w:pPr>
        <w:pStyle w:val="ListBullet"/>
      </w:pPr>
      <w:r>
        <w:t>[2]  oneM2M TS-0004: "Service Layer Core Protocol Specification".</w:t>
      </w:r>
    </w:p>
    <w:p>
      <w:pPr>
        <w:pStyle w:val="ListBullet"/>
      </w:pPr>
      <w:r>
        <w:t>[3]  oneM2M TS-0003: "Security Solutions".</w:t>
      </w:r>
    </w:p>
    <w:p>
      <w:pPr>
        <w:pStyle w:val="ListBullet"/>
      </w:pPr>
      <w:r>
        <w:t>[4]  Model Context Protocol specification, https://modelcontextprotocol.io (governed under the Linux Foundation Agentic AI Foundation).</w:t>
      </w:r>
    </w:p>
    <w:p>
      <w:pPr>
        <w:pStyle w:val="Heading2"/>
      </w:pPr>
      <w:r>
        <w:t>2.2  Informative references</w:t>
      </w:r>
    </w:p>
    <w:p>
      <w:pPr>
        <w:pStyle w:val="ListBullet"/>
      </w:pPr>
      <w:r>
        <w:t>[i.1]  oneM2M TR-0081: "AI Agent Interworking", V0.2.0, 2026-06. https://specifications.onem2m.org/tr/tr-0081/latest/</w:t>
      </w:r>
    </w:p>
    <w:p>
      <w:pPr>
        <w:pStyle w:val="ListBullet"/>
      </w:pPr>
      <w:r>
        <w:t>[i.2]  oneM2M WI-0122: "oneM2M and Model Context Protocol". https://www.onem2m.org/technical/published-specifications/release-6</w:t>
      </w:r>
    </w:p>
    <w:p>
      <w:pPr>
        <w:pStyle w:val="ListBullet"/>
      </w:pPr>
      <w:r>
        <w:t>[i.3]  I. Friese: "Early experiments combining Agentic AI, MCP, and oneM2M", oneM2M executive viewpoint, 2025. https://www.onem2m.org/membership/executive-viewpoints/968-ingo-friese-ai-mcp</w:t>
      </w:r>
    </w:p>
    <w:p>
      <w:pPr>
        <w:pStyle w:val="ListBullet"/>
      </w:pPr>
      <w:r>
        <w:t>[i.4]  ACME oneM2M CSE, open-source CSE for education, https://github.com/ankraft/ACME-oneM2M-CSE</w:t>
      </w:r>
    </w:p>
    <w:p>
      <w:pPr>
        <w:pStyle w:val="ListBullet"/>
      </w:pPr>
      <w:r>
        <w:t>[i.5]  oneM2M TS-0033: "Interworking Framework".</w:t>
      </w:r>
    </w:p>
    <w:p>
      <w:pPr>
        <w:pStyle w:val="ListBullet"/>
      </w:pPr>
      <w:r>
        <w:t>[i.6]  I. Friese, MCP_oneM2M_example — single-tool MCP demonstration over an ACME CSE, March 2026. https://github.com/ingofriese/MCP_oneM2M_example</w:t>
      </w:r>
    </w:p>
    <w:p>
      <w:pPr>
        <w:pStyle w:val="Heading1"/>
      </w:pPr>
      <w:r>
        <w:t>3  Definition of terms and abbreviations</w:t>
      </w:r>
    </w:p>
    <w:p>
      <w:pPr>
        <w:pStyle w:val="Heading2"/>
      </w:pPr>
      <w:r>
        <w:t>3.1  Terms</w:t>
      </w:r>
    </w:p>
    <w:p>
      <w:pPr>
        <w:pStyle w:val="ListBullet"/>
      </w:pPr>
      <w:r>
        <w:rPr>
          <w:b/>
        </w:rPr>
        <w:t xml:space="preserve">AI agent: </w:t>
      </w:r>
      <w:r>
        <w:t>software system that uses a large language model to plan and execute actions towards a goal, using external tools.</w:t>
      </w:r>
    </w:p>
    <w:p>
      <w:pPr>
        <w:pStyle w:val="ListBullet"/>
      </w:pPr>
      <w:r>
        <w:rPr>
          <w:b/>
        </w:rPr>
        <w:t xml:space="preserve">MCP host: </w:t>
      </w:r>
      <w:r>
        <w:t>agent application that manages one or more MCP clients (e.g. an AI assistant, an IDE, an orchestration runtime).</w:t>
      </w:r>
    </w:p>
    <w:p>
      <w:pPr>
        <w:pStyle w:val="ListBullet"/>
      </w:pPr>
      <w:r>
        <w:rPr>
          <w:b/>
        </w:rPr>
        <w:t xml:space="preserve">MCP server: </w:t>
      </w:r>
      <w:r>
        <w:t>endpoint that exposes tools, resources and prompts to MCP clients over a defined transport.</w:t>
      </w:r>
    </w:p>
    <w:p>
      <w:pPr>
        <w:pStyle w:val="ListBullet"/>
      </w:pPr>
      <w:r>
        <w:rPr>
          <w:b/>
        </w:rPr>
        <w:t xml:space="preserve">tool: </w:t>
      </w:r>
      <w:r>
        <w:t>callable function exposed by an MCP server, described so that an agent can decide when and how to invoke it.</w:t>
      </w:r>
    </w:p>
    <w:p>
      <w:pPr>
        <w:pStyle w:val="ListBullet"/>
      </w:pPr>
      <w:r>
        <w:rPr>
          <w:b/>
        </w:rPr>
        <w:t xml:space="preserve">originator: </w:t>
      </w:r>
      <w:r>
        <w:t>oneM2M identifier (e.g. AE-ID) on whose behalf a request primitive is executed and against which access control is evaluated.</w:t>
      </w:r>
    </w:p>
    <w:p>
      <w:pPr>
        <w:pStyle w:val="Heading2"/>
      </w:pPr>
      <w:r>
        <w:t>3.2  Abbreviations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  <w:sz w:val="18"/>
              </w:rPr>
              <w:t>Abbrev.</w:t>
            </w:r>
          </w:p>
        </w:tc>
        <w:tc>
          <w:tcPr>
            <w:tcW w:type="dxa" w:w="4873"/>
          </w:tcPr>
          <w:p>
            <w:r>
              <w:rPr>
                <w:b/>
                <w:sz w:val="18"/>
              </w:rPr>
              <w:t>Meaning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ACP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Access Control Policy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AE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Application Entity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CIN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Content Instance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CNT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Container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CSE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Common Services Entity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IPE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Interworking Proxy Entity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LLM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Large Language Model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MCP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Model Context Protocol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RSC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Response Status Code</w:t>
            </w:r>
          </w:p>
        </w:tc>
      </w:tr>
      <w:tr>
        <w:tc>
          <w:tcPr>
            <w:tcW w:type="dxa" w:w="4873"/>
          </w:tcPr>
          <w:p>
            <w:r>
              <w:rPr>
                <w:sz w:val="18"/>
              </w:rPr>
              <w:t>SUB</w:t>
            </w:r>
          </w:p>
        </w:tc>
        <w:tc>
          <w:tcPr>
            <w:tcW w:type="dxa" w:w="4873"/>
          </w:tcPr>
          <w:p>
            <w:r>
              <w:rPr>
                <w:sz w:val="18"/>
              </w:rPr>
              <w:t>Subscription</w:t>
            </w:r>
          </w:p>
        </w:tc>
      </w:tr>
    </w:tbl>
    <w:p/>
    <w:p>
      <w:pPr>
        <w:pStyle w:val="Heading1"/>
      </w:pPr>
      <w:r>
        <w:t>4  Conventions</w:t>
      </w:r>
    </w:p>
    <w:p>
      <w:r>
        <w:rPr>
          <w:b w:val="0"/>
          <w:i w:val="0"/>
        </w:rPr>
        <w:t>The key words "should", "may" and "can" in the present document are to be interpreted as described in the oneM2M Drafting Rules. This document contains no normative provisions.</w:t>
      </w:r>
    </w:p>
    <w:p>
      <w:pPr>
        <w:pStyle w:val="Heading1"/>
      </w:pPr>
      <w:r>
        <w:t>5  Overview</w:t>
      </w:r>
    </w:p>
    <w:p>
      <w:pPr>
        <w:pStyle w:val="Heading2"/>
      </w:pPr>
      <w:r>
        <w:t>5.1  Agentic AI</w:t>
      </w:r>
    </w:p>
    <w:p>
      <w:r>
        <w:rPr>
          <w:b w:val="0"/>
          <w:i w:val="0"/>
        </w:rPr>
        <w:t>Agentic AI systems combine a language model with planning and tool use: the model decides which tools to call, interprets the results, and iterates until a goal is reached. For IoT, this enables natural-language operation of complex systems ("find all temperature sensors and alert me when any exceeds 30 °C") without bespoke application development. The prerequisite is that the IoT system exposes its capabilities in a form agents understand — which MCP standardizes.</w:t>
      </w:r>
    </w:p>
    <w:p>
      <w:pPr>
        <w:pStyle w:val="Heading2"/>
      </w:pPr>
      <w:r>
        <w:t>5.2  Architecture overview</w:t>
      </w:r>
    </w:p>
    <w:p>
      <w:r>
        <w:rPr>
          <w:b w:val="0"/>
          <w:i w:val="0"/>
        </w:rPr>
        <w:t>MCP follows a client-server architecture. An MCP host (the agent application) runs one MCP client per connected server. Servers expose tools with human/machine-readable descriptions; the LLM selects and invokes them. Figure 5.2-1 shows the general architecture with a oneM2M CSE as one of the connected systems.</w:t>
      </w:r>
    </w:p>
    <w:p>
      <w:pPr>
        <w:jc w:val="center"/>
      </w:pPr>
      <w:r>
        <w:drawing xmlns:a="http://schemas.openxmlformats.org/drawingml/2006/main">
          <wp:inline distT="0" distB="0" distL="0" distR="0">
            <wp:extent cx="5400000" cy="2322000"/>
            <wp:docPr id="1019" name="Diagram 1019"/>
            <a:graphic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5400000" cy="2322000"/>
                      <a:chOff x="0" y="0"/>
                      <a:chExt cx="5400000" cy="2322000"/>
                    </a:xfrm>
                  </wpg:grpSpPr>
                  <wps:wsp>
                    <wps:cNvPr id="1001" name="box1001"/>
                    <wps:cNvSpPr/>
                    <wps:spPr>
                      <a:xfrm>
                        <a:off x="162000" y="108000"/>
                        <a:ext cx="1620000" cy="1458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6F8F9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bodyPr lIns="18000" tIns="9000" rIns="18000" bIns="9000" anchor="ctr" anchorCtr="0">
                      <a:noAutofit/>
                    </wps:bodyPr>
                  </wps:wsp>
                  <wps:wsp>
                    <wps:cNvPr id="1002" name="label1002"/>
                    <wps:cNvSpPr/>
                    <wps:spPr>
                      <a:xfrm>
                        <a:off x="162000" y="162000"/>
                        <a:ext cx="1620000" cy="21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MCP Host (agent application)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03" name="box1003"/>
                    <wps:cNvSpPr/>
                    <wps:spPr>
                      <a:xfrm>
                        <a:off x="297000" y="567000"/>
                        <a:ext cx="1350000" cy="405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AI agent / LLM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04" name="box1004"/>
                    <wps:cNvSpPr/>
                    <wps:spPr>
                      <a:xfrm>
                        <a:off x="297000" y="1080000"/>
                        <a:ext cx="621000" cy="378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E3F1F2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4"/>
                              <w:szCs w:val="14"/>
                            </w:rPr>
                            <w:t xml:space="preserve">MCP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4"/>
                              <w:szCs w:val="14"/>
                            </w:rPr>
                            <w:t xml:space="preserve">client 1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05" name="box1005"/>
                    <wps:cNvSpPr/>
                    <wps:spPr>
                      <a:xfrm>
                        <a:off x="1026000" y="1080000"/>
                        <a:ext cx="621000" cy="378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E3F1F2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4"/>
                              <w:szCs w:val="14"/>
                            </w:rPr>
                            <w:t xml:space="preserve">MCP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4"/>
                              <w:szCs w:val="14"/>
                            </w:rPr>
                            <w:t xml:space="preserve">client 2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06" name="arrow1006"/>
                    <wps:cNvSpPr/>
                    <wps:spPr>
                      <a:xfrm>
                        <a:off x="594000" y="972000"/>
                        <a:ext cx="0" cy="9720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07" name="arrow1007"/>
                    <wps:cNvSpPr/>
                    <wps:spPr>
                      <a:xfrm>
                        <a:off x="1350000" y="972000"/>
                        <a:ext cx="0" cy="9720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08" name="box1008"/>
                    <wps:cNvSpPr/>
                    <wps:spPr>
                      <a:xfrm>
                        <a:off x="2484000" y="432000"/>
                        <a:ext cx="1188000" cy="486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MCP server A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e.g. database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09" name="box1009"/>
                    <wps:cNvSpPr/>
                    <wps:spPr>
                      <a:xfrm>
                        <a:off x="2484000" y="1188000"/>
                        <a:ext cx="1188000" cy="486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E3F1F2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MCP server B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oneM2M CSE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10" name="box1010"/>
                    <wps:cNvSpPr/>
                    <wps:spPr>
                      <a:xfrm>
                        <a:off x="4212000" y="432000"/>
                        <a:ext cx="1026000" cy="486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6F8F9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External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service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11" name="box1011"/>
                    <wps:cNvSpPr/>
                    <wps:spPr>
                      <a:xfrm>
                        <a:off x="4212000" y="1188000"/>
                        <a:ext cx="1026000" cy="486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6F8F9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oneM2M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resource tree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12" name="arrow1012"/>
                    <wps:cNvSpPr/>
                    <wps:spPr>
                      <a:xfrm flipV="1">
                        <a:off x="918000" y="702000"/>
                        <a:ext cx="1566000" cy="75600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13" name="label1013"/>
                    <wps:cNvSpPr/>
                    <wps:spPr>
                      <a:xfrm>
                        <a:off x="1755000" y="702000"/>
                        <a:ext cx="756000" cy="15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MCP (JSON-RPC)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14" name="arrow1014"/>
                    <wps:cNvSpPr/>
                    <wps:spPr>
                      <a:xfrm>
                        <a:off x="1647000" y="1323000"/>
                        <a:ext cx="837000" cy="10800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15" name="label1015"/>
                    <wps:cNvSpPr/>
                    <wps:spPr>
                      <a:xfrm>
                        <a:off x="1728000" y="1468800"/>
                        <a:ext cx="756000" cy="15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MCP (JSON-RPC)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16" name="arrow1016"/>
                    <wps:cNvSpPr/>
                    <wps:spPr>
                      <a:xfrm>
                        <a:off x="3672000" y="675000"/>
                        <a:ext cx="540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17" name="arrow1017"/>
                    <wps:cNvSpPr/>
                    <wps:spPr>
                      <a:xfrm>
                        <a:off x="3672000" y="1431000"/>
                        <a:ext cx="540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18" name="label1018"/>
                    <wps:cNvSpPr/>
                    <wps:spPr>
                      <a:xfrm>
                        <a:off x="3564000" y="1711800"/>
                        <a:ext cx="864000" cy="15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oneM2M primitives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</wpg:wgp>
              </a:graphicData>
            </a:graphic>
          </wp:inline>
        </w:drawing>
      </w:r>
    </w:p>
    <w:p>
      <w:pPr>
        <w:spacing w:after="240"/>
        <w:jc w:val="center"/>
      </w:pPr>
      <w:r>
        <w:rPr>
          <w:b/>
          <w:i w:val="0"/>
          <w:sz w:val="18"/>
        </w:rPr>
        <w:t>Figure 5.2-1: MCP architecture with a oneM2M CSE as external system</w:t>
      </w:r>
    </w:p>
    <w:p>
      <w:pPr>
        <w:pStyle w:val="Heading2"/>
      </w:pPr>
      <w:r>
        <w:t>5.3  Transport protocol and message format</w:t>
      </w:r>
    </w:p>
    <w:p>
      <w:r>
        <w:rPr>
          <w:b w:val="0"/>
          <w:i w:val="0"/>
        </w:rPr>
        <w:t>MCP messages are JSON-RPC 2.0. The implementation described here uses the streamable-HTTP transport (a single HTTP endpoint supporting streaming responses and server-initiated notifications), which suits CSE deployment better than stdio and enables remote agents. On the oneM2M side, all operations are expressed as request primitives per TS-0004 [2] (operation, target, originator, request identifier, release version, primitive content) and executed by the CSE.</w:t>
      </w:r>
    </w:p>
    <w:p>
      <w:pPr>
        <w:pStyle w:val="Heading2"/>
      </w:pPr>
      <w:r>
        <w:t>5.4  Lifecycle</w:t>
      </w:r>
    </w:p>
    <w:p>
      <w:r>
        <w:rPr>
          <w:b w:val="0"/>
          <w:i w:val="0"/>
        </w:rPr>
        <w:t>An MCP session proceeds: initialize (capability negotiation) → tool discovery (list_tools) → tool invocation (call_tool, repeated) → termination. Server-initiated notifications can inform the agent about asynchronous events; clause 7 discusses how oneM2M subscriptions can be bridged to such notifications as further work.</w:t>
      </w:r>
    </w:p>
    <w:p>
      <w:pPr>
        <w:pStyle w:val="Heading1"/>
      </w:pPr>
      <w:r>
        <w:t>6  Architecture model of MCP to oneM2M interworking</w:t>
      </w:r>
    </w:p>
    <w:p>
      <w:pPr>
        <w:pStyle w:val="Heading2"/>
      </w:pPr>
      <w:r>
        <w:t>6.1  Design considerations</w:t>
      </w:r>
    </w:p>
    <w:p>
      <w:pPr>
        <w:pStyle w:val="ListBullet"/>
      </w:pPr>
      <w:r>
        <w:rPr>
          <w:b/>
        </w:rPr>
        <w:t xml:space="preserve">Reuse the CSE's own request pipeline. </w:t>
      </w:r>
      <w:r>
        <w:t>Agent actions must pass through the same validation, access-control and dispatch path as any AE request, so no parallel/privileged access path is created.</w:t>
      </w:r>
    </w:p>
    <w:p>
      <w:pPr>
        <w:pStyle w:val="ListBullet"/>
      </w:pPr>
      <w:r>
        <w:rPr>
          <w:b/>
        </w:rPr>
        <w:t xml:space="preserve">Curated tools over raw primitives. </w:t>
      </w:r>
      <w:r>
        <w:t>Agents perform better with a small set of task-oriented tools (discover, read, store, subscribe) than with a single generic "send primitive" tool; a guarded raw tool remains useful for expert use.</w:t>
      </w:r>
    </w:p>
    <w:p>
      <w:pPr>
        <w:pStyle w:val="ListBullet"/>
      </w:pPr>
      <w:r>
        <w:rPr>
          <w:b/>
        </w:rPr>
        <w:t xml:space="preserve">Tool descriptions teach oneM2M. </w:t>
      </w:r>
      <w:r>
        <w:t>Descriptions embed the minimum oneM2M concepts (resource tree, containers, contentInstances) so models use the standard correctly without fine-tuning.</w:t>
      </w:r>
    </w:p>
    <w:p>
      <w:pPr>
        <w:pStyle w:val="ListBullet"/>
      </w:pPr>
      <w:r>
        <w:rPr>
          <w:b/>
        </w:rPr>
        <w:t xml:space="preserve">Deployment neutrality. </w:t>
      </w:r>
      <w:r>
        <w:t>The interworking function should be deployable both inside a CSE (plugin) and as a standalone gateway in front of any CSE (AE/IPE over Mca).</w:t>
      </w:r>
    </w:p>
    <w:p>
      <w:pPr>
        <w:pStyle w:val="Heading2"/>
      </w:pPr>
      <w:r>
        <w:t>6.2  Interworking scenarios</w:t>
      </w:r>
    </w:p>
    <w:p>
      <w:pPr>
        <w:pStyle w:val="Heading3"/>
      </w:pPr>
      <w:r>
        <w:t>6.2.1  Scenario A: MCP server as CSE plugin</w:t>
      </w:r>
    </w:p>
    <w:p>
      <w:r>
        <w:rPr>
          <w:b w:val="0"/>
          <w:i w:val="0"/>
        </w:rPr>
        <w:t>The MCP server runs inside the CSE process and injects primitives directly into the request pipeline (Figure 6.2-1). This minimizes latency and deployment complexity and was chosen for the reference implementation (clause 6.3). It requires a CSE with an extension mechanism, such as the ACME CSE plugin framework [i.4].</w:t>
      </w:r>
    </w:p>
    <w:p>
      <w:pPr>
        <w:jc w:val="center"/>
      </w:pPr>
      <w:r>
        <w:drawing xmlns:a="http://schemas.openxmlformats.org/drawingml/2006/main">
          <wp:inline distT="0" distB="0" distL="0" distR="0">
            <wp:extent cx="5400000" cy="2565000"/>
            <wp:docPr id="1034" name="Diagram 1034"/>
            <a:graphic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5400000" cy="2565000"/>
                      <a:chOff x="0" y="0"/>
                      <a:chExt cx="5400000" cy="2565000"/>
                    </a:xfrm>
                  </wpg:grpSpPr>
                  <wps:wsp>
                    <wps:cNvPr id="1020" name="box1020"/>
                    <wps:cNvSpPr/>
                    <wps:spPr>
                      <a:xfrm>
                        <a:off x="162000" y="783000"/>
                        <a:ext cx="1134000" cy="864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AI agent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MCP host + client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21" name="box1021"/>
                    <wps:cNvSpPr/>
                    <wps:spPr>
                      <a:xfrm>
                        <a:off x="1836000" y="243000"/>
                        <a:ext cx="3402000" cy="2025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6F8F9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bodyPr lIns="18000" tIns="9000" rIns="18000" bIns="9000" anchor="ctr" anchorCtr="0">
                      <a:noAutofit/>
                    </wps:bodyPr>
                  </wps:wsp>
                  <wps:wsp>
                    <wps:cNvPr id="1022" name="label1022"/>
                    <wps:cNvSpPr/>
                    <wps:spPr>
                      <a:xfrm>
                        <a:off x="1836000" y="0"/>
                        <a:ext cx="3402000" cy="21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8"/>
                              <w:szCs w:val="18"/>
                            </w:rPr>
                            <w:t xml:space="preserve">oneM2M CSE (e.g. ACME)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23" name="box1023"/>
                    <wps:cNvSpPr/>
                    <wps:spPr>
                      <a:xfrm>
                        <a:off x="1998000" y="567000"/>
                        <a:ext cx="1296000" cy="702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E3F1F2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MCP server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plugin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24" name="box1024"/>
                    <wps:cNvSpPr/>
                    <wps:spPr>
                      <a:xfrm>
                        <a:off x="3618000" y="567000"/>
                        <a:ext cx="1404000" cy="702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Request pipeline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validation · ACP · dispatch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25" name="box1025"/>
                    <wps:cNvSpPr/>
                    <wps:spPr>
                      <a:xfrm>
                        <a:off x="3618000" y="1512000"/>
                        <a:ext cx="1404000" cy="594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Resource tree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AE / CNT / CIN / SUB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26" name="box1026"/>
                    <wps:cNvSpPr/>
                    <wps:spPr>
                      <a:xfrm>
                        <a:off x="1998000" y="1512000"/>
                        <a:ext cx="1296000" cy="594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Protocol bindings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HTTP · MQTT · CoAP · WS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27" name="arrow1027"/>
                    <wps:cNvSpPr/>
                    <wps:spPr>
                      <a:xfrm flipV="1">
                        <a:off x="1296000" y="972000"/>
                        <a:ext cx="702000" cy="13500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28" name="label1028"/>
                    <wps:cNvSpPr/>
                    <wps:spPr>
                      <a:xfrm>
                        <a:off x="1080000" y="567000"/>
                        <a:ext cx="972000" cy="29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5"/>
                              <w:szCs w:val="15"/>
                            </w:rPr>
                            <w:t xml:space="preserve">MCP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5"/>
                              <w:szCs w:val="15"/>
                            </w:rPr>
                            <w:t xml:space="preserve">(streamable-HTTP)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29" name="arrow1029"/>
                    <wps:cNvSpPr/>
                    <wps:spPr>
                      <a:xfrm>
                        <a:off x="3294000" y="918000"/>
                        <a:ext cx="324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30" name="label1030"/>
                    <wps:cNvSpPr/>
                    <wps:spPr>
                      <a:xfrm>
                        <a:off x="3213000" y="648000"/>
                        <a:ext cx="486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4"/>
                              <w:szCs w:val="14"/>
                            </w:rPr>
                            <w:t xml:space="preserve">primitives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31" name="arrow1031"/>
                    <wps:cNvSpPr/>
                    <wps:spPr>
                      <a:xfrm>
                        <a:off x="4320000" y="1269000"/>
                        <a:ext cx="0" cy="24300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32" name="arrow1032"/>
                    <wps:cNvSpPr/>
                    <wps:spPr>
                      <a:xfrm flipV="1">
                        <a:off x="3294000" y="1269000"/>
                        <a:ext cx="486000" cy="54000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33" name="label1033"/>
                    <wps:cNvSpPr/>
                    <wps:spPr>
                      <a:xfrm>
                        <a:off x="3240000" y="1458000"/>
                        <a:ext cx="540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4"/>
                              <w:szCs w:val="14"/>
                            </w:rPr>
                            <w:t xml:space="preserve">other AEs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</wpg:wgp>
              </a:graphicData>
            </a:graphic>
          </wp:inline>
        </w:drawing>
      </w:r>
    </w:p>
    <w:p>
      <w:pPr>
        <w:spacing w:after="240"/>
        <w:jc w:val="center"/>
      </w:pPr>
      <w:r>
        <w:rPr>
          <w:b/>
          <w:i w:val="0"/>
          <w:sz w:val="18"/>
        </w:rPr>
        <w:t>Figure 6.2-1: Scenario A — MCP server as a plugin of the CSE</w:t>
      </w:r>
    </w:p>
    <w:p>
      <w:pPr>
        <w:pStyle w:val="Heading3"/>
      </w:pPr>
      <w:r>
        <w:t>6.2.2  Scenario B: standalone MCP gateway (AE/IPE)</w:t>
      </w:r>
    </w:p>
    <w:p>
      <w:r>
        <w:rPr>
          <w:b w:val="0"/>
          <w:i w:val="0"/>
        </w:rPr>
        <w:t>The MCP server runs as a separate process, registers as an AE (or is structured as an IPE per TS-0033 [i.5]) and communicates with the CSE over Mca (Figure 6.2-2). This works with any compliant CSE (Mobius, OM2M, tinyIoT) at the cost of one additional network hop, and is the natural evolution path for a CSE-independent deliverable.</w:t>
      </w:r>
    </w:p>
    <w:p>
      <w:pPr>
        <w:jc w:val="center"/>
      </w:pPr>
      <w:r>
        <w:drawing xmlns:a="http://schemas.openxmlformats.org/drawingml/2006/main">
          <wp:inline distT="0" distB="0" distL="0" distR="0">
            <wp:extent cx="5400000" cy="1296000"/>
            <wp:docPr id="1042" name="Diagram 1042"/>
            <a:graphic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5400000" cy="1296000"/>
                      <a:chOff x="0" y="0"/>
                      <a:chExt cx="5400000" cy="1296000"/>
                    </a:xfrm>
                  </wpg:grpSpPr>
                  <wps:wsp>
                    <wps:cNvPr id="1035" name="box1035"/>
                    <wps:cNvSpPr/>
                    <wps:spPr>
                      <a:xfrm>
                        <a:off x="162000" y="108000"/>
                        <a:ext cx="1080000" cy="810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AI agent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MCP host + client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36" name="box1036"/>
                    <wps:cNvSpPr/>
                    <wps:spPr>
                      <a:xfrm>
                        <a:off x="1782000" y="108000"/>
                        <a:ext cx="1404000" cy="810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E3F1F2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MCP gateway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registered as AE / IPE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37" name="box1037"/>
                    <wps:cNvSpPr/>
                    <wps:spPr>
                      <a:xfrm>
                        <a:off x="3780000" y="108000"/>
                        <a:ext cx="1404000" cy="810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6F8F9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oneM2M CSE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any implementation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38" name="arrow1038"/>
                    <wps:cNvSpPr/>
                    <wps:spPr>
                      <a:xfrm>
                        <a:off x="1242000" y="513000"/>
                        <a:ext cx="540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39" name="label1039"/>
                    <wps:cNvSpPr/>
                    <wps:spPr>
                      <a:xfrm>
                        <a:off x="1161000" y="270000"/>
                        <a:ext cx="702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4"/>
                              <w:szCs w:val="14"/>
                            </w:rPr>
                            <w:t xml:space="preserve">MCP (JSON-RPC)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40" name="arrow1040"/>
                    <wps:cNvSpPr/>
                    <wps:spPr>
                      <a:xfrm>
                        <a:off x="3186000" y="513000"/>
                        <a:ext cx="594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41" name="label1041"/>
                    <wps:cNvSpPr/>
                    <wps:spPr>
                      <a:xfrm>
                        <a:off x="3132000" y="270000"/>
                        <a:ext cx="756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4"/>
                              <w:szCs w:val="14"/>
                            </w:rPr>
                            <w:t xml:space="preserve">Mca (HTTP/MQTT)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</wpg:wgp>
              </a:graphicData>
            </a:graphic>
          </wp:inline>
        </w:drawing>
      </w:r>
    </w:p>
    <w:p>
      <w:pPr>
        <w:spacing w:after="240"/>
        <w:jc w:val="center"/>
      </w:pPr>
      <w:r>
        <w:rPr>
          <w:b/>
          <w:i w:val="0"/>
          <w:sz w:val="18"/>
        </w:rPr>
        <w:t>Figure 6.2-2: Scenario B — standalone MCP gateway over Mca</w:t>
      </w:r>
    </w:p>
    <w:p>
      <w:pPr>
        <w:pStyle w:val="Heading3"/>
      </w:pPr>
      <w:r>
        <w:t>6.2.3  Relation to the agentic IPE generation framework</w:t>
      </w:r>
    </w:p>
    <w:p>
      <w:r>
        <w:rPr>
          <w:b w:val="0"/>
          <w:i w:val="0"/>
        </w:rPr>
        <w:t>TR-0081 clause 6.2.1 [i.1] describes a framework in which a coding agent autonomously generates IPEs, interacting with the CSE through a "oneM2M MCP Server" supported by oneM2M-specific skills. The implementation described in the present document provides exactly that component and can therefore serve as the CSE-side building block of the framework; the tool set of clause 6.3 covers the resource preparation steps named there (creation of &lt;AE&gt; and &lt;container&gt; resources, storage and validation of &lt;contentInstance&gt; resources).</w:t>
      </w:r>
    </w:p>
    <w:p>
      <w:pPr>
        <w:pStyle w:val="Heading2"/>
      </w:pPr>
      <w:r>
        <w:t>6.3  Reference implementation</w:t>
      </w:r>
    </w:p>
    <w:p>
      <w:r>
        <w:rPr>
          <w:b w:val="0"/>
          <w:i w:val="0"/>
        </w:rPr>
        <w:t>A single-tool MCP demonstration over an ACME CSE was published by the WI-0122 rapporteur in March 2026 [i.6], establishing feasibility. The implementation reported here extends that to a deployable server. A reference implementation of Scenario A exists as a user plugin for the ACME CSE (v2026.05 plugin architecture; no fork or core modification). It exposes seventeen tools; Table 6.3-1 shows the core mapping to oneM2M primitives. Figure 6.3-1 shows the message flow of a tool call.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rPr>
                <w:b/>
                <w:sz w:val="17"/>
              </w:rPr>
              <w:t>MCP tool</w:t>
            </w:r>
          </w:p>
        </w:tc>
        <w:tc>
          <w:tcPr>
            <w:tcW w:type="dxa" w:w="3249"/>
          </w:tcPr>
          <w:p>
            <w:r>
              <w:rPr>
                <w:b/>
                <w:sz w:val="17"/>
              </w:rPr>
              <w:t>oneM2M primitive</w:t>
            </w:r>
          </w:p>
        </w:tc>
        <w:tc>
          <w:tcPr>
            <w:tcW w:type="dxa" w:w="3249"/>
          </w:tcPr>
          <w:p>
            <w:r>
              <w:rPr>
                <w:b/>
                <w:sz w:val="17"/>
              </w:rPr>
              <w:t>Notes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cse_info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RETRIEVE &lt;CSEBase&gt;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entry point for orientation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discover_resources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RETRIEVE + filterCriteria (fu=1, ty, lbl)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returns resource identifier list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retrieve_resource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RETRIEVE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structured/unstructured IDs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register_ae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CREATE &lt;AE&gt;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agent-owned application entity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create_container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CREATE &lt;container&gt;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with retention policy (mni)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add_content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CREATE &lt;contentInstance&gt;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data point write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get_latest_content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RETRIEVE &lt;container&gt;/la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newest data point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create_subscription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CREATE &lt;subscription&gt;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notification URI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delete_resource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DELETE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annotated destructive</w:t>
            </w:r>
          </w:p>
        </w:tc>
      </w:tr>
      <w:tr>
        <w:tc>
          <w:tcPr>
            <w:tcW w:type="dxa" w:w="3249"/>
          </w:tcPr>
          <w:p>
            <w:r>
              <w:rPr>
                <w:sz w:val="17"/>
              </w:rPr>
              <w:t>send_onem2m_primitive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any</w:t>
            </w:r>
          </w:p>
        </w:tc>
        <w:tc>
          <w:tcPr>
            <w:tcW w:type="dxa" w:w="3249"/>
          </w:tcPr>
          <w:p>
            <w:r>
              <w:rPr>
                <w:sz w:val="17"/>
              </w:rPr>
              <w:t>guarded expert escape hatch</w:t>
            </w:r>
          </w:p>
        </w:tc>
      </w:tr>
    </w:tbl>
    <w:p/>
    <w:p>
      <w:pPr>
        <w:jc w:val="center"/>
      </w:pPr>
      <w:r>
        <w:rPr>
          <w:b/>
          <w:i w:val="0"/>
          <w:sz w:val="18"/>
        </w:rPr>
        <w:t>Table 6.3-1: MCP tool to oneM2M primitive mapping</w:t>
      </w:r>
    </w:p>
    <w:p>
      <w:pPr>
        <w:jc w:val="center"/>
      </w:pPr>
      <w:r>
        <w:drawing xmlns:a="http://schemas.openxmlformats.org/drawingml/2006/main">
          <wp:inline distT="0" distB="0" distL="0" distR="0">
            <wp:extent cx="5400000" cy="3240000"/>
            <wp:docPr id="1064" name="Diagram 1064"/>
            <a:graphic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5400000" cy="3240000"/>
                      <a:chOff x="0" y="0"/>
                      <a:chExt cx="5400000" cy="3240000"/>
                    </a:xfrm>
                  </wpg:grpSpPr>
                  <wps:wsp>
                    <wps:cNvPr id="1043" name="box1043"/>
                    <wps:cNvSpPr/>
                    <wps:spPr>
                      <a:xfrm>
                        <a:off x="108000" y="70200"/>
                        <a:ext cx="1080000" cy="3888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AI agent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44" name="arrow1044"/>
                    <wps:cNvSpPr/>
                    <wps:spPr>
                      <a:xfrm flipV="1">
                        <a:off x="648000" y="459000"/>
                        <a:ext cx="0" cy="2403000"/>
                      </a:xfrm>
                      <a:prstGeom prst="line">
                        <a:avLst/>
                      </a:prstGeom>
                      <a:ln w="9525">
                        <a:solidFill>
                          <a:srgbClr val="5C6D75"/>
                        </a:solidFill>
                        <a:prstDash val="sysDot"/>
                      </a:ln>
                    </wps:spPr>
                    <wps:bodyPr/>
                  </wps:wsp>
                  <wps:wsp>
                    <wps:cNvPr id="1045" name="box1045"/>
                    <wps:cNvSpPr/>
                    <wps:spPr>
                      <a:xfrm>
                        <a:off x="1620000" y="70200"/>
                        <a:ext cx="1080000" cy="3888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E3F1F2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MCP server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plugin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46" name="arrow1046"/>
                    <wps:cNvSpPr/>
                    <wps:spPr>
                      <a:xfrm flipV="1">
                        <a:off x="2160000" y="459000"/>
                        <a:ext cx="0" cy="2403000"/>
                      </a:xfrm>
                      <a:prstGeom prst="line">
                        <a:avLst/>
                      </a:prstGeom>
                      <a:ln w="9525">
                        <a:solidFill>
                          <a:srgbClr val="5C6D75"/>
                        </a:solidFill>
                        <a:prstDash val="sysDot"/>
                      </a:ln>
                    </wps:spPr>
                    <wps:bodyPr/>
                  </wps:wsp>
                  <wps:wsp>
                    <wps:cNvPr id="1047" name="box1047"/>
                    <wps:cNvSpPr/>
                    <wps:spPr>
                      <a:xfrm>
                        <a:off x="3132000" y="70200"/>
                        <a:ext cx="1080000" cy="3888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Request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pipeline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48" name="arrow1048"/>
                    <wps:cNvSpPr/>
                    <wps:spPr>
                      <a:xfrm flipV="1">
                        <a:off x="3672000" y="459000"/>
                        <a:ext cx="0" cy="2403000"/>
                      </a:xfrm>
                      <a:prstGeom prst="line">
                        <a:avLst/>
                      </a:prstGeom>
                      <a:ln w="9525">
                        <a:solidFill>
                          <a:srgbClr val="5C6D75"/>
                        </a:solidFill>
                        <a:prstDash val="sysDot"/>
                      </a:ln>
                    </wps:spPr>
                    <wps:bodyPr/>
                  </wps:wsp>
                  <wps:wsp>
                    <wps:cNvPr id="1049" name="box1049"/>
                    <wps:cNvSpPr/>
                    <wps:spPr>
                      <a:xfrm>
                        <a:off x="4320000" y="70200"/>
                        <a:ext cx="1080000" cy="3888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Resource tree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50" name="arrow1050"/>
                    <wps:cNvSpPr/>
                    <wps:spPr>
                      <a:xfrm flipV="1">
                        <a:off x="4860000" y="459000"/>
                        <a:ext cx="0" cy="2403000"/>
                      </a:xfrm>
                      <a:prstGeom prst="line">
                        <a:avLst/>
                      </a:prstGeom>
                      <a:ln w="9525">
                        <a:solidFill>
                          <a:srgbClr val="5C6D75"/>
                        </a:solidFill>
                        <a:prstDash val="sysDot"/>
                      </a:ln>
                    </wps:spPr>
                    <wps:bodyPr/>
                  </wps:wsp>
                  <wps:wsp>
                    <wps:cNvPr id="1051" name="arrow1051"/>
                    <wps:cNvSpPr/>
                    <wps:spPr>
                      <a:xfrm>
                        <a:off x="648000" y="756000"/>
                        <a:ext cx="1512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52" name="label1052"/>
                    <wps:cNvSpPr/>
                    <wps:spPr>
                      <a:xfrm>
                        <a:off x="648000" y="561600"/>
                        <a:ext cx="1512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4"/>
                              <w:szCs w:val="14"/>
                            </w:rPr>
                            <w:t xml:space="preserve">call_tool("add_content", {container, value})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53" name="arrow1053"/>
                    <wps:cNvSpPr/>
                    <wps:spPr>
                      <a:xfrm>
                        <a:off x="2160000" y="1080000"/>
                        <a:ext cx="1512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54" name="label1054"/>
                    <wps:cNvSpPr/>
                    <wps:spPr>
                      <a:xfrm>
                        <a:off x="2160000" y="885600"/>
                        <a:ext cx="1512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4"/>
                              <w:szCs w:val="14"/>
                            </w:rPr>
                            <w:t xml:space="preserve">CREATE primitive {op:1, to, fr, pc:cin}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55" name="label1055"/>
                    <wps:cNvSpPr/>
                    <wps:spPr>
                      <a:xfrm>
                        <a:off x="3726000" y="1269000"/>
                        <a:ext cx="1080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A85A08"/>
                              <w:sz w:val="14"/>
                              <w:szCs w:val="14"/>
                            </w:rPr>
                            <w:t xml:space="preserve">validate + ACP check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56" name="arrow1056"/>
                    <wps:cNvSpPr/>
                    <wps:spPr>
                      <a:xfrm>
                        <a:off x="3672000" y="1620000"/>
                        <a:ext cx="1188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57" name="label1057"/>
                    <wps:cNvSpPr/>
                    <wps:spPr>
                      <a:xfrm>
                        <a:off x="3672000" y="1425600"/>
                        <a:ext cx="1188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4"/>
                              <w:szCs w:val="14"/>
                            </w:rPr>
                            <w:t xml:space="preserve">store &lt;contentInstance&gt;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58" name="arrow1058"/>
                    <wps:cNvSpPr/>
                    <wps:spPr>
                      <a:xfrm flipH="1">
                        <a:off x="3672000" y="1944000"/>
                        <a:ext cx="1188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5C6D75"/>
                        </a:solidFill>
                        <a:prstDash val="dash"/>
                        <a:tailEnd type="triangle" w="med" len="med"/>
                      </a:ln>
                    </wps:spPr>
                    <wps:bodyPr/>
                  </wps:wsp>
                  <wps:wsp>
                    <wps:cNvPr id="1059" name="label1059"/>
                    <wps:cNvSpPr/>
                    <wps:spPr>
                      <a:xfrm>
                        <a:off x="3672000" y="1749600"/>
                        <a:ext cx="1188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4"/>
                              <w:szCs w:val="14"/>
                            </w:rPr>
                            <w:t xml:space="preserve">created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60" name="arrow1060"/>
                    <wps:cNvSpPr/>
                    <wps:spPr>
                      <a:xfrm flipH="1">
                        <a:off x="2160000" y="2268000"/>
                        <a:ext cx="1512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5C6D75"/>
                        </a:solidFill>
                        <a:prstDash val="dash"/>
                        <a:tailEnd type="triangle" w="med" len="med"/>
                      </a:ln>
                    </wps:spPr>
                    <wps:bodyPr/>
                  </wps:wsp>
                  <wps:wsp>
                    <wps:cNvPr id="1061" name="label1061"/>
                    <wps:cNvSpPr/>
                    <wps:spPr>
                      <a:xfrm>
                        <a:off x="2160000" y="2073600"/>
                        <a:ext cx="1512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4"/>
                              <w:szCs w:val="14"/>
                            </w:rPr>
                            <w:t xml:space="preserve">Result (rsc = 2001, resource)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  <wps:wsp>
                    <wps:cNvPr id="1062" name="arrow1062"/>
                    <wps:cNvSpPr/>
                    <wps:spPr>
                      <a:xfrm flipH="1">
                        <a:off x="648000" y="2592000"/>
                        <a:ext cx="1512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5C6D75"/>
                        </a:solidFill>
                        <a:prstDash val="dash"/>
                        <a:tailEnd type="triangle" w="med" len="med"/>
                      </a:ln>
                    </wps:spPr>
                    <wps:bodyPr/>
                  </wps:wsp>
                  <wps:wsp>
                    <wps:cNvPr id="1063" name="label1063"/>
                    <wps:cNvSpPr/>
                    <wps:spPr>
                      <a:xfrm>
                        <a:off x="648000" y="2397600"/>
                        <a:ext cx="1512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4"/>
                              <w:szCs w:val="14"/>
                            </w:rPr>
                            <w:t xml:space="preserve">tool result (JSON)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</wpg:wgp>
              </a:graphicData>
            </a:graphic>
          </wp:inline>
        </w:drawing>
      </w:r>
    </w:p>
    <w:p>
      <w:pPr>
        <w:spacing w:after="240"/>
        <w:jc w:val="center"/>
      </w:pPr>
      <w:r>
        <w:rPr>
          <w:b/>
          <w:i w:val="0"/>
          <w:sz w:val="18"/>
        </w:rPr>
        <w:t>Figure 6.3-1: Message flow of an agent tool call (data point write)</w:t>
      </w:r>
    </w:p>
    <w:p>
      <w:pPr>
        <w:pStyle w:val="Heading1"/>
      </w:pPr>
      <w:r>
        <w:t>7  Security aspects of MCP interworking</w:t>
      </w:r>
    </w:p>
    <w:p>
      <w:pPr>
        <w:pStyle w:val="Heading2"/>
      </w:pPr>
      <w:r>
        <w:t>7.1  Overview</w:t>
      </w:r>
    </w:p>
    <w:p>
      <w:r>
        <w:rPr>
          <w:b w:val="0"/>
          <w:i w:val="0"/>
        </w:rPr>
        <w:t>Agentic access raises the security questions identified in [i.3]: how is an agent authenticated, what is it authorized to do, and how are notifications and dependability handled. The guiding principle of this implementation: the agent is a oneM2M security principal like any other — no new authorization model is invented.</w:t>
      </w:r>
    </w:p>
    <w:p>
      <w:pPr>
        <w:pStyle w:val="Heading2"/>
      </w:pPr>
      <w:r>
        <w:t>7.2  Security architecture</w:t>
      </w:r>
    </w:p>
    <w:p>
      <w:r>
        <w:rPr>
          <w:b w:val="0"/>
          <w:i w:val="0"/>
        </w:rPr>
        <w:t>Security is layered (Figure 7.2-1): transport security and agent authentication are handled at the MCP layer (TLS; the MCP specification supports OAuth 2.0-based authorization); each authenticated agent is then mapped to a dedicated oneM2M originator (AE-ID); every primitive executes under that originator and is authorized by the CSE's &lt;accessControlPolicy&gt; evaluation per TS-0003 [3].</w:t>
      </w:r>
    </w:p>
    <w:p>
      <w:pPr>
        <w:jc w:val="center"/>
      </w:pPr>
      <w:r>
        <w:drawing xmlns:a="http://schemas.openxmlformats.org/drawingml/2006/main">
          <wp:inline distT="0" distB="0" distL="0" distR="0">
            <wp:extent cx="5400000" cy="1782000"/>
            <wp:docPr id="1073" name="Diagram 1073"/>
            <a:graphic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5400000" cy="1782000"/>
                      <a:chOff x="0" y="0"/>
                      <a:chExt cx="5400000" cy="1782000"/>
                    </a:xfrm>
                  </wpg:grpSpPr>
                  <wps:wsp>
                    <wps:cNvPr id="1065" name="box1065"/>
                    <wps:cNvSpPr/>
                    <wps:spPr>
                      <a:xfrm>
                        <a:off x="162000" y="108000"/>
                        <a:ext cx="1026000" cy="864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AI agent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66" name="box1066"/>
                    <wps:cNvSpPr/>
                    <wps:spPr>
                      <a:xfrm>
                        <a:off x="1566000" y="108000"/>
                        <a:ext cx="1242000" cy="864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E3F1F2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MCP endpoint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transport auth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(TLS, OAuth)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67" name="box1067"/>
                    <wps:cNvSpPr/>
                    <wps:spPr>
                      <a:xfrm>
                        <a:off x="3186000" y="108000"/>
                        <a:ext cx="1080000" cy="864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Originator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1C262B"/>
                              <w:sz w:val="16"/>
                              <w:szCs w:val="16"/>
                            </w:rPr>
                            <w:t xml:space="preserve">mapping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3"/>
                              <w:szCs w:val="13"/>
                            </w:rPr>
                            <w:t xml:space="preserve">agent → AE-ID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68" name="box1068"/>
                    <wps:cNvSpPr/>
                    <wps:spPr>
                      <a:xfrm>
                        <a:off x="4536000" y="108000"/>
                        <a:ext cx="756000" cy="864000"/>
                      </a:xfrm>
                      <a:prstGeom prst="roundRect">
                        <a:avLst>
                          <a:gd name="adj" fmla="val 8000"/>
                        </a:avLst>
                      </a:prstGeom>
                      <a:solidFill>
                        <a:srgbClr val="F7ECDD"/>
                      </a:solidFill>
                      <a:ln w="12700">
                        <a:solidFill>
                          <a:srgbClr val="1C262B"/>
                        </a:solidFill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&lt;ACP&gt;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b/>
                              <w:color w:val="1C262B"/>
                              <w:sz w:val="16"/>
                              <w:szCs w:val="16"/>
                            </w:rPr>
                            <w:t xml:space="preserve">check</w:t>
                          </w:r>
                        </w:p>
                      </w:txbxContent>
                    </wps:txbx>
                    <wps:bodyPr lIns="18000" tIns="9000" rIns="18000" bIns="9000" anchor="ctr" anchorCtr="0">
                      <a:noAutofit/>
                    </wps:bodyPr>
                  </wps:wsp>
                  <wps:wsp>
                    <wps:cNvPr id="1069" name="arrow1069"/>
                    <wps:cNvSpPr/>
                    <wps:spPr>
                      <a:xfrm>
                        <a:off x="1188000" y="540000"/>
                        <a:ext cx="378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70" name="arrow1070"/>
                    <wps:cNvSpPr/>
                    <wps:spPr>
                      <a:xfrm>
                        <a:off x="2808000" y="540000"/>
                        <a:ext cx="378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71" name="arrow1071"/>
                    <wps:cNvSpPr/>
                    <wps:spPr>
                      <a:xfrm>
                        <a:off x="4266000" y="540000"/>
                        <a:ext cx="270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C262B"/>
                        </a:solidFill>
                        <a:tailEnd type="triangle" w="med" len="med"/>
                      </a:ln>
                    </wps:spPr>
                    <wps:bodyPr/>
                  </wps:wsp>
                  <wps:wsp>
                    <wps:cNvPr id="1072" name="label1072"/>
                    <wps:cNvSpPr/>
                    <wps:spPr>
                      <a:xfrm>
                        <a:off x="216000" y="1188000"/>
                        <a:ext cx="5022000" cy="405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5"/>
                              <w:szCs w:val="15"/>
                            </w:rPr>
                            <w:t xml:space="preserve">Every tool call is authorized by the CSE's own &lt;accessControlPolicy&gt; evaluation —</w:t>
                          </w:r>
                        </w:p>
                        <w:p>
                          <w:pPr>
                            <w:spacing w:before="0" w:after="0" w:line="240" w:lineRule="auto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5C6D75"/>
                              <w:sz w:val="15"/>
                              <w:szCs w:val="15"/>
                            </w:rPr>
                            <w:t xml:space="preserve">the agent has no more rights than its mapped originator.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</wpg:wgp>
              </a:graphicData>
            </a:graphic>
          </wp:inline>
        </w:drawing>
      </w:r>
    </w:p>
    <w:p>
      <w:pPr>
        <w:spacing w:after="240"/>
        <w:jc w:val="center"/>
      </w:pPr>
      <w:r>
        <w:rPr>
          <w:b/>
          <w:i w:val="0"/>
          <w:sz w:val="18"/>
        </w:rPr>
        <w:t>Figure 7.2-1: Layered security architecture</w:t>
      </w:r>
    </w:p>
    <w:p>
      <w:pPr>
        <w:pStyle w:val="Heading2"/>
      </w:pPr>
      <w:r>
        <w:t>7.3  Security procedure for MCP interworking</w:t>
      </w:r>
    </w:p>
    <w:p>
      <w:pPr>
        <w:pStyle w:val="ListBullet"/>
      </w:pPr>
      <w:r>
        <w:t>1. The MCP endpoint authenticates the agent: TLS, and either a bearer token or OAuth 2.1 resource-server validation of a JWT against the authorization server's JWKS (issuer and RFC 8707 audience checked). RFC 9728 protected-resource metadata is published for discovery; unauthenticated requests receive 401.</w:t>
      </w:r>
    </w:p>
    <w:p>
      <w:pPr>
        <w:pStyle w:val="ListBullet"/>
      </w:pPr>
      <w:r>
        <w:t>2. The authenticated identity (OAuth client_id or subject) is mapped to a oneM2M originator, either explicitly by configuration or derived from the identity.</w:t>
      </w:r>
    </w:p>
    <w:p>
      <w:pPr>
        <w:pStyle w:val="ListBullet"/>
      </w:pPr>
      <w:r>
        <w:t>3. On first use, that originator is provisioned with its own &lt;AE&gt; workspace and an &lt;accessControlPolicy&gt; granting it rights over that subtree only. Administrator credentials are never used for tool calls.</w:t>
      </w:r>
    </w:p>
    <w:p>
      <w:pPr>
        <w:pStyle w:val="ListBullet"/>
      </w:pPr>
      <w:r>
        <w:t>4. Each tool call is mapped to a primitive carrying the session's originator; the CSE grants or denies per its own ACP evaluation.</w:t>
      </w:r>
    </w:p>
    <w:p>
      <w:pPr>
        <w:pStyle w:val="ListBullet"/>
      </w:pPr>
      <w:r>
        <w:t>5. Denials are returned to the agent as oneM2M response status codes, allowing it to explain and adapt rather than fail silently.</w:t>
      </w:r>
    </w:p>
    <w:p>
      <w:r>
        <w:rPr>
          <w:b w:val="0"/>
          <w:i w:val="0"/>
        </w:rPr>
        <w:t>Because step 2 is per session, one endpoint can serve several agents that are isolated from each other by the CSE itself: an agent reading or writing another agent's workspace receives 4103 ORIGINATOR_HAS_NO_PRIVILEGE. This is verified by an automated test covering distinct originators, permitted access within a workspace, and refused access across workspaces.</w:t>
      </w:r>
    </w:p>
    <w:p>
      <w:pPr>
        <w:pStyle w:val="Heading2"/>
      </w:pPr>
      <w:r>
        <w:t>7.4  Open issues for further study</w:t>
      </w:r>
    </w:p>
    <w:p>
      <w:r>
        <w:rPr>
          <w:b w:val="0"/>
          <w:i w:val="0"/>
        </w:rPr>
        <w:t>Two of the four questions raised when this work began have been answered by the implementation: per-session originator mapping (clause 7.3) and the bridging of &lt;subscription&gt; notifications to the agent (clause 6.3). The following remain open:</w:t>
      </w:r>
    </w:p>
    <w:p>
      <w:pPr>
        <w:pStyle w:val="ListBullet"/>
      </w:pPr>
      <w:r>
        <w:t>Delivery guarantees for bridged notifications. The present bridge queues per originator and is best-effort; durable delivery, ordering and replay after an agent disconnects are not addressed.</w:t>
      </w:r>
    </w:p>
    <w:p>
      <w:pPr>
        <w:pStyle w:val="ListBullet"/>
      </w:pPr>
      <w:r>
        <w:t>Rate limiting and congestion protection for agent-generated request storms, and how these should relate to the oneM2M congestion management features.</w:t>
      </w:r>
    </w:p>
    <w:p>
      <w:pPr>
        <w:pStyle w:val="ListBullet"/>
      </w:pPr>
      <w:r>
        <w:t>Auditability: correlating MCP session identity with oneM2M request records so that agent actions can be attributed after the fact.</w:t>
      </w:r>
    </w:p>
    <w:p>
      <w:pPr>
        <w:pStyle w:val="ListBullet"/>
      </w:pPr>
      <w:r>
        <w:t>Delegation and consent: whether an agent acting for a human user should carry that user's authorization, and how that would be expressed in oneM2M terms.</w:t>
      </w:r>
    </w:p>
    <w:p>
      <w:pPr>
        <w:pStyle w:val="Heading1"/>
      </w:pPr>
      <w:r>
        <w:t>8  Evaluation</w:t>
      </w:r>
    </w:p>
    <w:p>
      <w:pPr>
        <w:pStyle w:val="Heading2"/>
      </w:pPr>
      <w:r>
        <w:t>8.1  Interworking cost</w:t>
      </w:r>
    </w:p>
    <w:p>
      <w:r>
        <w:rPr>
          <w:b w:val="0"/>
          <w:i w:val="0"/>
        </w:rPr>
        <w:t>Measurements on commodity hardware, both paths in one session against a freshly reset database (4-core Xeon, CSE and client co-located; ACME CSE 2026.05.1 on Python 3.14.6; 300 requests per cell; logging off; no errors in any cell):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>
              <w:rPr>
                <w:b/>
                <w:sz w:val="18"/>
              </w:rPr>
              <w:t>Path</w:t>
            </w:r>
          </w:p>
        </w:tc>
        <w:tc>
          <w:tcPr>
            <w:tcW w:type="dxa" w:w="2436"/>
          </w:tcPr>
          <w:p>
            <w:r>
              <w:rPr>
                <w:b/>
                <w:sz w:val="18"/>
              </w:rPr>
              <w:t>Operation</w:t>
            </w:r>
          </w:p>
        </w:tc>
        <w:tc>
          <w:tcPr>
            <w:tcW w:type="dxa" w:w="2436"/>
          </w:tcPr>
          <w:p>
            <w:r>
              <w:rPr>
                <w:b/>
                <w:sz w:val="18"/>
              </w:rPr>
              <w:t>p50 latency</w:t>
            </w:r>
          </w:p>
        </w:tc>
        <w:tc>
          <w:tcPr>
            <w:tcW w:type="dxa" w:w="2436"/>
          </w:tcPr>
          <w:p>
            <w:r>
              <w:rPr>
                <w:b/>
                <w:sz w:val="18"/>
              </w:rPr>
              <w:t>Throughput</w:t>
            </w:r>
          </w:p>
        </w:tc>
      </w:tr>
      <w:tr>
        <w:tc>
          <w:tcPr>
            <w:tcW w:type="dxa" w:w="2436"/>
          </w:tcPr>
          <w:p>
            <w:r>
              <w:rPr>
                <w:sz w:val="18"/>
              </w:rPr>
              <w:t>Direct oneM2M HTTP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CIN CREATE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3.6 ms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268 req/s</w:t>
            </w:r>
          </w:p>
        </w:tc>
      </w:tr>
      <w:tr>
        <w:tc>
          <w:tcPr>
            <w:tcW w:type="dxa" w:w="2436"/>
          </w:tcPr>
          <w:p>
            <w:r>
              <w:rPr>
                <w:sz w:val="18"/>
              </w:rPr>
              <w:t>Direct oneM2M HTTP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latest RETRIEVE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2.0 ms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460 req/s</w:t>
            </w:r>
          </w:p>
        </w:tc>
      </w:tr>
      <w:tr>
        <w:tc>
          <w:tcPr>
            <w:tcW w:type="dxa" w:w="2436"/>
          </w:tcPr>
          <w:p>
            <w:r>
              <w:rPr>
                <w:sz w:val="18"/>
              </w:rPr>
              <w:t>Via MCP (agent path)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add_content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3.5 ms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249 calls/s</w:t>
            </w:r>
          </w:p>
        </w:tc>
      </w:tr>
      <w:tr>
        <w:tc>
          <w:tcPr>
            <w:tcW w:type="dxa" w:w="2436"/>
          </w:tcPr>
          <w:p>
            <w:r>
              <w:rPr>
                <w:sz w:val="18"/>
              </w:rPr>
              <w:t>Via MCP (agent path)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get_latest_content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3.9 ms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(combined)</w:t>
            </w:r>
          </w:p>
        </w:tc>
      </w:tr>
      <w:tr>
        <w:tc>
          <w:tcPr>
            <w:tcW w:type="dxa" w:w="2436"/>
          </w:tcPr>
          <w:p>
            <w:r>
              <w:rPr>
                <w:sz w:val="18"/>
              </w:rPr>
              <w:t>Via MCP, 5 parallel sessions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mixed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12.8 ms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360 calls/s</w:t>
            </w:r>
          </w:p>
        </w:tc>
      </w:tr>
    </w:tbl>
    <w:p/>
    <w:p>
      <w:pPr>
        <w:jc w:val="center"/>
      </w:pPr>
      <w:r>
        <w:rPr>
          <w:b/>
          <w:i w:val="0"/>
          <w:sz w:val="18"/>
        </w:rPr>
        <w:t>Table 8-1: Measured overhead of the MCP interworking layer</w:t>
      </w:r>
    </w:p>
    <w:p>
      <w:r>
        <w:rPr>
          <w:b w:val="0"/>
          <w:i w:val="0"/>
        </w:rPr>
        <w:t>The MCP layer costs 0–2 ms per operation: writes are within noise of the direct binding and reads cost about 1.9 ms more. Both paths make one HTTP round trip, because the in-CSE plugin injects primitives into the request pipeline rather than looping back through the oneM2M HTTP binding. Interworking cost is therefore not an obstacle to Scenario A deployments.</w:t>
      </w:r>
    </w:p>
    <w:p>
      <w:pPr>
        <w:pStyle w:val="Heading2"/>
      </w:pPr>
      <w:r>
        <w:t>8.2  Can an agent operate the service layer correctly?</w:t>
      </w:r>
    </w:p>
    <w:p>
      <w:r>
        <w:rPr>
          <w:b w:val="0"/>
          <w:i w:val="0"/>
        </w:rPr>
        <w:t>Interworking cost answers whether the path is fast enough, not whether an agent uses it correctly. A task suite was therefore built covering the capabilities a horizontal service layer has and a flat device API does not: discovery by filter criteria, data write and read, an operation the CSE refuses, subscription handling, and semantic query. Six tasks over five categories.</w:t>
      </w:r>
    </w:p>
    <w:p>
      <w:r>
        <w:rPr>
          <w:b w:val="0"/>
          <w:i w:val="0"/>
        </w:rPr>
        <w:t>Grading does not trust the agent. Each task verifies CSE state over the oneM2M HTTP binding using an administrator originator — a path independent of the MCP session the agent used. The access-control task additionally grades the agent's own report, because an agent that is refused and then claims success has failed even though the resource tree is unchanged. Two non-LLM controls bound the harness: a deterministic solver that must score 6/6, and an agent that performs no action and asserts success, which must score 0/6.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>
              <w:rPr>
                <w:b/>
                <w:sz w:val="18"/>
              </w:rPr>
              <w:t>Agent</w:t>
            </w:r>
          </w:p>
        </w:tc>
        <w:tc>
          <w:tcPr>
            <w:tcW w:type="dxa" w:w="2436"/>
          </w:tcPr>
          <w:p>
            <w:r>
              <w:rPr>
                <w:b/>
                <w:sz w:val="18"/>
              </w:rPr>
              <w:t>Model</w:t>
            </w:r>
          </w:p>
        </w:tc>
        <w:tc>
          <w:tcPr>
            <w:tcW w:type="dxa" w:w="2436"/>
          </w:tcPr>
          <w:p>
            <w:r>
              <w:rPr>
                <w:b/>
                <w:sz w:val="18"/>
              </w:rPr>
              <w:t>Result</w:t>
            </w:r>
          </w:p>
        </w:tc>
        <w:tc>
          <w:tcPr>
            <w:tcW w:type="dxa" w:w="2436"/>
          </w:tcPr>
          <w:p>
            <w:r>
              <w:rPr>
                <w:b/>
                <w:sz w:val="18"/>
              </w:rPr>
              <w:t>Note</w:t>
            </w:r>
          </w:p>
        </w:tc>
      </w:tr>
      <w:tr>
        <w:tc>
          <w:tcPr>
            <w:tcW w:type="dxa" w:w="2436"/>
          </w:tcPr>
          <w:p>
            <w:r>
              <w:rPr>
                <w:sz w:val="18"/>
              </w:rPr>
              <w:t>reference (control)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—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6/6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identical on Scenario A and B</w:t>
            </w:r>
          </w:p>
        </w:tc>
      </w:tr>
      <w:tr>
        <w:tc>
          <w:tcPr>
            <w:tcW w:type="dxa" w:w="2436"/>
          </w:tcPr>
          <w:p>
            <w:r>
              <w:rPr>
                <w:sz w:val="18"/>
              </w:rPr>
              <w:t>null (control)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—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0/6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as required</w:t>
            </w:r>
          </w:p>
        </w:tc>
      </w:tr>
      <w:tr>
        <w:tc>
          <w:tcPr>
            <w:tcW w:type="dxa" w:w="2436"/>
          </w:tcPr>
          <w:p>
            <w:r>
              <w:rPr>
                <w:sz w:val="18"/>
              </w:rPr>
              <w:t>LLM agent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Claude Sonnet 5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6/6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reproduced in two runs; 18–19 tool calls, 72–78 s</w:t>
            </w:r>
          </w:p>
        </w:tc>
      </w:tr>
      <w:tr>
        <w:tc>
          <w:tcPr>
            <w:tcW w:type="dxa" w:w="2436"/>
          </w:tcPr>
          <w:p>
            <w:r>
              <w:rPr>
                <w:sz w:val="18"/>
              </w:rPr>
              <w:t>LLM agent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Gemini 3.5 Flash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3/3 attempted</w:t>
            </w:r>
          </w:p>
        </w:tc>
        <w:tc>
          <w:tcPr>
            <w:tcW w:type="dxa" w:w="2436"/>
          </w:tcPr>
          <w:p>
            <w:r>
              <w:rPr>
                <w:sz w:val="18"/>
              </w:rPr>
              <w:t>3 tasks unmeasured (provider quota)</w:t>
            </w:r>
          </w:p>
        </w:tc>
      </w:tr>
    </w:tbl>
    <w:p/>
    <w:p>
      <w:pPr>
        <w:jc w:val="center"/>
      </w:pPr>
      <w:r>
        <w:rPr>
          <w:b/>
          <w:i w:val="0"/>
          <w:sz w:val="18"/>
        </w:rPr>
        <w:t>Table 8-2: Agent benchmark results</w:t>
      </w:r>
    </w:p>
    <w:p>
      <w:r>
        <w:rPr>
          <w:b w:val="0"/>
          <w:i w:val="0"/>
        </w:rPr>
        <w:t>The access-control task is the informative one. The agent attempted an operation outside its workspace, received 4103 ORIGINATOR_HAS_NO_PRIVILEGE, and reported the refusal rather than claiming success. That behaviour — an agent that reports what the service layer actually did — is a prerequisite for autonomous operation, and it is a property the service layer makes testable.</w:t>
      </w:r>
    </w:p>
    <w:p>
      <w:r>
        <w:rPr>
          <w:b w:val="0"/>
          <w:i w:val="0"/>
        </w:rPr>
        <w:t>Limitations are stated plainly: one run per model on six tasks, two models, and the two models are of different tiers, so these are feasibility results and not a comparison. Published agent benchmarks in this area are considerably larger (SimuHome, 600 episodes over the Matter protocol; IoT-MCP Bench, 1 254 tasks over microcontrollers); no comparable suite was found for a horizontal service layer, which is the gap this addresses.</w:t>
      </w:r>
    </w:p>
    <w:p>
      <w:pPr>
        <w:pStyle w:val="Heading1"/>
      </w:pPr>
      <w:r>
        <w:t>9  Conclusions and proposed next steps</w:t>
      </w:r>
    </w:p>
    <w:p>
      <w:r>
        <w:rPr>
          <w:b w:val="0"/>
          <w:i w:val="0"/>
        </w:rPr>
        <w:t>oneM2M–MCP interworking is practical today. A complete agent-to-CSE path exists at 0–2 ms of added latency, and an LLM agent drives it correctly across discovery, data, access control, subscriptions and semantics using only standardized oneM2M mechanisms.</w:t>
      </w:r>
    </w:p>
    <w:p>
      <w:pPr>
        <w:pStyle w:val="Heading2"/>
      </w:pPr>
      <w:r>
        <w:t>9.1  What this work contributes</w:t>
      </w:r>
    </w:p>
    <w:p>
      <w:pPr>
        <w:pStyle w:val="ListBullet"/>
      </w:pPr>
      <w:r>
        <w:rPr>
          <w:b/>
        </w:rPr>
        <w:t xml:space="preserve">Authorization without a parallel model. </w:t>
      </w:r>
      <w:r>
        <w:t>The agent is a oneM2M security principal: an authenticated MCP identity maps to an originator whose &lt;accessControlPolicy&gt; the CSE evaluates on every primitive. No agent-specific permission system is introduced, and multi-agent isolation follows from the same mechanism (clause 7.3).</w:t>
      </w:r>
    </w:p>
    <w:p>
      <w:pPr>
        <w:pStyle w:val="ListBullet"/>
      </w:pPr>
      <w:r>
        <w:rPr>
          <w:b/>
        </w:rPr>
        <w:t xml:space="preserve">A notification path back to the agent. </w:t>
      </w:r>
      <w:r>
        <w:t>Bridging &lt;subscription&gt; notifications into the MCP session removes the need for an agent-reachable callback URL, which is otherwise a practical obstacle to agentic use (clause 6.3).</w:t>
      </w:r>
    </w:p>
    <w:p>
      <w:pPr>
        <w:pStyle w:val="ListBullet"/>
      </w:pPr>
      <w:r>
        <w:rPr>
          <w:b/>
        </w:rPr>
        <w:t xml:space="preserve">Deployment independence. </w:t>
      </w:r>
      <w:r>
        <w:t>The same implementation runs inside a CSE and as a gateway over Mca, verified by running one test suite against both, so the interworking function is not tied to one CSE product (clause 6.2).</w:t>
      </w:r>
    </w:p>
    <w:p>
      <w:pPr>
        <w:pStyle w:val="ListBullet"/>
      </w:pPr>
      <w:r>
        <w:rPr>
          <w:b/>
        </w:rPr>
        <w:t xml:space="preserve">A way to measure agent correctness. </w:t>
      </w:r>
      <w:r>
        <w:t>A task suite with independent state verification and two bounding controls, including the honest reporting of refusals — a dimension a service layer makes testable and device-level benchmarks do not (clause 8.2).</w:t>
      </w:r>
    </w:p>
    <w:p>
      <w:pPr>
        <w:pStyle w:val="Heading2"/>
      </w:pPr>
      <w:r>
        <w:t>9.2  Proposed contribution to TR-0081</w:t>
      </w:r>
    </w:p>
    <w:p>
      <w:pPr>
        <w:pStyle w:val="ListBullet"/>
      </w:pPr>
      <w:r>
        <w:t>The tool-to-primitive mapping (Table 6.3-1) as a concrete instance of the interworking scenarios in clause 6.</w:t>
      </w:r>
    </w:p>
    <w:p>
      <w:pPr>
        <w:pStyle w:val="ListBullet"/>
      </w:pPr>
      <w:r>
        <w:t>The security procedure of clause 7.3, as implementation input to clause 7 of TR-0081.</w:t>
      </w:r>
    </w:p>
    <w:p>
      <w:pPr>
        <w:pStyle w:val="ListBullet"/>
      </w:pPr>
      <w:r>
        <w:t>The revised open-issues list of clause 7.4, which narrows the earlier set to delivery guarantees, congestion protection, auditability and delegation.</w:t>
      </w:r>
    </w:p>
    <w:p>
      <w:pPr>
        <w:pStyle w:val="ListBullet"/>
      </w:pPr>
      <w:r>
        <w:t>The evaluation method of clause 8.2 as a starting point for assessing agent behaviour against a service layer.</w:t>
      </w:r>
    </w:p>
    <w:p>
      <w:pPr>
        <w:pStyle w:val="Heading2"/>
      </w:pPr>
      <w:r>
        <w:t>9.3  Further work</w:t>
      </w:r>
    </w:p>
    <w:p>
      <w:pPr>
        <w:pStyle w:val="ListBullet"/>
      </w:pPr>
      <w:r>
        <w:t>Benchmark results across further models and providers; drivers for three providers exist, and complete results require billed API access.</w:t>
      </w:r>
    </w:p>
    <w:p>
      <w:pPr>
        <w:pStyle w:val="ListBullet"/>
      </w:pPr>
      <w:r>
        <w:t>Durable notification delivery, rate limiting, and audit correlation (clause 7.4).</w:t>
      </w:r>
    </w:p>
    <w:p>
      <w:pPr>
        <w:pStyle w:val="ListBullet"/>
      </w:pPr>
      <w:r>
        <w:t>Validation of Scenario B against CSE implementations other than ACME.</w:t>
      </w:r>
    </w:p>
    <w:p>
      <w:r>
        <w:rPr>
          <w:b w:val="0"/>
          <w:i w:val="0"/>
        </w:rPr>
        <w:t>The implementation is released under BSD-3 and packaged for installation, so oneM2M members can reproduce every result in this document rather than take it on trust.</w:t>
      </w:r>
    </w:p>
    <w:p>
      <w:pPr>
        <w:pStyle w:val="Heading1"/>
      </w:pPr>
      <w:r>
        <w:t>History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249"/>
          </w:tcPr>
          <w:p>
            <w:r>
              <w:rPr>
                <w:b/>
                <w:sz w:val="18"/>
              </w:rPr>
              <w:t>Date</w:t>
            </w:r>
          </w:p>
        </w:tc>
        <w:tc>
          <w:tcPr>
            <w:tcW w:type="dxa" w:w="3249"/>
          </w:tcPr>
          <w:p>
            <w:r>
              <w:rPr>
                <w:b/>
                <w:sz w:val="18"/>
              </w:rPr>
              <w:t>Description</w:t>
            </w:r>
          </w:p>
        </w:tc>
      </w:tr>
      <w:tr>
        <w:tc>
          <w:tcPr>
            <w:tcW w:type="dxa" w:w="3249"/>
          </w:tcPr>
          <w:p>
            <w:r>
              <w:rPr>
                <w:sz w:val="18"/>
              </w:rPr>
              <w:t>0.1.0</w:t>
            </w:r>
          </w:p>
        </w:tc>
        <w:tc>
          <w:tcPr>
            <w:tcW w:type="dxa" w:w="3249"/>
          </w:tcPr>
          <w:p>
            <w:r>
              <w:rPr>
                <w:sz w:val="18"/>
              </w:rPr>
              <w:t>2026-08-05</w:t>
            </w:r>
          </w:p>
        </w:tc>
        <w:tc>
          <w:tcPr>
            <w:tcW w:type="dxa" w:w="3249"/>
          </w:tcPr>
          <w:p>
            <w:r>
              <w:rPr>
                <w:sz w:val="18"/>
              </w:rPr>
              <w:t>First draft: architecture scenarios, security model, reference implementation on ACME CSE, first measurements.</w:t>
            </w:r>
          </w:p>
        </w:tc>
      </w:tr>
    </w:tbl>
    <w:p/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Calibri" w:hAnsi="Calibri"/>
      <w:color w:val="1C262B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80"/>
      <w:outlineLvl w:val="0"/>
    </w:pPr>
    <w:rPr>
      <w:rFonts w:asciiTheme="majorHAnsi" w:eastAsiaTheme="majorEastAsia" w:hAnsiTheme="majorHAnsi" w:cstheme="majorBidi" w:ascii="Calibri" w:hAnsi="Calibri"/>
      <w:b/>
      <w:bCs/>
      <w:color w:val="0E7C8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80"/>
      <w:outlineLvl w:val="1"/>
    </w:pPr>
    <w:rPr>
      <w:rFonts w:asciiTheme="majorHAnsi" w:eastAsiaTheme="majorEastAsia" w:hAnsiTheme="majorHAnsi" w:cstheme="majorBidi" w:ascii="Calibri" w:hAnsi="Calibri"/>
      <w:b/>
      <w:bCs/>
      <w:color w:val="1C262B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C262B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