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40"/>
      </w:pPr>
      <w:r>
        <w:rPr>
          <w:b/>
          <w:color w:val="0E7C86"/>
          <w:sz w:val="40"/>
        </w:rPr>
        <w:t>Enabling AI Agents on the oneM2M Service Layer</w:t>
      </w:r>
    </w:p>
    <w:p>
      <w:r>
        <w:rPr>
          <w:b w:val="0"/>
          <w:color w:val="5C6D75"/>
          <w:sz w:val="24"/>
        </w:rPr>
        <w:t>An open-source Model Context Protocol (MCP) interworking implementation for oneM2M CSEs</w:t>
      </w:r>
    </w:p>
    <w:p>
      <w:r>
        <w:rPr>
          <w:b w:val="0"/>
          <w:color w:val="5C6D75"/>
          <w:sz w:val="18"/>
        </w:rPr>
        <w:t>Rostan Technologies  ·  August 2026  ·  Contact: virender@rostantechnologies.com</w:t>
      </w:r>
    </w:p>
    <w:p>
      <w:pPr>
        <w:pStyle w:val="Heading1"/>
      </w:pPr>
      <w:r>
        <w:t>Summary</w:t>
      </w:r>
    </w:p>
    <w:p>
      <w:r>
        <w:rPr>
          <w:b w:val="0"/>
        </w:rPr>
        <w:t>We have built a packaged, deployable implementation of oneM2M–MCP interworking: a server that lets AI agents (LLM-based assistants and autonomous agents) discover, read, and manage resources on a oneM2M CSE through the Model Context Protocol, with oneM2M access control policies enforced on every agent action. A working prototype already runs on the ACME CSE as a standard user plugin, together with first performance measurements. We would like to align this work with WI-0122 / TR-0081 [1] and contribute our implementation experience back to oneM2M.</w:t>
      </w:r>
    </w:p>
    <w:p>
      <w:pPr>
        <w:pStyle w:val="Heading1"/>
      </w:pPr>
      <w:r>
        <w:t>The problem we address</w:t>
      </w:r>
    </w:p>
    <w:p>
      <w:r>
        <w:rPr>
          <w:b w:val="0"/>
        </w:rPr>
        <w:t>AI agents are becoming a primary way users and systems interact with software. MCP has emerged as the de-facto standard for connecting agents to external systems (500+ public servers; adopted by major AI vendors and now governed under the Linux Foundation). Yet today an AI agent has no standard way to work with a oneM2M system:</w:t>
      </w:r>
    </w:p>
    <w:p>
      <w:pPr>
        <w:pStyle w:val="ListBullet"/>
      </w:pPr>
      <w:r>
        <w:rPr>
          <w:b/>
        </w:rPr>
        <w:t xml:space="preserve">Only a proof of concept exists. </w:t>
      </w:r>
      <w:r>
        <w:t>oneM2M has recognised the topic — WI-0122 "oneM2M and Model Context Protocol" and TR-0081 [1]. The published prior art is a single-tool demonstration by the WI-0122 rapporteur [3], which establishes feasibility but is not something a deployment can build on: no packaging or licence, one read-only tool, no access-control model, no tests.</w:t>
      </w:r>
    </w:p>
    <w:p>
      <w:pPr>
        <w:pStyle w:val="ListBullet"/>
      </w:pPr>
      <w:r>
        <w:rPr>
          <w:b/>
        </w:rPr>
        <w:t xml:space="preserve">The open design questions are unanswered. </w:t>
      </w:r>
      <w:r>
        <w:t>Published oneM2M expert discussions name authentication, authorization, notification handling, and operational dependability as the unsolved problems of agentic access to IoT systems [2]. These need running code to be explored, not only paper designs.</w:t>
      </w:r>
    </w:p>
    <w:p>
      <w:pPr>
        <w:pStyle w:val="ListBullet"/>
      </w:pPr>
      <w:r>
        <w:rPr>
          <w:b/>
        </w:rPr>
        <w:t xml:space="preserve">Adjacent ecosystems are moving faster. </w:t>
      </w:r>
      <w:r>
        <w:t>Home Assistant and commercial IoT platforms already ship MCP servers; LLM-agent research benchmarks target Matter, custom simulators or bare microcontrollers — none a horizontal service layer. Without deployable implementations and evaluation, oneM2M risks being invisible in the agentic-AI ecosystem despite being the international IoT standard.</w:t>
      </w:r>
    </w:p>
    <w:p>
      <w:pPr>
        <w:pStyle w:val="Heading1"/>
      </w:pPr>
      <w:r>
        <w:t>What we are building</w:t>
      </w:r>
    </w:p>
    <w:p>
      <w:r>
        <w:rPr>
          <w:b w:val="0"/>
        </w:rPr>
        <w:t>An MCP server for oneM2M CSEs, released as permissively licensed open source (BSD-3, matching the ACME CSE):</w:t>
      </w:r>
    </w:p>
    <w:p>
      <w:pPr>
        <w:pStyle w:val="ListBullet"/>
      </w:pPr>
      <w:r>
        <w:rPr>
          <w:b/>
        </w:rPr>
        <w:t xml:space="preserve">Architecture. </w:t>
      </w:r>
      <w:r>
        <w:t>The server maps MCP tool calls to oneM2M request primitives and dispatches them through the CSE’s own request pipeline, so validation and &lt;accessControlPolicy&gt; enforcement apply to agent traffic exactly as to any AE. It is implemented as a user plugin for the ACME CSE (v2026.05 plugin architecture) — no fork, no core changes.</w:t>
      </w:r>
    </w:p>
    <w:p>
      <w:pPr>
        <w:pStyle w:val="ListBullet"/>
      </w:pPr>
      <w:r>
        <w:rPr>
          <w:b/>
        </w:rPr>
        <w:t xml:space="preserve">Agent-facing tools. </w:t>
      </w:r>
      <w:r>
        <w:t>Resource discovery (filterCriteria), retrieval, AE registration, container and contentInstance management, subscriptions, and a guarded raw-primitive tool — each described so that agents use oneM2M correctly.</w:t>
      </w:r>
    </w:p>
    <w:p>
      <w:pPr>
        <w:pStyle w:val="ListBullet"/>
      </w:pPr>
      <w:r>
        <w:rPr>
          <w:b/>
        </w:rPr>
        <w:t xml:space="preserve">Security model. </w:t>
      </w:r>
      <w:r>
        <w:t>Each agent is mapped to a oneM2M originator with dedicated access control policies; the CSE’s ACP evaluation is the authorization boundary for agent actions — directly addressing the authorization question raised in the WI-0122 context.</w:t>
      </w:r>
    </w:p>
    <w:p>
      <w:pPr>
        <w:pStyle w:val="ListBullet"/>
      </w:pPr>
      <w:r>
        <w:rPr>
          <w:b/>
        </w:rPr>
        <w:t xml:space="preserve">Evaluation. </w:t>
      </w:r>
      <w:r>
        <w:t>A small agent benchmark (six tasks) covering discovery, data, ACP-restricted access, subscriptions and semantic query. We found no comparable suite for a horizontal service layer; it is intended to characterise correctness, not to rival the larger smart-home suites.</w:t>
      </w:r>
    </w:p>
    <w:p>
      <w:pPr>
        <w:pStyle w:val="Heading1"/>
      </w:pPr>
      <w:r>
        <w:t>Current status (working prototype)</w:t>
      </w:r>
    </w:p>
    <w:p>
      <w:r>
        <w:rPr>
          <w:b w:val="0"/>
        </w:rPr>
        <w:t>The implementation is released and in use today (onem2m-mcp 0.3.0 on PyPI, BSD-3; ACME CSE 2026.05.1):</w:t>
      </w:r>
    </w:p>
    <w:p>
      <w:pPr>
        <w:pStyle w:val="ListBullet"/>
      </w:pPr>
      <w:r>
        <w:t>Two deployments from one implementation: an in-CSE plugin (Scenario A) and a standalone gateway speaking the oneM2M HTTP binding to any CSE (Scenario B). The same test suite passes against both.</w:t>
      </w:r>
    </w:p>
    <w:p>
      <w:pPr>
        <w:pStyle w:val="ListBullet"/>
      </w:pPr>
      <w:r>
        <w:t>Seventeen agent-facing tools covering discovery, data, subscriptions (with notifications bridged back to the agent) and semantic query.</w:t>
      </w:r>
    </w:p>
    <w:p>
      <w:pPr>
        <w:pStyle w:val="ListBullet"/>
      </w:pPr>
      <w:r>
        <w:t>Measured cost of the MCP layer is 0–2 ms per operation: writes are within noise of the direct oneM2M HTTP binding (p50 3.5 ms vs 3.6 ms) and reads cost about 1.9 ms more (3.9 ms vs 2.0 ms), both paths making one HTTP round trip. 4-core commodity hardware, freshly reset database.</w:t>
      </w:r>
    </w:p>
    <w:p>
      <w:pPr>
        <w:pStyle w:val="ListBullet"/>
      </w:pPr>
      <w:r>
        <w:t>Sustained throughput through the agent path: 249 tool calls per second sequentially, 360 across five parallel sessions — ample for agentic workloads.</w:t>
      </w:r>
    </w:p>
    <w:p>
      <w:pPr>
        <w:pStyle w:val="ListBullet"/>
      </w:pPr>
      <w:r>
        <w:t>Security: each agent maps to its own oneM2M originator with an auto-provisioned &lt;AE&gt; workspace and &lt;accessControlPolicy&gt;; TLS and OAuth 2.1 (JWKS) at the MCP layer. Cross-agent access is refused by the CSE with 4103, verified by automated tests.</w:t>
      </w:r>
    </w:p>
    <w:p>
      <w:pPr>
        <w:pStyle w:val="ListBullet"/>
      </w:pPr>
      <w:r>
        <w:t>Evaluated with a purpose-built agent benchmark: Claude Sonnet 5 scores 6/6, including correctly reporting an access-control denial instead of claiming success.</w:t>
      </w:r>
    </w:p>
    <w:p>
      <w:pPr>
        <w:pStyle w:val="Heading1"/>
      </w:pPr>
      <w:r>
        <w:t>Why this is needed now</w:t>
      </w:r>
    </w:p>
    <w:p>
      <w:pPr>
        <w:pStyle w:val="ListBullet"/>
      </w:pPr>
      <w:r>
        <w:rPr>
          <w:b/>
        </w:rPr>
        <w:t xml:space="preserve">It turns standards intent into evidence. </w:t>
      </w:r>
      <w:r>
        <w:t>WI-0122 and TR-0081 are in early drafts; an open reference implementation provides the implementation experience, gap lists, and test material that make the normative work concrete.</w:t>
      </w:r>
    </w:p>
    <w:p>
      <w:pPr>
        <w:pStyle w:val="ListBullet"/>
      </w:pPr>
      <w:r>
        <w:rPr>
          <w:b/>
        </w:rPr>
        <w:t xml:space="preserve">It answers oneM2M’s adoption challenge. </w:t>
      </w:r>
      <w:r>
        <w:t>The learning curve is oneM2M’s most cited adoption barrier. An agent that speaks natural language and uses oneM2M correctly on the user’s behalf is the most direct developer-experience improvement available.</w:t>
      </w:r>
    </w:p>
    <w:p>
      <w:pPr>
        <w:pStyle w:val="ListBullet"/>
      </w:pPr>
      <w:r>
        <w:rPr>
          <w:b/>
        </w:rPr>
        <w:t xml:space="preserve">Timing. </w:t>
      </w:r>
      <w:r>
        <w:t>The machine-readable specification effort, the Release 6 work programme, and the 2026 hackathon season (AIoT theme) all point the same direction; this project is ready to demonstrate at these venues.</w:t>
      </w:r>
    </w:p>
    <w:p>
      <w:pPr>
        <w:pStyle w:val="Heading1"/>
      </w:pPr>
      <w:r>
        <w:t>Roadmap and how we would like to engage</w:t>
      </w:r>
    </w:p>
    <w:p>
      <w:pPr>
        <w:pStyle w:val="ListBullet"/>
      </w:pPr>
      <w:r>
        <w:t>Delivered: public repository and PyPI release, hardened security model (per-agent originators and ACPs, TLS, OAuth 2.1), subscription-to-MCP notification bridging, semantic tools, the CSE-independent gateway, and the agent benchmark with a first published result.</w:t>
      </w:r>
    </w:p>
    <w:p>
      <w:pPr>
        <w:pStyle w:val="ListBullet"/>
      </w:pPr>
      <w:r>
        <w:t>Next: benchmark results across further models and providers; demonstration at the oneM2M / ESTIMED hackathons.</w:t>
      </w:r>
    </w:p>
    <w:p>
      <w:pPr>
        <w:pStyle w:val="ListBullet"/>
      </w:pPr>
      <w:r>
        <w:t>Ongoing — Contribution: share implementation findings with the WI-0122 / TR-0081 work; align tool semantics with the emerging specification and adapt as it evolves.</w:t>
      </w:r>
    </w:p>
    <w:p>
      <w:r>
        <w:rPr>
          <w:b w:val="0"/>
        </w:rPr>
      </w:r>
    </w:p>
    <w:p>
      <w:r>
        <w:rPr>
          <w:b/>
        </w:rPr>
        <w:t>We welcome feedback, and would be glad to present a live demonstration to interested oneM2M members.</w:t>
      </w:r>
    </w:p>
    <w:p>
      <w:pPr>
        <w:pStyle w:val="Heading1"/>
      </w:pPr>
      <w:r>
        <w:t>References</w:t>
      </w:r>
    </w:p>
    <w:p>
      <w:pPr>
        <w:spacing w:after="60"/>
      </w:pPr>
      <w:r>
        <w:rPr>
          <w:color w:val="5C6D75"/>
          <w:sz w:val="18"/>
        </w:rPr>
        <w:t xml:space="preserve">[1] oneM2M Release 6 work programme — WI-0122 "Interworking with AI Agents – oneM2M &amp; MCP" and TR-0081 "AI Agent Interworking": </w:t>
      </w:r>
      <w:hyperlink r:id="rId9">
        <w:r>
          <w:rPr>
            <w:color w:val="0E7C86"/>
            <w:u w:val="single"/>
          </w:rPr>
          <w:t>https://www.onem2m.org/technical/published-specifications/release-6</w:t>
        </w:r>
      </w:hyperlink>
    </w:p>
    <w:p>
      <w:pPr>
        <w:spacing w:after="60"/>
      </w:pPr>
      <w:r>
        <w:rPr>
          <w:color w:val="5C6D75"/>
          <w:sz w:val="18"/>
        </w:rPr>
        <w:t xml:space="preserve">[2] I. Friese (Deutsche Telekom), "Early experiments combining Agentic AI, MCP and oneM2M", oneM2M executive viewpoint: </w:t>
      </w:r>
      <w:hyperlink r:id="rId10">
        <w:r>
          <w:rPr>
            <w:color w:val="0E7C86"/>
            <w:u w:val="single"/>
          </w:rPr>
          <w:t>https://www.onem2m.org/membership/executive-viewpoints/968-ingo-friese-ai-mcp</w:t>
        </w:r>
      </w:hyperlink>
    </w:p>
    <w:p>
      <w:pPr>
        <w:spacing w:after="60"/>
      </w:pPr>
      <w:r>
        <w:rPr>
          <w:color w:val="5C6D75"/>
          <w:sz w:val="18"/>
        </w:rPr>
        <w:t xml:space="preserve">[3] I. Friese, MCP_oneM2M_example — single-tool MCP demonstration over an ACME CSE (March 2026): </w:t>
      </w:r>
      <w:hyperlink r:id="rId11">
        <w:r>
          <w:rPr>
            <w:color w:val="0E7C86"/>
            <w:u w:val="single"/>
          </w:rPr>
          <w:t>https://github.com/ingofriese/MCP_oneM2M_example</w:t>
        </w:r>
      </w:hyperlink>
    </w:p>
    <w:p>
      <w:pPr>
        <w:spacing w:after="60"/>
      </w:pPr>
      <w:r>
        <w:rPr>
          <w:color w:val="5C6D75"/>
          <w:sz w:val="18"/>
        </w:rPr>
        <w:t xml:space="preserve">[4] oneM2M TP#72 report — Release 6 timeline and AI work items: </w:t>
      </w:r>
      <w:hyperlink r:id="rId12">
        <w:r>
          <w:rPr>
            <w:color w:val="0E7C86"/>
            <w:u w:val="single"/>
          </w:rPr>
          <w:t>https://www.onem2m.org/membership/executive-viewpoints/983-tp72-malaysia-iot-standardization</w:t>
        </w:r>
      </w:hyperlink>
    </w:p>
    <w:p>
      <w:pPr>
        <w:spacing w:after="60"/>
      </w:pPr>
      <w:r>
        <w:rPr>
          <w:color w:val="5C6D75"/>
          <w:sz w:val="18"/>
        </w:rPr>
        <w:t xml:space="preserve">[5] Model Context Protocol specification: </w:t>
      </w:r>
      <w:hyperlink r:id="rId13">
        <w:r>
          <w:rPr>
            <w:color w:val="0E7C86"/>
            <w:u w:val="single"/>
          </w:rPr>
          <w:t>https://modelcontextprotocol.io</w:t>
        </w:r>
      </w:hyperlink>
    </w:p>
    <w:p>
      <w:pPr>
        <w:spacing w:after="60"/>
      </w:pPr>
      <w:r>
        <w:rPr>
          <w:color w:val="5C6D75"/>
          <w:sz w:val="18"/>
        </w:rPr>
        <w:t xml:space="preserve">[6] ACME oneM2M CSE (open-source, plugin architecture): </w:t>
      </w:r>
      <w:hyperlink r:id="rId14">
        <w:r>
          <w:rPr>
            <w:color w:val="0E7C86"/>
            <w:u w:val="single"/>
          </w:rPr>
          <w:t>https://github.com/ankraft/ACME-oneM2M-CSE</w:t>
        </w:r>
      </w:hyperlink>
    </w:p>
    <w:sectPr w:rsidR="00FC693F" w:rsidRPr="0006063C" w:rsidSect="00034616">
      <w:pgSz w:w="12240" w:h="15840"/>
      <w:pgMar w:top="1247" w:right="1361" w:bottom="1247" w:left="136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76" w:lineRule="auto"/>
    </w:pPr>
    <w:rPr>
      <w:rFonts w:ascii="Calibri" w:hAnsi="Calibri"/>
      <w:color w:val="1C262B"/>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80" w:after="80"/>
      <w:outlineLvl w:val="0"/>
    </w:pPr>
    <w:rPr>
      <w:rFonts w:asciiTheme="majorHAnsi" w:eastAsiaTheme="majorEastAsia" w:hAnsiTheme="majorHAnsi" w:cstheme="majorBidi" w:ascii="Calibri" w:hAnsi="Calibri"/>
      <w:b/>
      <w:bCs/>
      <w:color w:val="0E7C86"/>
      <w:sz w:val="30"/>
      <w:szCs w:val="28"/>
    </w:rPr>
  </w:style>
  <w:style w:type="paragraph" w:styleId="Heading2">
    <w:name w:val="heading 2"/>
    <w:basedOn w:val="Normal"/>
    <w:next w:val="Normal"/>
    <w:link w:val="Heading2Char"/>
    <w:uiPriority w:val="9"/>
    <w:unhideWhenUsed/>
    <w:qFormat/>
    <w:rsid w:val="00FC693F"/>
    <w:pPr>
      <w:keepNext/>
      <w:keepLines/>
      <w:spacing w:before="280" w:after="80"/>
      <w:outlineLvl w:val="1"/>
    </w:pPr>
    <w:rPr>
      <w:rFonts w:asciiTheme="majorHAnsi" w:eastAsiaTheme="majorEastAsia" w:hAnsiTheme="majorHAnsi" w:cstheme="majorBidi" w:ascii="Calibri" w:hAnsi="Calibri"/>
      <w:b/>
      <w:bCs/>
      <w:color w:val="1C262B"/>
      <w:sz w:val="24"/>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www.onem2m.org/technical/published-specifications/release-6" TargetMode="External"/><Relationship Id="rId10" Type="http://schemas.openxmlformats.org/officeDocument/2006/relationships/hyperlink" Target="https://www.onem2m.org/membership/executive-viewpoints/968-ingo-friese-ai-mcp" TargetMode="External"/><Relationship Id="rId11" Type="http://schemas.openxmlformats.org/officeDocument/2006/relationships/hyperlink" Target="https://github.com/ingofriese/MCP_oneM2M_example" TargetMode="External"/><Relationship Id="rId12" Type="http://schemas.openxmlformats.org/officeDocument/2006/relationships/hyperlink" Target="https://www.onem2m.org/membership/executive-viewpoints/983-tp72-malaysia-iot-standardization" TargetMode="External"/><Relationship Id="rId13" Type="http://schemas.openxmlformats.org/officeDocument/2006/relationships/hyperlink" Target="https://modelcontextprotocol.io" TargetMode="External"/><Relationship Id="rId14" Type="http://schemas.openxmlformats.org/officeDocument/2006/relationships/hyperlink" Target="https://github.com/ankraft/ACME-oneM2M-C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