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Билет №1</w:t>
      </w:r>
    </w:p>
    <w:p>
      <w:pPr>
        <w:pStyle w:val="Heading2"/>
      </w:pPr>
      <w:r>
        <w:t>Вопрос 1</w:t>
      </w:r>
    </w:p>
    <w:p>
      <w:r>
        <w:t>Какие основные типы данных используются в машинном обучении?</w:t>
      </w:r>
    </w:p>
    <w:p>
      <w:r>
        <w:t>Ответ:</w:t>
      </w:r>
    </w:p>
    <w:p>
      <w:pPr>
        <w:pStyle w:val="Heading2"/>
      </w:pPr>
      <w:r>
        <w:t>Вопрос 2</w:t>
      </w:r>
    </w:p>
    <w:p>
      <w:r>
        <w:t>Дайте определение распределенной системы. Назовите основные характеристики и отличия от централизованных систем.</w:t>
      </w:r>
    </w:p>
    <w:p>
      <w:r>
        <w:t>Ответ:</w:t>
      </w:r>
    </w:p>
    <w:p>
      <w:pPr>
        <w:pStyle w:val="Heading2"/>
      </w:pPr>
      <w:r>
        <w:t>Вопрос 3</w:t>
      </w:r>
    </w:p>
    <w:p>
      <w:r>
        <w:t>Разработайте чат-бот Телеграм на Python, который будет парсить информацию с новостного сайта и выдавать пользователю последнюю актуальную новость. Новостной портал выбрать самостоятельно.</w:t>
      </w:r>
    </w:p>
    <w:p>
      <w:r>
        <w:t>Ответ: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