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Билет №5</w:t>
      </w:r>
    </w:p>
    <w:p>
      <w:pPr>
        <w:pStyle w:val="Heading2"/>
      </w:pPr>
      <w:r>
        <w:t>Вопрос 1</w:t>
      </w:r>
    </w:p>
    <w:p>
      <w:r>
        <w:t>Система контроля версий. Виды систем контроля версий. Примеры систем контроля версий.</w:t>
      </w:r>
    </w:p>
    <w:p>
      <w:r>
        <w:t>Ответ:</w:t>
      </w:r>
    </w:p>
    <w:p>
      <w:pPr>
        <w:pStyle w:val="Heading2"/>
      </w:pPr>
      <w:r>
        <w:t>Вопрос 2</w:t>
      </w:r>
    </w:p>
    <w:p>
      <w:r>
        <w:t>Что такое прозрачность в распределенных системах? Опишите основные виды прозрачности.</w:t>
      </w:r>
    </w:p>
    <w:p>
      <w:r>
        <w:t>Ответ:</w:t>
      </w:r>
    </w:p>
    <w:p>
      <w:pPr>
        <w:pStyle w:val="Heading2"/>
      </w:pPr>
      <w:r>
        <w:t>Вопрос 3</w:t>
      </w:r>
    </w:p>
    <w:p>
      <w:r>
        <w:t>Разработайте чат-бот Телеграм на Python, который будет парсить информацию о погоде в г. Екатеринбург в настоящее время.</w:t>
      </w:r>
    </w:p>
    <w:p>
      <w:r>
        <w:t>Ответ: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