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Билет №6</w:t>
      </w:r>
    </w:p>
    <w:p>
      <w:pPr>
        <w:pStyle w:val="Heading2"/>
      </w:pPr>
      <w:r>
        <w:t>Вопрос 1</w:t>
      </w:r>
    </w:p>
    <w:p>
      <w:r>
        <w:t>CRM-системы: назначение и примеры.</w:t>
      </w:r>
    </w:p>
    <w:p>
      <w:r>
        <w:t>Ответ:</w:t>
      </w:r>
    </w:p>
    <w:p>
      <w:pPr>
        <w:pStyle w:val="Heading2"/>
      </w:pPr>
      <w:r>
        <w:t>Вопрос 2</w:t>
      </w:r>
    </w:p>
    <w:p>
      <w:r>
        <w:t>Правовые проблемы информатизации общества.</w:t>
      </w:r>
    </w:p>
    <w:p>
      <w:r>
        <w:t>Ответ:</w:t>
      </w:r>
    </w:p>
    <w:p>
      <w:pPr>
        <w:pStyle w:val="Heading2"/>
      </w:pPr>
      <w:r>
        <w:t>Вопрос 3</w:t>
      </w:r>
    </w:p>
    <w:p>
      <w:r>
        <w:t>Разработайте программу, которая выводит на экран форму. Программа должна обеспечивать ввод данных из формы и записывать их в базу данных. По завершению программы необходимо вывести данные из базы в окно интерпретатора.</w:t>
      </w:r>
    </w:p>
    <w:p>
      <w:r>
        <w:t>Ответ: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