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University Mathematics Equation Reference Database</w:t>
      </w:r>
    </w:p>
    <w:p>
      <w:r>
        <w:t>This document contains 200 mathematical equations spanning algebra, calculus, differential equations, and discrete mathematics. All equations are rendered as native Office Math Markup Language (OMML) blocks and accompanied by alternative text descriptions to meet WCAG 2.2 accessibility guidelines.</w:t>
      </w:r>
    </w:p>
    <w:p>
      <w:pPr>
        <w:pStyle w:val="Heading2"/>
      </w:pPr>
      <w:r>
        <w:t>Algebra &amp; Pre-Calculus</w:t>
      </w:r>
    </w:p>
    <w:p>
      <w:pPr>
        <w:pStyle w:val="Heading3"/>
      </w:pPr>
      <w:r>
        <w:t>1. Quadratic Formula</w:t>
      </w:r>
    </w:p>
    <w:p>
      <w:pPr>
        <w:spacing w:before="120" w:after="120"/>
      </w:pPr>
      <m:oMath>
        <m:box>
          <m:e>
            <m:r>
              <m:rPr>
                <m:sty m:val="i"/>
              </m:rPr>
              <m:t>x</m:t>
            </m:r>
            <m:r>
              <m:rPr>
                <m:sty m:val="p"/>
              </m:rPr>
              <m:t>=</m:t>
            </m:r>
            <m:f>
              <m:num>
                <m:box>
                  <m:e>
                    <m:r>
                      <m:rPr>
                        <m:sty m:val="p"/>
                      </m:rPr>
                      <m:t>−</m:t>
                    </m:r>
                    <m:r>
                      <m:rPr>
                        <m:sty m:val="i"/>
                      </m:rPr>
                      <m:t>b</m:t>
                    </m:r>
                    <m:r>
                      <m:rPr>
                        <m:sty m:val="i"/>
                      </m:rPr>
                      <m:t>±</m:t>
                    </m:r>
                    <m:rad>
                      <m:e>
                        <m:box>
                          <m:e>
                            <m:box>
                              <m:e>
                                <m:sSup>
                                  <m:e>
                                    <m:r>
                                      <m:rPr>
                                        <m:sty m:val="i"/>
                                      </m:rPr>
                                      <m:t>b</m:t>
                                    </m:r>
                                  </m:e>
                                  <m:sup>
                                    <m:r>
                                      <m:rPr>
                                        <m:sty m:val="p"/>
                                      </m:rPr>
                                      <m:t>2</m:t>
                                    </m:r>
                                  </m:sup>
                                </m:sSup>
                                <m:r>
                                  <m:rPr>
                                    <m:sty m:val="p"/>
                                  </m:rPr>
                                  <m:t>−</m:t>
                                </m:r>
                                <m:r>
                                  <m:rPr>
                                    <m:sty m:val="p"/>
                                  </m:rPr>
                                  <m:t>4</m:t>
                                </m:r>
                                <m:r>
                                  <m:rPr>
                                    <m:sty m:val="i"/>
                                  </m:rPr>
                                  <m:t>a</m:t>
                                </m:r>
                                <m:r>
                                  <m:rPr>
                                    <m:sty m:val="i"/>
                                  </m:rPr>
                                  <m:t>c</m:t>
                                </m:r>
                              </m:e>
                            </m:box>
                          </m:e>
                        </m:box>
                      </m:e>
                    </m:rad>
                  </m:e>
                </m:box>
              </m:num>
              <m:den>
                <m:box>
                  <m:e>
                    <m:r>
                      <m:rPr>
                        <m:sty m:val="p"/>
                      </m:rPr>
                      <m:t>2</m:t>
                    </m:r>
                    <m:r>
                      <m:rPr>
                        <m:sty m:val="i"/>
                      </m:rPr>
                      <m:t>a</m:t>
                    </m:r>
                  </m:e>
                </m:box>
              </m:den>
            </m:f>
          </m:e>
        </m:box>
      </m:oMath>
    </w:p>
    <w:p>
      <w:r>
        <w:rPr>
          <w:i/>
          <w:color w:val="64748B"/>
        </w:rPr>
        <w:t>Accessibility Description: x equals negative b plus or minus the square root of b squared minus 4 a c, all over 2 a</w:t>
      </w:r>
    </w:p>
    <w:p>
      <w:r>
        <w:rPr>
          <w:b/>
          <w:color w:val="1E3A8A"/>
        </w:rPr>
        <w:t>Unicode Linear Math: x = (-b ± \sqrt(b^2 - 4ac))/2a</w:t>
      </w:r>
    </w:p>
    <w:p>
      <w:pPr>
        <w:spacing w:after="360"/>
      </w:pPr>
      <w:r>
        <w:rPr>
          <w:color w:val="B91C1C"/>
        </w:rPr>
        <w:t>Keyboard Complexity Score (KCS): 52.5</w:t>
      </w:r>
    </w:p>
    <w:p>
      <w:pPr>
        <w:pStyle w:val="Heading3"/>
      </w:pPr>
      <w:r>
        <w:t>2. Binomial Theorem</w:t>
      </w:r>
    </w:p>
    <w:p>
      <w:pPr>
        <w:spacing w:before="120" w:after="120"/>
      </w:pPr>
      <m:oMath>
        <m:box>
          <m:e>
            <m:r>
              <m:rPr>
                <m:sty m:val="p"/>
              </m:rPr>
              <m:t>(</m:t>
            </m:r>
            <m:r>
              <m:rPr>
                <m:sty m:val="i"/>
              </m:rPr>
              <m:t>x</m:t>
            </m:r>
            <m:r>
              <m:rPr>
                <m:sty m:val="p"/>
              </m:rPr>
              <m:t>+</m:t>
            </m:r>
            <m:r>
              <m:rPr>
                <m:sty m:val="i"/>
              </m:rPr>
              <m:t>y</m:t>
            </m:r>
            <m:sSup>
              <m:e>
                <m:r>
                  <m:rPr>
                    <m:sty m:val="p"/>
                  </m:rPr>
                  <m:t>)</m:t>
                </m:r>
              </m:e>
              <m:sup>
                <m:r>
                  <m:rPr>
                    <m:sty m:val="i"/>
                  </m:rPr>
                  <m:t>n</m:t>
                </m:r>
              </m:sup>
            </m:sSup>
            <m:r>
              <m:rPr>
                <m:sty m:val="p"/>
              </m:rPr>
              <m:t>=</m:t>
            </m:r>
            <m:nary>
              <m:naryPr>
                <m:chr m:val="∑"/>
                <m:limLoc m:val="undOvr"/>
              </m:naryPr>
              <m:sub>
                <m:box>
                  <m:e>
                    <m:r>
                      <m:rPr>
                        <m:sty m:val="i"/>
                      </m:rPr>
                      <m:t>k</m:t>
                    </m:r>
                    <m:r>
                      <m:rPr>
                        <m:sty m:val="p"/>
                      </m:rPr>
                      <m:t>=</m:t>
                    </m:r>
                    <m:r>
                      <m:rPr>
                        <m:sty m:val="p"/>
                      </m:rPr>
                      <m:t>0</m:t>
                    </m:r>
                  </m:e>
                </m:box>
              </m:sub>
              <m:sup>
                <m:box>
                  <m:e>
                    <m:r>
                      <m:rPr>
                        <m:sty m:val="i"/>
                      </m:rPr>
                      <m:t>n</m:t>
                    </m:r>
                  </m:e>
                </m:box>
              </m:sup>
              <m:e>
                <m:d>
                  <m:dPr>
                    <m:begChr m:val="("/>
                    <m:endChr m:val=")"/>
                  </m:dPr>
                  <m:e>
                    <m:box>
                      <m:e>
                        <m:f>
                          <m:fPr>
                            <m:type m:val="noBar"/>
                          </m:fPr>
                          <m:num>
                            <m:box>
                              <m:e>
                                <m:r>
                                  <m:rPr>
                                    <m:sty m:val="i"/>
                                  </m:rPr>
                                  <m:t>n</m:t>
                                </m:r>
                              </m:e>
                            </m:box>
                          </m:num>
                          <m:den>
                            <m:box>
                              <m:e>
                                <m:r>
                                  <m:rPr>
                                    <m:sty m:val="i"/>
                                  </m:rPr>
                                  <m:t>k</m:t>
                                </m:r>
                              </m:e>
                            </m:box>
                          </m:den>
                        </m:f>
                      </m:e>
                    </m:box>
                  </m:e>
                </m:d>
                <m:sSup>
                  <m:e>
                    <m:r>
                      <m:rPr>
                        <m:sty m:val="i"/>
                      </m:rPr>
                      <m:t>x</m:t>
                    </m:r>
                  </m:e>
                  <m:sup>
                    <m:box>
                      <m:e>
                        <m:r>
                          <m:rPr>
                            <m:sty m:val="i"/>
                          </m:rPr>
                          <m:t>n</m:t>
                        </m:r>
                        <m:r>
                          <m:rPr>
                            <m:sty m:val="p"/>
                          </m:rPr>
                          <m:t>−</m:t>
                        </m:r>
                        <m:r>
                          <m:rPr>
                            <m:sty m:val="i"/>
                          </m:rPr>
                          <m:t>k</m:t>
                        </m:r>
                      </m:e>
                    </m:box>
                  </m:sup>
                </m:sSup>
                <m:sSup>
                  <m:e>
                    <m:r>
                      <m:rPr>
                        <m:sty m:val="i"/>
                      </m:rPr>
                      <m:t>y</m:t>
                    </m:r>
                  </m:e>
                  <m:sup>
                    <m:r>
                      <m:rPr>
                        <m:sty m:val="i"/>
                      </m:rPr>
                      <m:t>k</m:t>
                    </m:r>
                  </m:sup>
                </m:sSup>
              </m:e>
            </m:nary>
          </m:e>
        </m:box>
      </m:oMath>
    </w:p>
    <w:p>
      <w:r>
        <w:rPr>
          <w:i/>
          <w:color w:val="64748B"/>
        </w:rPr>
        <w:t>Accessibility Description: x plus y to the power of n equals the sum from k equals 0 to n of n choose k times x to the power of n minus k times y to the power of k</w:t>
      </w:r>
    </w:p>
    <w:p>
      <w:r>
        <w:rPr>
          <w:b/>
          <w:color w:val="1E3A8A"/>
        </w:rPr>
        <w:t>Unicode Linear Math: (x+y)^n = \sum_(k=0)^n \binom(n&amp;k) x^(n-k) y^k</w:t>
      </w:r>
    </w:p>
    <w:p>
      <w:pPr>
        <w:spacing w:after="360"/>
      </w:pPr>
      <w:r>
        <w:rPr>
          <w:color w:val="B91C1C"/>
        </w:rPr>
        <w:t>Keyboard Complexity Score (KCS): 74.0</w:t>
      </w:r>
    </w:p>
    <w:p>
      <w:pPr>
        <w:pStyle w:val="Heading3"/>
      </w:pPr>
      <w:r>
        <w:t>3. Logarithm Change of Base</w:t>
      </w:r>
    </w:p>
    <w:p>
      <w:pPr>
        <w:spacing w:before="120" w:after="120"/>
      </w:pPr>
      <m:oMath>
        <m:box>
          <m:e>
            <m:sSub>
              <m:e>
                <m:r>
                  <m:rPr>
                    <m:sty m:val="p"/>
                  </m:rPr>
                  <m:t>log</m:t>
                </m:r>
              </m:e>
              <m:sub>
                <m:r>
                  <m:rPr>
                    <m:sty m:val="i"/>
                  </m:rPr>
                  <m:t>a</m:t>
                </m:r>
              </m:sub>
            </m:sSub>
            <m:r>
              <m:rPr>
                <m:sty m:val="i"/>
              </m:rPr>
              <m:t>b</m:t>
            </m:r>
            <m:r>
              <m:rPr>
                <m:sty m:val="p"/>
              </m:rPr>
              <m:t>=</m:t>
            </m:r>
            <m:f>
              <m:num>
                <m:box>
                  <m:e>
                    <m:sSub>
                      <m:e>
                        <m:r>
                          <m:rPr>
                            <m:sty m:val="p"/>
                          </m:rPr>
                          <m:t>log</m:t>
                        </m:r>
                      </m:e>
                      <m:sub>
                        <m:r>
                          <m:rPr>
                            <m:sty m:val="i"/>
                          </m:rPr>
                          <m:t>c</m:t>
                        </m:r>
                      </m:sub>
                    </m:sSub>
                    <m:r>
                      <m:rPr>
                        <m:sty m:val="i"/>
                      </m:rPr>
                      <m:t>b</m:t>
                    </m:r>
                  </m:e>
                </m:box>
              </m:num>
              <m:den>
                <m:box>
                  <m:e>
                    <m:sSub>
                      <m:e>
                        <m:r>
                          <m:rPr>
                            <m:sty m:val="p"/>
                          </m:rPr>
                          <m:t>log</m:t>
                        </m:r>
                      </m:e>
                      <m:sub>
                        <m:r>
                          <m:rPr>
                            <m:sty m:val="i"/>
                          </m:rPr>
                          <m:t>c</m:t>
                        </m:r>
                      </m:sub>
                    </m:sSub>
                    <m:r>
                      <m:rPr>
                        <m:sty m:val="i"/>
                      </m:rPr>
                      <m:t>a</m:t>
                    </m:r>
                  </m:e>
                </m:box>
              </m:den>
            </m:f>
          </m:e>
        </m:box>
      </m:oMath>
    </w:p>
    <w:p>
      <w:r>
        <w:rPr>
          <w:i/>
          <w:color w:val="64748B"/>
        </w:rPr>
        <w:t>Accessibility Description: log base a of b equals log base c of b over log base c of a</w:t>
      </w:r>
    </w:p>
    <w:p>
      <w:r>
        <w:rPr>
          <w:b/>
          <w:color w:val="1E3A8A"/>
        </w:rPr>
        <w:t>Unicode Linear Math: \log_a b = (\log_c b)/(\log_c a)</w:t>
      </w:r>
    </w:p>
    <w:p>
      <w:pPr>
        <w:spacing w:after="360"/>
      </w:pPr>
      <w:r>
        <w:rPr>
          <w:color w:val="B91C1C"/>
        </w:rPr>
        <w:t>Keyboard Complexity Score (KCS): 61.5</w:t>
      </w:r>
    </w:p>
    <w:p>
      <w:pPr>
        <w:pStyle w:val="Heading3"/>
      </w:pPr>
      <w:r>
        <w:t>4. Arithmetic Series Sum</w:t>
      </w:r>
    </w:p>
    <w:p>
      <w:pPr>
        <w:spacing w:before="120" w:after="120"/>
      </w:pPr>
      <m:oMath>
        <m:box>
          <m:e>
            <m:sSub>
              <m:e>
                <m:r>
                  <m:rPr>
                    <m:sty m:val="i"/>
                  </m:rPr>
                  <m:t>S</m:t>
                </m:r>
              </m:e>
              <m:sub>
                <m:r>
                  <m:rPr>
                    <m:sty m:val="i"/>
                  </m:rPr>
                  <m:t>n</m:t>
                </m:r>
              </m:sub>
            </m:sSub>
            <m:r>
              <m:rPr>
                <m:sty m:val="p"/>
              </m:rPr>
              <m:t>=</m:t>
            </m:r>
            <m:f>
              <m:num>
                <m:box>
                  <m:e>
                    <m:r>
                      <m:rPr>
                        <m:sty m:val="i"/>
                      </m:rPr>
                      <m:t>n</m:t>
                    </m:r>
                  </m:e>
                </m:box>
              </m:num>
              <m:den>
                <m:box>
                  <m:e>
                    <m:r>
                      <m:rPr>
                        <m:sty m:val="p"/>
                      </m:rPr>
                      <m:t>2</m:t>
                    </m:r>
                  </m:e>
                </m:box>
              </m:den>
            </m:f>
            <m:r>
              <m:rPr>
                <m:sty m:val="p"/>
              </m:rPr>
              <m:t>(</m:t>
            </m:r>
            <m:sSub>
              <m:e>
                <m:r>
                  <m:rPr>
                    <m:sty m:val="i"/>
                  </m:rPr>
                  <m:t>a</m:t>
                </m:r>
              </m:e>
              <m:sub>
                <m:r>
                  <m:rPr>
                    <m:sty m:val="p"/>
                  </m:rPr>
                  <m:t>1</m:t>
                </m:r>
              </m:sub>
            </m:sSub>
            <m:r>
              <m:rPr>
                <m:sty m:val="p"/>
              </m:rPr>
              <m:t>+</m:t>
            </m:r>
            <m:sSub>
              <m:e>
                <m:r>
                  <m:rPr>
                    <m:sty m:val="i"/>
                  </m:rPr>
                  <m:t>a</m:t>
                </m:r>
              </m:e>
              <m:sub>
                <m:r>
                  <m:rPr>
                    <m:sty m:val="i"/>
                  </m:rPr>
                  <m:t>n</m:t>
                </m:r>
              </m:sub>
            </m:sSub>
            <m:r>
              <m:rPr>
                <m:sty m:val="p"/>
              </m:rPr>
              <m:t>)</m:t>
            </m:r>
          </m:e>
        </m:box>
      </m:oMath>
    </w:p>
    <w:p>
      <w:r>
        <w:rPr>
          <w:i/>
          <w:color w:val="64748B"/>
        </w:rPr>
        <w:t>Accessibility Description: sum of arithmetic series S n equals n over 2 times the quantity a 1 plus a n</w:t>
      </w:r>
    </w:p>
    <w:p>
      <w:r>
        <w:rPr>
          <w:b/>
          <w:color w:val="1E3A8A"/>
        </w:rPr>
        <w:t>Unicode Linear Math: S_n = n/2(a_1 + a_n)</w:t>
      </w:r>
    </w:p>
    <w:p>
      <w:pPr>
        <w:spacing w:after="360"/>
      </w:pPr>
      <w:r>
        <w:rPr>
          <w:color w:val="B91C1C"/>
        </w:rPr>
        <w:t>Keyboard Complexity Score (KCS): 45.0</w:t>
      </w:r>
    </w:p>
    <w:p>
      <w:pPr>
        <w:pStyle w:val="Heading3"/>
      </w:pPr>
      <w:r>
        <w:t>5. Geometric Series Sum</w:t>
      </w:r>
    </w:p>
    <w:p>
      <w:pPr>
        <w:spacing w:before="120" w:after="120"/>
      </w:pPr>
      <m:oMath>
        <m:box>
          <m:e>
            <m:sSub>
              <m:e>
                <m:r>
                  <m:rPr>
                    <m:sty m:val="i"/>
                  </m:rPr>
                  <m:t>S</m:t>
                </m:r>
              </m:e>
              <m:sub>
                <m:r>
                  <m:rPr>
                    <m:sty m:val="i"/>
                  </m:rPr>
                  <m:t>n</m:t>
                </m:r>
              </m:sub>
            </m:sSub>
            <m:r>
              <m:rPr>
                <m:sty m:val="p"/>
              </m:rPr>
              <m:t>=</m:t>
            </m:r>
            <m:r>
              <m:rPr>
                <m:sty m:val="i"/>
              </m:rPr>
              <m:t>a</m:t>
            </m:r>
            <m:f>
              <m:num>
                <m:box>
                  <m:e>
                    <m:r>
                      <m:rPr>
                        <m:sty m:val="p"/>
                      </m:rPr>
                      <m:t>1</m:t>
                    </m:r>
                    <m:r>
                      <m:rPr>
                        <m:sty m:val="p"/>
                      </m:rPr>
                      <m:t>−</m:t>
                    </m:r>
                    <m:sSup>
                      <m:e>
                        <m:r>
                          <m:rPr>
                            <m:sty m:val="i"/>
                          </m:rPr>
                          <m:t>r</m:t>
                        </m:r>
                      </m:e>
                      <m:sup>
                        <m:r>
                          <m:rPr>
                            <m:sty m:val="i"/>
                          </m:rPr>
                          <m:t>n</m:t>
                        </m:r>
                      </m:sup>
                    </m:sSup>
                  </m:e>
                </m:box>
              </m:num>
              <m:den>
                <m:box>
                  <m:e>
                    <m:r>
                      <m:rPr>
                        <m:sty m:val="p"/>
                      </m:rPr>
                      <m:t>1</m:t>
                    </m:r>
                    <m:r>
                      <m:rPr>
                        <m:sty m:val="p"/>
                      </m:rPr>
                      <m:t>−</m:t>
                    </m:r>
                    <m:r>
                      <m:rPr>
                        <m:sty m:val="i"/>
                      </m:rPr>
                      <m:t>r</m:t>
                    </m:r>
                  </m:e>
                </m:box>
              </m:den>
            </m:f>
          </m:e>
        </m:box>
      </m:oMath>
    </w:p>
    <w:p>
      <w:r>
        <w:rPr>
          <w:i/>
          <w:color w:val="64748B"/>
        </w:rPr>
        <w:t>Accessibility Description: sum of geometric series S n equals a times the fraction 1 minus r to the power of n over 1 minus r</w:t>
      </w:r>
    </w:p>
    <w:p>
      <w:r>
        <w:rPr>
          <w:b/>
          <w:color w:val="1E3A8A"/>
        </w:rPr>
        <w:t>Unicode Linear Math: S_n = a (1-r^n)/(1-r)</w:t>
      </w:r>
    </w:p>
    <w:p>
      <w:pPr>
        <w:spacing w:after="360"/>
      </w:pPr>
      <w:r>
        <w:rPr>
          <w:color w:val="B91C1C"/>
        </w:rPr>
        <w:t>Keyboard Complexity Score (KCS): 44.0</w:t>
      </w:r>
    </w:p>
    <w:p>
      <w:pPr>
        <w:pStyle w:val="Heading3"/>
      </w:pPr>
      <w:r>
        <w:t>6. Euler's Identity</w:t>
      </w:r>
    </w:p>
    <w:p>
      <w:pPr>
        <w:spacing w:before="120" w:after="120"/>
      </w:pPr>
      <m:oMath>
        <m:box>
          <m:e>
            <m:sSup>
              <m:e>
                <m:r>
                  <m:rPr>
                    <m:sty m:val="i"/>
                  </m:rPr>
                  <m:t>e</m:t>
                </m:r>
              </m:e>
              <m:sup>
                <m:box>
                  <m:e>
                    <m:r>
                      <m:rPr>
                        <m:sty m:val="i"/>
                      </m:rPr>
                      <m:t>i</m:t>
                    </m:r>
                    <m:r>
                      <m:rPr>
                        <m:sty m:val="i"/>
                      </m:rPr>
                      <m:t>π</m:t>
                    </m:r>
                  </m:e>
                </m:box>
              </m:sup>
            </m:sSup>
            <m:r>
              <m:rPr>
                <m:sty m:val="p"/>
              </m:rPr>
              <m:t>+</m:t>
            </m:r>
            <m:r>
              <m:rPr>
                <m:sty m:val="p"/>
              </m:rPr>
              <m:t>1</m:t>
            </m:r>
            <m:r>
              <m:rPr>
                <m:sty m:val="p"/>
              </m:rPr>
              <m:t>=</m:t>
            </m:r>
            <m:r>
              <m:rPr>
                <m:sty m:val="p"/>
              </m:rPr>
              <m:t>0</m:t>
            </m:r>
          </m:e>
        </m:box>
      </m:oMath>
    </w:p>
    <w:p>
      <w:r>
        <w:rPr>
          <w:i/>
          <w:color w:val="64748B"/>
        </w:rPr>
        <w:t>Accessibility Description: e to the power of i pi plus 1 equals 0</w:t>
      </w:r>
    </w:p>
    <w:p>
      <w:r>
        <w:rPr>
          <w:b/>
          <w:color w:val="1E3A8A"/>
        </w:rPr>
        <w:t>Unicode Linear Math: e^(iπ) + 1 = 0</w:t>
      </w:r>
    </w:p>
    <w:p>
      <w:pPr>
        <w:spacing w:after="360"/>
      </w:pPr>
      <w:r>
        <w:rPr>
          <w:color w:val="B91C1C"/>
        </w:rPr>
        <w:t>Keyboard Complexity Score (KCS): 20.0</w:t>
      </w:r>
    </w:p>
    <w:p>
      <w:pPr>
        <w:pStyle w:val="Heading3"/>
      </w:pPr>
      <w:r>
        <w:t>7. De Moivre's Theorem</w:t>
      </w:r>
    </w:p>
    <w:p>
      <w:pPr>
        <w:spacing w:before="120" w:after="120"/>
      </w:pPr>
      <m:oMath>
        <m:box>
          <m:e>
            <m:r>
              <m:rPr>
                <m:sty m:val="p"/>
              </m:rPr>
              <m:t>(</m:t>
            </m:r>
            <m:r>
              <m:rPr>
                <m:sty m:val="p"/>
              </m:rPr>
              <m:t>cos</m:t>
            </m:r>
            <m:r>
              <m:rPr>
                <m:sty m:val="i"/>
              </m:rPr>
              <m:t>θ</m:t>
            </m:r>
            <m:r>
              <m:rPr>
                <m:sty m:val="p"/>
              </m:rPr>
              <m:t>+</m:t>
            </m:r>
            <m:r>
              <m:rPr>
                <m:sty m:val="i"/>
              </m:rPr>
              <m:t>i</m:t>
            </m:r>
            <m:r>
              <m:rPr>
                <m:sty m:val="p"/>
              </m:rPr>
              <m:t>sin</m:t>
            </m:r>
            <m:r>
              <m:rPr>
                <m:sty m:val="i"/>
              </m:rPr>
              <m:t>θ</m:t>
            </m:r>
            <m:sSup>
              <m:e>
                <m:r>
                  <m:rPr>
                    <m:sty m:val="p"/>
                  </m:rPr>
                  <m:t>)</m:t>
                </m:r>
              </m:e>
              <m:sup>
                <m:r>
                  <m:rPr>
                    <m:sty m:val="i"/>
                  </m:rPr>
                  <m:t>n</m:t>
                </m:r>
              </m:sup>
            </m:sSup>
            <m:r>
              <m:rPr>
                <m:sty m:val="p"/>
              </m:rPr>
              <m:t>=</m:t>
            </m:r>
            <m:r>
              <m:rPr>
                <m:sty m:val="p"/>
              </m:rPr>
              <m:t>cos</m:t>
            </m:r>
            <m:r>
              <m:rPr>
                <m:sty m:val="p"/>
              </m:rPr>
              <m:t>(</m:t>
            </m:r>
            <m:r>
              <m:rPr>
                <m:sty m:val="i"/>
              </m:rPr>
              <m:t>n</m:t>
            </m:r>
            <m:r>
              <m:rPr>
                <m:sty m:val="i"/>
              </m:rPr>
              <m:t>θ</m:t>
            </m:r>
            <m:r>
              <m:rPr>
                <m:sty m:val="p"/>
              </m:rPr>
              <m:t>)</m:t>
            </m:r>
            <m:r>
              <m:rPr>
                <m:sty m:val="p"/>
              </m:rPr>
              <m:t>+</m:t>
            </m:r>
            <m:r>
              <m:rPr>
                <m:sty m:val="i"/>
              </m:rPr>
              <m:t>i</m:t>
            </m:r>
            <m:r>
              <m:rPr>
                <m:sty m:val="p"/>
              </m:rPr>
              <m:t>sin</m:t>
            </m:r>
            <m:r>
              <m:rPr>
                <m:sty m:val="p"/>
              </m:rPr>
              <m:t>(</m:t>
            </m:r>
            <m:r>
              <m:rPr>
                <m:sty m:val="i"/>
              </m:rPr>
              <m:t>n</m:t>
            </m:r>
            <m:r>
              <m:rPr>
                <m:sty m:val="i"/>
              </m:rPr>
              <m:t>θ</m:t>
            </m:r>
            <m:r>
              <m:rPr>
                <m:sty m:val="p"/>
              </m:rPr>
              <m:t>)</m:t>
            </m:r>
          </m:e>
        </m:box>
      </m:oMath>
    </w:p>
    <w:p>
      <w:r>
        <w:rPr>
          <w:i/>
          <w:color w:val="64748B"/>
        </w:rPr>
        <w:t>Accessibility Description: the quantity cos theta plus i sin theta to the power of n equals cos of n theta plus i sin of n theta</w:t>
      </w:r>
    </w:p>
    <w:p>
      <w:r>
        <w:rPr>
          <w:b/>
          <w:color w:val="1E3A8A"/>
        </w:rPr>
        <w:t>Unicode Linear Math: (\cosθ + i\sinθ)^n = \cos(nθ) + i\sin(nθ)</w:t>
      </w:r>
    </w:p>
    <w:p>
      <w:pPr>
        <w:spacing w:after="360"/>
      </w:pPr>
      <w:r>
        <w:rPr>
          <w:color w:val="B91C1C"/>
        </w:rPr>
        <w:t>Keyboard Complexity Score (KCS): 58.0</w:t>
      </w:r>
    </w:p>
    <w:p>
      <w:pPr>
        <w:pStyle w:val="Heading3"/>
      </w:pPr>
      <w:r>
        <w:t>8. Pythagorean Identity</w:t>
      </w:r>
    </w:p>
    <w:p>
      <w:pPr>
        <w:spacing w:before="120" w:after="120"/>
      </w:pPr>
      <m:oMath>
        <m:box>
          <m:e>
            <m:sSup>
              <m:e>
                <m:r>
                  <m:rPr>
                    <m:sty m:val="p"/>
                  </m:rPr>
                  <m:t>sin</m:t>
                </m:r>
              </m:e>
              <m:sup>
                <m:r>
                  <m:rPr>
                    <m:sty m:val="p"/>
                  </m:rPr>
                  <m:t>2</m:t>
                </m:r>
              </m:sup>
            </m:sSup>
            <m:r>
              <m:rPr>
                <m:sty m:val="i"/>
              </m:rPr>
              <m:t>θ</m:t>
            </m:r>
            <m:r>
              <m:rPr>
                <m:sty m:val="p"/>
              </m:rPr>
              <m:t>+</m:t>
            </m:r>
            <m:sSup>
              <m:e>
                <m:r>
                  <m:rPr>
                    <m:sty m:val="p"/>
                  </m:rPr>
                  <m:t>cos</m:t>
                </m:r>
              </m:e>
              <m:sup>
                <m:r>
                  <m:rPr>
                    <m:sty m:val="p"/>
                  </m:rPr>
                  <m:t>2</m:t>
                </m:r>
              </m:sup>
            </m:sSup>
            <m:r>
              <m:rPr>
                <m:sty m:val="i"/>
              </m:rPr>
              <m:t>θ</m:t>
            </m:r>
            <m:r>
              <m:rPr>
                <m:sty m:val="p"/>
              </m:rPr>
              <m:t>=</m:t>
            </m:r>
            <m:r>
              <m:rPr>
                <m:sty m:val="p"/>
              </m:rPr>
              <m:t>1</m:t>
            </m:r>
          </m:e>
        </m:box>
      </m:oMath>
    </w:p>
    <w:p>
      <w:r>
        <w:rPr>
          <w:i/>
          <w:color w:val="64748B"/>
        </w:rPr>
        <w:t>Accessibility Description: sin squared theta plus cos squared theta equals 1</w:t>
      </w:r>
    </w:p>
    <w:p>
      <w:r>
        <w:rPr>
          <w:b/>
          <w:color w:val="1E3A8A"/>
        </w:rPr>
        <w:t>Unicode Linear Math: \sin^2θ + \cos^2θ = 1</w:t>
      </w:r>
    </w:p>
    <w:p>
      <w:pPr>
        <w:spacing w:after="360"/>
      </w:pPr>
      <w:r>
        <w:rPr>
          <w:color w:val="B91C1C"/>
        </w:rPr>
        <w:t>Keyboard Complexity Score (KCS): 31.0</w:t>
      </w:r>
    </w:p>
    <w:p>
      <w:pPr>
        <w:pStyle w:val="Heading3"/>
      </w:pPr>
      <w:r>
        <w:t>9. Double Angle Sine</w:t>
      </w:r>
    </w:p>
    <w:p>
      <w:pPr>
        <w:spacing w:before="120" w:after="120"/>
      </w:pPr>
      <m:oMath>
        <m:box>
          <m:e>
            <m:r>
              <m:rPr>
                <m:sty m:val="p"/>
              </m:rPr>
              <m:t>sin</m:t>
            </m:r>
            <m:r>
              <m:rPr>
                <m:sty m:val="p"/>
              </m:rPr>
              <m:t>(</m:t>
            </m:r>
            <m:r>
              <m:rPr>
                <m:sty m:val="p"/>
              </m:rPr>
              <m:t>2</m:t>
            </m:r>
            <m:r>
              <m:rPr>
                <m:sty m:val="i"/>
              </m:rPr>
              <m:t>θ</m:t>
            </m:r>
            <m:r>
              <m:rPr>
                <m:sty m:val="p"/>
              </m:rPr>
              <m:t>)</m:t>
            </m:r>
            <m:r>
              <m:rPr>
                <m:sty m:val="p"/>
              </m:rPr>
              <m:t>=</m:t>
            </m:r>
            <m:r>
              <m:rPr>
                <m:sty m:val="p"/>
              </m:rPr>
              <m:t>2</m:t>
            </m:r>
            <m:r>
              <m:rPr>
                <m:sty m:val="p"/>
              </m:rPr>
              <m:t>sin</m:t>
            </m:r>
            <m:r>
              <m:rPr>
                <m:sty m:val="i"/>
              </m:rPr>
              <m:t>θ</m:t>
            </m:r>
            <m:r>
              <m:rPr>
                <m:sty m:val="p"/>
              </m:rPr>
              <m:t>cos</m:t>
            </m:r>
            <m:r>
              <m:rPr>
                <m:sty m:val="i"/>
              </m:rPr>
              <m:t>θ</m:t>
            </m:r>
          </m:e>
        </m:box>
      </m:oMath>
    </w:p>
    <w:p>
      <w:r>
        <w:rPr>
          <w:i/>
          <w:color w:val="64748B"/>
        </w:rPr>
        <w:t>Accessibility Description: sin of 2 theta equals 2 sin theta cos theta</w:t>
      </w:r>
    </w:p>
    <w:p>
      <w:r>
        <w:rPr>
          <w:b/>
          <w:color w:val="1E3A8A"/>
        </w:rPr>
        <w:t>Unicode Linear Math: \sin(2θ) = 2\sinθ\cosθ</w:t>
      </w:r>
    </w:p>
    <w:p>
      <w:pPr>
        <w:spacing w:after="360"/>
      </w:pPr>
      <w:r>
        <w:rPr>
          <w:color w:val="B91C1C"/>
        </w:rPr>
        <w:t>Keyboard Complexity Score (KCS): 28.5</w:t>
      </w:r>
    </w:p>
    <w:p>
      <w:pPr>
        <w:pStyle w:val="Heading3"/>
      </w:pPr>
      <w:r>
        <w:t>10. Double Angle Cosine</w:t>
      </w:r>
    </w:p>
    <w:p>
      <w:pPr>
        <w:spacing w:before="120" w:after="120"/>
      </w:pPr>
      <m:oMath>
        <m:box>
          <m:e>
            <m:r>
              <m:rPr>
                <m:sty m:val="p"/>
              </m:rPr>
              <m:t>cos</m:t>
            </m:r>
            <m:r>
              <m:rPr>
                <m:sty m:val="p"/>
              </m:rPr>
              <m:t>(</m:t>
            </m:r>
            <m:r>
              <m:rPr>
                <m:sty m:val="p"/>
              </m:rPr>
              <m:t>2</m:t>
            </m:r>
            <m:r>
              <m:rPr>
                <m:sty m:val="i"/>
              </m:rPr>
              <m:t>θ</m:t>
            </m:r>
            <m:r>
              <m:rPr>
                <m:sty m:val="p"/>
              </m:rPr>
              <m:t>)</m:t>
            </m:r>
            <m:r>
              <m:rPr>
                <m:sty m:val="p"/>
              </m:rPr>
              <m:t>=</m:t>
            </m:r>
            <m:sSup>
              <m:e>
                <m:r>
                  <m:rPr>
                    <m:sty m:val="p"/>
                  </m:rPr>
                  <m:t>cos</m:t>
                </m:r>
              </m:e>
              <m:sup>
                <m:r>
                  <m:rPr>
                    <m:sty m:val="p"/>
                  </m:rPr>
                  <m:t>2</m:t>
                </m:r>
              </m:sup>
            </m:sSup>
            <m:r>
              <m:rPr>
                <m:sty m:val="i"/>
              </m:rPr>
              <m:t>θ</m:t>
            </m:r>
            <m:r>
              <m:rPr>
                <m:sty m:val="p"/>
              </m:rPr>
              <m:t>−</m:t>
            </m:r>
            <m:sSup>
              <m:e>
                <m:r>
                  <m:rPr>
                    <m:sty m:val="p"/>
                  </m:rPr>
                  <m:t>sin</m:t>
                </m:r>
              </m:e>
              <m:sup>
                <m:r>
                  <m:rPr>
                    <m:sty m:val="p"/>
                  </m:rPr>
                  <m:t>2</m:t>
                </m:r>
              </m:sup>
            </m:sSup>
            <m:r>
              <m:rPr>
                <m:sty m:val="i"/>
              </m:rPr>
              <m:t>θ</m:t>
            </m:r>
          </m:e>
        </m:box>
      </m:oMath>
    </w:p>
    <w:p>
      <w:r>
        <w:rPr>
          <w:i/>
          <w:color w:val="64748B"/>
        </w:rPr>
        <w:t>Accessibility Description: cos of 2 theta equals cos squared theta minus sin squared theta</w:t>
      </w:r>
    </w:p>
    <w:p>
      <w:r>
        <w:rPr>
          <w:b/>
          <w:color w:val="1E3A8A"/>
        </w:rPr>
        <w:t>Unicode Linear Math: \cos(2θ) = \cos^2θ - \sin^2θ</w:t>
      </w:r>
    </w:p>
    <w:p>
      <w:pPr>
        <w:spacing w:after="360"/>
      </w:pPr>
      <w:r>
        <w:rPr>
          <w:color w:val="B91C1C"/>
        </w:rPr>
        <w:t>Keyboard Complexity Score (KCS): 40.5</w:t>
      </w:r>
    </w:p>
    <w:p>
      <w:pPr>
        <w:pStyle w:val="Heading3"/>
      </w:pPr>
      <w:r>
        <w:t>11. Difference of Squares</w:t>
      </w:r>
    </w:p>
    <w:p>
      <w:pPr>
        <w:spacing w:before="120" w:after="120"/>
      </w:pPr>
      <m:oMath>
        <m:box>
          <m:e>
            <m:sSup>
              <m:e>
                <m:r>
                  <m:rPr>
                    <m:sty m:val="i"/>
                  </m:rPr>
                  <m:t>a</m:t>
                </m:r>
              </m:e>
              <m:sup>
                <m:r>
                  <m:rPr>
                    <m:sty m:val="p"/>
                  </m:rPr>
                  <m:t>2</m:t>
                </m:r>
              </m:sup>
            </m:sSup>
            <m:r>
              <m:rPr>
                <m:sty m:val="p"/>
              </m:rPr>
              <m:t>−</m:t>
            </m:r>
            <m:sSup>
              <m:e>
                <m:r>
                  <m:rPr>
                    <m:sty m:val="i"/>
                  </m:rPr>
                  <m:t>b</m:t>
                </m:r>
              </m:e>
              <m:sup>
                <m:r>
                  <m:rPr>
                    <m:sty m:val="p"/>
                  </m:rPr>
                  <m:t>2</m:t>
                </m:r>
              </m:sup>
            </m:sSup>
            <m:r>
              <m:rPr>
                <m:sty m:val="p"/>
              </m:rPr>
              <m:t>=</m:t>
            </m:r>
            <m:r>
              <m:rPr>
                <m:sty m:val="p"/>
              </m:rPr>
              <m:t>(</m:t>
            </m:r>
            <m:r>
              <m:rPr>
                <m:sty m:val="i"/>
              </m:rPr>
              <m:t>a</m:t>
            </m:r>
            <m:r>
              <m:rPr>
                <m:sty m:val="p"/>
              </m:rPr>
              <m:t>−</m:t>
            </m:r>
            <m:r>
              <m:rPr>
                <m:sty m:val="i"/>
              </m:rPr>
              <m:t>b</m:t>
            </m:r>
            <m:r>
              <m:rPr>
                <m:sty m:val="p"/>
              </m:rPr>
              <m:t>)</m:t>
            </m:r>
            <m:r>
              <m:rPr>
                <m:sty m:val="p"/>
              </m:rPr>
              <m:t>(</m:t>
            </m:r>
            <m:r>
              <m:rPr>
                <m:sty m:val="i"/>
              </m:rPr>
              <m:t>a</m:t>
            </m:r>
            <m:r>
              <m:rPr>
                <m:sty m:val="p"/>
              </m:rPr>
              <m:t>+</m:t>
            </m:r>
            <m:r>
              <m:rPr>
                <m:sty m:val="i"/>
              </m:rPr>
              <m:t>b</m:t>
            </m:r>
            <m:r>
              <m:rPr>
                <m:sty m:val="p"/>
              </m:rPr>
              <m:t>)</m:t>
            </m:r>
          </m:e>
        </m:box>
      </m:oMath>
    </w:p>
    <w:p>
      <w:r>
        <w:rPr>
          <w:i/>
          <w:color w:val="64748B"/>
        </w:rPr>
        <w:t>Accessibility Description: a squared minus b squared equals the quantity a minus b times the quantity a plus b</w:t>
      </w:r>
    </w:p>
    <w:p>
      <w:r>
        <w:rPr>
          <w:b/>
          <w:color w:val="1E3A8A"/>
        </w:rPr>
        <w:t>Unicode Linear Math: a^2 - b^2 = (a-b)(a+b)</w:t>
      </w:r>
    </w:p>
    <w:p>
      <w:pPr>
        <w:spacing w:after="360"/>
      </w:pPr>
      <w:r>
        <w:rPr>
          <w:color w:val="B91C1C"/>
        </w:rPr>
        <w:t>Keyboard Complexity Score (KCS): 33.0</w:t>
      </w:r>
    </w:p>
    <w:p>
      <w:pPr>
        <w:pStyle w:val="Heading3"/>
      </w:pPr>
      <w:r>
        <w:t>12. Difference of Cubes</w:t>
      </w:r>
    </w:p>
    <w:p>
      <w:pPr>
        <w:spacing w:before="120" w:after="120"/>
      </w:pPr>
      <m:oMath>
        <m:box>
          <m:e>
            <m:sSup>
              <m:e>
                <m:r>
                  <m:rPr>
                    <m:sty m:val="i"/>
                  </m:rPr>
                  <m:t>a</m:t>
                </m:r>
              </m:e>
              <m:sup>
                <m:r>
                  <m:rPr>
                    <m:sty m:val="p"/>
                  </m:rPr>
                  <m:t>3</m:t>
                </m:r>
              </m:sup>
            </m:sSup>
            <m:r>
              <m:rPr>
                <m:sty m:val="p"/>
              </m:rPr>
              <m:t>−</m:t>
            </m:r>
            <m:sSup>
              <m:e>
                <m:r>
                  <m:rPr>
                    <m:sty m:val="i"/>
                  </m:rPr>
                  <m:t>b</m:t>
                </m:r>
              </m:e>
              <m:sup>
                <m:r>
                  <m:rPr>
                    <m:sty m:val="p"/>
                  </m:rPr>
                  <m:t>3</m:t>
                </m:r>
              </m:sup>
            </m:sSup>
            <m:r>
              <m:rPr>
                <m:sty m:val="p"/>
              </m:rPr>
              <m:t>=</m:t>
            </m:r>
            <m:r>
              <m:rPr>
                <m:sty m:val="p"/>
              </m:rPr>
              <m:t>(</m:t>
            </m:r>
            <m:r>
              <m:rPr>
                <m:sty m:val="i"/>
              </m:rPr>
              <m:t>a</m:t>
            </m:r>
            <m:r>
              <m:rPr>
                <m:sty m:val="p"/>
              </m:rPr>
              <m:t>−</m:t>
            </m:r>
            <m:r>
              <m:rPr>
                <m:sty m:val="i"/>
              </m:rPr>
              <m:t>b</m:t>
            </m:r>
            <m:r>
              <m:rPr>
                <m:sty m:val="p"/>
              </m:rPr>
              <m:t>)</m:t>
            </m:r>
            <m:r>
              <m:rPr>
                <m:sty m:val="p"/>
              </m:rPr>
              <m:t>(</m:t>
            </m:r>
            <m:sSup>
              <m:e>
                <m:r>
                  <m:rPr>
                    <m:sty m:val="i"/>
                  </m:rPr>
                  <m:t>a</m:t>
                </m:r>
              </m:e>
              <m:sup>
                <m:r>
                  <m:rPr>
                    <m:sty m:val="p"/>
                  </m:rPr>
                  <m:t>2</m:t>
                </m:r>
              </m:sup>
            </m:sSup>
            <m:r>
              <m:rPr>
                <m:sty m:val="p"/>
              </m:rPr>
              <m:t>+</m:t>
            </m:r>
            <m:r>
              <m:rPr>
                <m:sty m:val="i"/>
              </m:rPr>
              <m:t>a</m:t>
            </m:r>
            <m:r>
              <m:rPr>
                <m:sty m:val="i"/>
              </m:rPr>
              <m:t>b</m:t>
            </m:r>
            <m:r>
              <m:rPr>
                <m:sty m:val="p"/>
              </m:rPr>
              <m:t>+</m:t>
            </m:r>
            <m:sSup>
              <m:e>
                <m:r>
                  <m:rPr>
                    <m:sty m:val="i"/>
                  </m:rPr>
                  <m:t>b</m:t>
                </m:r>
              </m:e>
              <m:sup>
                <m:r>
                  <m:rPr>
                    <m:sty m:val="p"/>
                  </m:rPr>
                  <m:t>2</m:t>
                </m:r>
              </m:sup>
            </m:sSup>
            <m:r>
              <m:rPr>
                <m:sty m:val="p"/>
              </m:rPr>
              <m:t>)</m:t>
            </m:r>
          </m:e>
        </m:box>
      </m:oMath>
    </w:p>
    <w:p>
      <w:r>
        <w:rPr>
          <w:i/>
          <w:color w:val="64748B"/>
        </w:rPr>
        <w:t>Accessibility Description: a cubed minus b cubed equals the quantity a minus b times the quantity a squared plus a b plus b squared</w:t>
      </w:r>
    </w:p>
    <w:p>
      <w:r>
        <w:rPr>
          <w:b/>
          <w:color w:val="1E3A8A"/>
        </w:rPr>
        <w:t>Unicode Linear Math: a^3 - b^3 = (a-b)(a^2 + ab + b^2)</w:t>
      </w:r>
    </w:p>
    <w:p>
      <w:pPr>
        <w:spacing w:after="360"/>
      </w:pPr>
      <w:r>
        <w:rPr>
          <w:color w:val="B91C1C"/>
        </w:rPr>
        <w:t>Keyboard Complexity Score (KCS): 51.0</w:t>
      </w:r>
    </w:p>
    <w:p>
      <w:pPr>
        <w:pStyle w:val="Heading3"/>
      </w:pPr>
      <w:r>
        <w:t>13. Roots of Complex Number</w:t>
      </w:r>
    </w:p>
    <w:p>
      <w:pPr>
        <w:spacing w:before="120" w:after="120"/>
      </w:pPr>
      <m:oMath>
        <m:box>
          <m:e>
            <m:sSup>
              <m:e>
                <m:r>
                  <m:rPr>
                    <m:sty m:val="i"/>
                  </m:rPr>
                  <m:t>z</m:t>
                </m:r>
              </m:e>
              <m:sup>
                <m:box>
                  <m:e>
                    <m:r>
                      <m:rPr>
                        <m:sty m:val="p"/>
                      </m:rPr>
                      <m:t>1</m:t>
                    </m:r>
                    <m:r>
                      <m:rPr>
                        <m:sty m:val="p"/>
                      </m:rPr>
                      <m:t>/</m:t>
                    </m:r>
                    <m:r>
                      <m:rPr>
                        <m:sty m:val="i"/>
                      </m:rPr>
                      <m:t>n</m:t>
                    </m:r>
                  </m:e>
                </m:box>
              </m:sup>
            </m:sSup>
            <m:r>
              <m:rPr>
                <m:sty m:val="p"/>
              </m:rPr>
              <m:t>=</m:t>
            </m:r>
            <m:sSup>
              <m:e>
                <m:r>
                  <m:rPr>
                    <m:sty m:val="i"/>
                  </m:rPr>
                  <m:t>r</m:t>
                </m:r>
              </m:e>
              <m:sup>
                <m:box>
                  <m:e>
                    <m:r>
                      <m:rPr>
                        <m:sty m:val="p"/>
                      </m:rPr>
                      <m:t>1</m:t>
                    </m:r>
                    <m:r>
                      <m:rPr>
                        <m:sty m:val="p"/>
                      </m:rPr>
                      <m:t>/</m:t>
                    </m:r>
                    <m:r>
                      <m:rPr>
                        <m:sty m:val="i"/>
                      </m:rPr>
                      <m:t>n</m:t>
                    </m:r>
                  </m:e>
                </m:box>
              </m:sup>
            </m:sSup>
            <m:sSup>
              <m:e>
                <m:r>
                  <m:rPr>
                    <m:sty m:val="i"/>
                  </m:rPr>
                  <m:t>e</m:t>
                </m:r>
              </m:e>
              <m:sup>
                <m:box>
                  <m:e>
                    <m:r>
                      <m:rPr>
                        <m:sty m:val="i"/>
                      </m:rPr>
                      <m:t>i</m:t>
                    </m:r>
                    <m:f>
                      <m:num>
                        <m:box>
                          <m:e>
                            <m:r>
                              <m:rPr>
                                <m:sty m:val="i"/>
                              </m:rPr>
                              <m:t>θ</m:t>
                            </m:r>
                            <m:r>
                              <m:rPr>
                                <m:sty m:val="p"/>
                              </m:rPr>
                              <m:t>+</m:t>
                            </m:r>
                            <m:r>
                              <m:rPr>
                                <m:sty m:val="p"/>
                              </m:rPr>
                              <m:t>2</m:t>
                            </m:r>
                            <m:r>
                              <m:rPr>
                                <m:sty m:val="i"/>
                              </m:rPr>
                              <m:t>k</m:t>
                            </m:r>
                            <m:r>
                              <m:rPr>
                                <m:sty m:val="i"/>
                              </m:rPr>
                              <m:t>π</m:t>
                            </m:r>
                          </m:e>
                        </m:box>
                      </m:num>
                      <m:den>
                        <m:box>
                          <m:e>
                            <m:r>
                              <m:rPr>
                                <m:sty m:val="i"/>
                              </m:rPr>
                              <m:t>n</m:t>
                            </m:r>
                          </m:e>
                        </m:box>
                      </m:den>
                    </m:f>
                  </m:e>
                </m:box>
              </m:sup>
            </m:sSup>
          </m:e>
        </m:box>
      </m:oMath>
    </w:p>
    <w:p>
      <w:r>
        <w:rPr>
          <w:i/>
          <w:color w:val="64748B"/>
        </w:rPr>
        <w:t>Accessibility Description: z to the 1 over n power equals r to the 1 over n power times e to the power of i times the fraction theta plus 2 k pi over n</w:t>
      </w:r>
    </w:p>
    <w:p>
      <w:r>
        <w:rPr>
          <w:b/>
          <w:color w:val="1E3A8A"/>
        </w:rPr>
        <w:t>Unicode Linear Math: z^(1/n) = r^(1/n) e^{i (θ + 2kπ)/n}</w:t>
      </w:r>
    </w:p>
    <w:p>
      <w:pPr>
        <w:spacing w:after="360"/>
      </w:pPr>
      <w:r>
        <w:rPr>
          <w:color w:val="B91C1C"/>
        </w:rPr>
        <w:t>Keyboard Complexity Score (KCS): 69.0</w:t>
      </w:r>
    </w:p>
    <w:p>
      <w:pPr>
        <w:pStyle w:val="Heading3"/>
      </w:pPr>
      <w:r>
        <w:t>14. AM-GM Inequality</w:t>
      </w:r>
    </w:p>
    <w:p>
      <w:pPr>
        <w:spacing w:before="120" w:after="120"/>
      </w:pPr>
      <m:oMath>
        <m:box>
          <m:e>
            <m:f>
              <m:num>
                <m:box>
                  <m:e>
                    <m:sSub>
                      <m:e>
                        <m:r>
                          <m:rPr>
                            <m:sty m:val="i"/>
                          </m:rPr>
                          <m:t>x</m:t>
                        </m:r>
                      </m:e>
                      <m:sub>
                        <m:r>
                          <m:rPr>
                            <m:sty m:val="p"/>
                          </m:rPr>
                          <m:t>1</m:t>
                        </m:r>
                      </m:sub>
                    </m:sSub>
                    <m:r>
                      <m:rPr>
                        <m:sty m:val="p"/>
                      </m:rPr>
                      <m:t>+</m:t>
                    </m:r>
                    <m:sSub>
                      <m:e>
                        <m:r>
                          <m:rPr>
                            <m:sty m:val="i"/>
                          </m:rPr>
                          <m:t>x</m:t>
                        </m:r>
                      </m:e>
                      <m:sub>
                        <m:r>
                          <m:rPr>
                            <m:sty m:val="p"/>
                          </m:rPr>
                          <m:t>2</m:t>
                        </m:r>
                      </m:sub>
                    </m:sSub>
                  </m:e>
                </m:box>
              </m:num>
              <m:den>
                <m:box>
                  <m:e>
                    <m:r>
                      <m:rPr>
                        <m:sty m:val="p"/>
                      </m:rPr>
                      <m:t>2</m:t>
                    </m:r>
                  </m:e>
                </m:box>
              </m:den>
            </m:f>
            <m:r>
              <m:rPr>
                <m:sty m:val="p"/>
              </m:rPr>
              <m:t>≥</m:t>
            </m:r>
            <m:rad>
              <m:e>
                <m:box>
                  <m:e>
                    <m:box>
                      <m:e>
                        <m:sSub>
                          <m:e>
                            <m:r>
                              <m:rPr>
                                <m:sty m:val="i"/>
                              </m:rPr>
                              <m:t>x</m:t>
                            </m:r>
                          </m:e>
                          <m:sub>
                            <m:r>
                              <m:rPr>
                                <m:sty m:val="p"/>
                              </m:rPr>
                              <m:t>1</m:t>
                            </m:r>
                          </m:sub>
                        </m:sSub>
                        <m:sSub>
                          <m:e>
                            <m:r>
                              <m:rPr>
                                <m:sty m:val="i"/>
                              </m:rPr>
                              <m:t>x</m:t>
                            </m:r>
                          </m:e>
                          <m:sub>
                            <m:r>
                              <m:rPr>
                                <m:sty m:val="p"/>
                              </m:rPr>
                              <m:t>2</m:t>
                            </m:r>
                          </m:sub>
                        </m:sSub>
                      </m:e>
                    </m:box>
                  </m:e>
                </m:box>
              </m:e>
            </m:rad>
          </m:e>
        </m:box>
      </m:oMath>
    </w:p>
    <w:p>
      <w:r>
        <w:rPr>
          <w:i/>
          <w:color w:val="64748B"/>
        </w:rPr>
        <w:t>Accessibility Description: the fraction x 1 plus x 2 over 2 is greater than or equal to the square root of x 1 times x 2</w:t>
      </w:r>
    </w:p>
    <w:p>
      <w:r>
        <w:rPr>
          <w:b/>
          <w:color w:val="1E3A8A"/>
        </w:rPr>
        <w:t>Unicode Linear Math: (x_1 + x_2)/2 ≥ \sqrt(x_1 x_2)</w:t>
      </w:r>
    </w:p>
    <w:p>
      <w:pPr>
        <w:spacing w:after="360"/>
      </w:pPr>
      <w:r>
        <w:rPr>
          <w:color w:val="B91C1C"/>
        </w:rPr>
        <w:t>Keyboard Complexity Score (KCS): 62.5</w:t>
      </w:r>
    </w:p>
    <w:p>
      <w:pPr>
        <w:pStyle w:val="Heading3"/>
      </w:pPr>
      <w:r>
        <w:t>15. Compound Interest</w:t>
      </w:r>
    </w:p>
    <w:p>
      <w:pPr>
        <w:spacing w:before="120" w:after="120"/>
      </w:pPr>
      <m:oMath>
        <m:box>
          <m:e>
            <m:r>
              <m:rPr>
                <m:sty m:val="i"/>
              </m:rPr>
              <m:t>A</m:t>
            </m:r>
            <m:r>
              <m:rPr>
                <m:sty m:val="p"/>
              </m:rPr>
              <m:t>=</m:t>
            </m:r>
            <m:r>
              <m:rPr>
                <m:sty m:val="i"/>
              </m:rPr>
              <m:t>P</m:t>
            </m:r>
            <m:sSup>
              <m:e>
                <m:box>
                  <m:e>
                    <m:d>
                      <m:dPr>
                        <m:begChr m:val="("/>
                        <m:endChr m:val=")"/>
                      </m:dPr>
                      <m:e>
                        <m:box>
                          <m:e>
                            <m:r>
                              <m:rPr>
                                <m:sty m:val="p"/>
                              </m:rPr>
                              <m:t>1</m:t>
                            </m:r>
                            <m:r>
                              <m:rPr>
                                <m:sty m:val="p"/>
                              </m:rPr>
                              <m:t>+</m:t>
                            </m:r>
                            <m:f>
                              <m:num>
                                <m:box>
                                  <m:e>
                                    <m:r>
                                      <m:rPr>
                                        <m:sty m:val="i"/>
                                      </m:rPr>
                                      <m:t>r</m:t>
                                    </m:r>
                                  </m:e>
                                </m:box>
                              </m:num>
                              <m:den>
                                <m:box>
                                  <m:e>
                                    <m:r>
                                      <m:rPr>
                                        <m:sty m:val="i"/>
                                      </m:rPr>
                                      <m:t>n</m:t>
                                    </m:r>
                                  </m:e>
                                </m:box>
                              </m:den>
                            </m:f>
                          </m:e>
                        </m:box>
                      </m:e>
                    </m:d>
                  </m:e>
                </m:box>
              </m:e>
              <m:sup>
                <m:box>
                  <m:e>
                    <m:r>
                      <m:rPr>
                        <m:sty m:val="i"/>
                      </m:rPr>
                      <m:t>n</m:t>
                    </m:r>
                    <m:r>
                      <m:rPr>
                        <m:sty m:val="i"/>
                      </m:rPr>
                      <m:t>t</m:t>
                    </m:r>
                  </m:e>
                </m:box>
              </m:sup>
            </m:sSup>
          </m:e>
        </m:box>
      </m:oMath>
    </w:p>
    <w:p>
      <w:r>
        <w:rPr>
          <w:i/>
          <w:color w:val="64748B"/>
        </w:rPr>
        <w:t>Accessibility Description: A equals P times the quantity 1 plus r over n to the power of n t</w:t>
      </w:r>
    </w:p>
    <w:p>
      <w:r>
        <w:rPr>
          <w:b/>
          <w:color w:val="1E3A8A"/>
        </w:rPr>
        <w:t>Unicode Linear Math: A = P ≤ft(1 + r/n\right)^(nt)</w:t>
      </w:r>
    </w:p>
    <w:p>
      <w:pPr>
        <w:spacing w:after="360"/>
      </w:pPr>
      <w:r>
        <w:rPr>
          <w:color w:val="B91C1C"/>
        </w:rPr>
        <w:t>Keyboard Complexity Score (KCS): 52.5</w:t>
      </w:r>
    </w:p>
    <w:p>
      <w:pPr>
        <w:pStyle w:val="Heading3"/>
      </w:pPr>
      <w:r>
        <w:t>16. Continuous Compounding</w:t>
      </w:r>
    </w:p>
    <w:p>
      <w:pPr>
        <w:spacing w:before="120" w:after="120"/>
      </w:pPr>
      <m:oMath>
        <m:box>
          <m:e>
            <m:r>
              <m:rPr>
                <m:sty m:val="i"/>
              </m:rPr>
              <m:t>A</m:t>
            </m:r>
            <m:r>
              <m:rPr>
                <m:sty m:val="p"/>
              </m:rPr>
              <m:t>=</m:t>
            </m:r>
            <m:r>
              <m:rPr>
                <m:sty m:val="i"/>
              </m:rPr>
              <m:t>P</m:t>
            </m:r>
            <m:sSup>
              <m:e>
                <m:r>
                  <m:rPr>
                    <m:sty m:val="i"/>
                  </m:rPr>
                  <m:t>e</m:t>
                </m:r>
              </m:e>
              <m:sup>
                <m:box>
                  <m:e>
                    <m:r>
                      <m:rPr>
                        <m:sty m:val="i"/>
                      </m:rPr>
                      <m:t>r</m:t>
                    </m:r>
                    <m:r>
                      <m:rPr>
                        <m:sty m:val="i"/>
                      </m:rPr>
                      <m:t>t</m:t>
                    </m:r>
                  </m:e>
                </m:box>
              </m:sup>
            </m:sSup>
          </m:e>
        </m:box>
      </m:oMath>
    </w:p>
    <w:p>
      <w:r>
        <w:rPr>
          <w:i/>
          <w:color w:val="64748B"/>
        </w:rPr>
        <w:t>Accessibility Description: A equals P times e to the power of r t</w:t>
      </w:r>
    </w:p>
    <w:p>
      <w:r>
        <w:rPr>
          <w:b/>
          <w:color w:val="1E3A8A"/>
        </w:rPr>
        <w:t>Unicode Linear Math: A = P e^(rt)</w:t>
      </w:r>
    </w:p>
    <w:p>
      <w:pPr>
        <w:spacing w:after="360"/>
      </w:pPr>
      <w:r>
        <w:rPr>
          <w:color w:val="B91C1C"/>
        </w:rPr>
        <w:t>Keyboard Complexity Score (KCS): 19.0</w:t>
      </w:r>
    </w:p>
    <w:p>
      <w:pPr>
        <w:pStyle w:val="Heading3"/>
      </w:pPr>
      <w:r>
        <w:t>17. Hyperbolic Sine</w:t>
      </w:r>
    </w:p>
    <w:p>
      <w:pPr>
        <w:spacing w:before="120" w:after="120"/>
      </w:pPr>
      <m:oMath>
        <m:box>
          <m:e>
            <m:r>
              <m:rPr>
                <m:sty m:val="p"/>
              </m:rPr>
              <m:t>sinh</m:t>
            </m:r>
            <m:r>
              <m:rPr>
                <m:sty m:val="i"/>
              </m:rPr>
              <m:t>x</m:t>
            </m:r>
            <m:r>
              <m:rPr>
                <m:sty m:val="p"/>
              </m:rPr>
              <m:t>=</m:t>
            </m:r>
            <m:f>
              <m:num>
                <m:box>
                  <m:e>
                    <m:sSup>
                      <m:e>
                        <m:r>
                          <m:rPr>
                            <m:sty m:val="i"/>
                          </m:rPr>
                          <m:t>e</m:t>
                        </m:r>
                      </m:e>
                      <m:sup>
                        <m:r>
                          <m:rPr>
                            <m:sty m:val="i"/>
                          </m:rPr>
                          <m:t>x</m:t>
                        </m:r>
                      </m:sup>
                    </m:sSup>
                    <m:r>
                      <m:rPr>
                        <m:sty m:val="p"/>
                      </m:rPr>
                      <m:t>−</m:t>
                    </m:r>
                    <m:sSup>
                      <m:e>
                        <m:r>
                          <m:rPr>
                            <m:sty m:val="i"/>
                          </m:rPr>
                          <m:t>e</m:t>
                        </m:r>
                      </m:e>
                      <m:sup>
                        <m:box>
                          <m:e>
                            <m:r>
                              <m:rPr>
                                <m:sty m:val="p"/>
                              </m:rPr>
                              <m:t>−</m:t>
                            </m:r>
                            <m:r>
                              <m:rPr>
                                <m:sty m:val="i"/>
                              </m:rPr>
                              <m:t>x</m:t>
                            </m:r>
                          </m:e>
                        </m:box>
                      </m:sup>
                    </m:sSup>
                  </m:e>
                </m:box>
              </m:num>
              <m:den>
                <m:box>
                  <m:e>
                    <m:r>
                      <m:rPr>
                        <m:sty m:val="p"/>
                      </m:rPr>
                      <m:t>2</m:t>
                    </m:r>
                  </m:e>
                </m:box>
              </m:den>
            </m:f>
          </m:e>
        </m:box>
      </m:oMath>
    </w:p>
    <w:p>
      <w:r>
        <w:rPr>
          <w:i/>
          <w:color w:val="64748B"/>
        </w:rPr>
        <w:t>Accessibility Description: hyperbolic sine of x equals e to the x minus e to the negative x, all over 2</w:t>
      </w:r>
    </w:p>
    <w:p>
      <w:r>
        <w:rPr>
          <w:b/>
          <w:color w:val="1E3A8A"/>
        </w:rPr>
        <w:t>Unicode Linear Math: \sinh x = (e^x - e^(-x))/2</w:t>
      </w:r>
    </w:p>
    <w:p>
      <w:pPr>
        <w:spacing w:after="360"/>
      </w:pPr>
      <w:r>
        <w:rPr>
          <w:color w:val="B91C1C"/>
        </w:rPr>
        <w:t>Keyboard Complexity Score (KCS): 49.5</w:t>
      </w:r>
    </w:p>
    <w:p>
      <w:pPr>
        <w:pStyle w:val="Heading3"/>
      </w:pPr>
      <w:r>
        <w:t>18. Hyperbolic Cosine</w:t>
      </w:r>
    </w:p>
    <w:p>
      <w:pPr>
        <w:spacing w:before="120" w:after="120"/>
      </w:pPr>
      <m:oMath>
        <m:box>
          <m:e>
            <m:r>
              <m:rPr>
                <m:sty m:val="p"/>
              </m:rPr>
              <m:t>cosh</m:t>
            </m:r>
            <m:r>
              <m:rPr>
                <m:sty m:val="i"/>
              </m:rPr>
              <m:t>x</m:t>
            </m:r>
            <m:r>
              <m:rPr>
                <m:sty m:val="p"/>
              </m:rPr>
              <m:t>=</m:t>
            </m:r>
            <m:f>
              <m:num>
                <m:box>
                  <m:e>
                    <m:sSup>
                      <m:e>
                        <m:r>
                          <m:rPr>
                            <m:sty m:val="i"/>
                          </m:rPr>
                          <m:t>e</m:t>
                        </m:r>
                      </m:e>
                      <m:sup>
                        <m:r>
                          <m:rPr>
                            <m:sty m:val="i"/>
                          </m:rPr>
                          <m:t>x</m:t>
                        </m:r>
                      </m:sup>
                    </m:sSup>
                    <m:r>
                      <m:rPr>
                        <m:sty m:val="p"/>
                      </m:rPr>
                      <m:t>+</m:t>
                    </m:r>
                    <m:sSup>
                      <m:e>
                        <m:r>
                          <m:rPr>
                            <m:sty m:val="i"/>
                          </m:rPr>
                          <m:t>e</m:t>
                        </m:r>
                      </m:e>
                      <m:sup>
                        <m:box>
                          <m:e>
                            <m:r>
                              <m:rPr>
                                <m:sty m:val="p"/>
                              </m:rPr>
                              <m:t>−</m:t>
                            </m:r>
                            <m:r>
                              <m:rPr>
                                <m:sty m:val="i"/>
                              </m:rPr>
                              <m:t>x</m:t>
                            </m:r>
                          </m:e>
                        </m:box>
                      </m:sup>
                    </m:sSup>
                  </m:e>
                </m:box>
              </m:num>
              <m:den>
                <m:box>
                  <m:e>
                    <m:r>
                      <m:rPr>
                        <m:sty m:val="p"/>
                      </m:rPr>
                      <m:t>2</m:t>
                    </m:r>
                  </m:e>
                </m:box>
              </m:den>
            </m:f>
          </m:e>
        </m:box>
      </m:oMath>
    </w:p>
    <w:p>
      <w:r>
        <w:rPr>
          <w:i/>
          <w:color w:val="64748B"/>
        </w:rPr>
        <w:t>Accessibility Description: hyperbolic cosine of x equals e to the x plus e to the negative x, all over 2</w:t>
      </w:r>
    </w:p>
    <w:p>
      <w:r>
        <w:rPr>
          <w:b/>
          <w:color w:val="1E3A8A"/>
        </w:rPr>
        <w:t>Unicode Linear Math: \cosh x = (e^x + e^(-x))/2</w:t>
      </w:r>
    </w:p>
    <w:p>
      <w:pPr>
        <w:spacing w:after="360"/>
      </w:pPr>
      <w:r>
        <w:rPr>
          <w:color w:val="B91C1C"/>
        </w:rPr>
        <w:t>Keyboard Complexity Score (KCS): 50.5</w:t>
      </w:r>
    </w:p>
    <w:p>
      <w:pPr>
        <w:pStyle w:val="Heading3"/>
      </w:pPr>
      <w:r>
        <w:t>19. Trig Sum Angle Sine</w:t>
      </w:r>
    </w:p>
    <w:p>
      <w:pPr>
        <w:spacing w:before="120" w:after="120"/>
      </w:pPr>
      <m:oMath>
        <m:box>
          <m:e>
            <m:r>
              <m:rPr>
                <m:sty m:val="p"/>
              </m:rPr>
              <m:t>sin</m:t>
            </m:r>
            <m:r>
              <m:rPr>
                <m:sty m:val="p"/>
              </m:rPr>
              <m:t>(</m:t>
            </m:r>
            <m:r>
              <m:rPr>
                <m:sty m:val="i"/>
              </m:rPr>
              <m:t>α</m:t>
            </m:r>
            <m:r>
              <m:rPr>
                <m:sty m:val="p"/>
              </m:rPr>
              <m:t>+</m:t>
            </m:r>
            <m:r>
              <m:rPr>
                <m:sty m:val="i"/>
              </m:rPr>
              <m:t>β</m:t>
            </m:r>
            <m:r>
              <m:rPr>
                <m:sty m:val="p"/>
              </m:rPr>
              <m:t>)</m:t>
            </m:r>
            <m:r>
              <m:rPr>
                <m:sty m:val="p"/>
              </m:rPr>
              <m:t>=</m:t>
            </m:r>
            <m:r>
              <m:rPr>
                <m:sty m:val="p"/>
              </m:rPr>
              <m:t>sin</m:t>
            </m:r>
            <m:r>
              <m:rPr>
                <m:sty m:val="i"/>
              </m:rPr>
              <m:t>α</m:t>
            </m:r>
            <m:r>
              <m:rPr>
                <m:sty m:val="p"/>
              </m:rPr>
              <m:t>cos</m:t>
            </m:r>
            <m:r>
              <m:rPr>
                <m:sty m:val="i"/>
              </m:rPr>
              <m:t>β</m:t>
            </m:r>
            <m:r>
              <m:rPr>
                <m:sty m:val="p"/>
              </m:rPr>
              <m:t>+</m:t>
            </m:r>
            <m:r>
              <m:rPr>
                <m:sty m:val="p"/>
              </m:rPr>
              <m:t>cos</m:t>
            </m:r>
            <m:r>
              <m:rPr>
                <m:sty m:val="i"/>
              </m:rPr>
              <m:t>α</m:t>
            </m:r>
            <m:r>
              <m:rPr>
                <m:sty m:val="p"/>
              </m:rPr>
              <m:t>sin</m:t>
            </m:r>
            <m:r>
              <m:rPr>
                <m:sty m:val="i"/>
              </m:rPr>
              <m:t>β</m:t>
            </m:r>
          </m:e>
        </m:box>
      </m:oMath>
    </w:p>
    <w:p>
      <w:r>
        <w:rPr>
          <w:i/>
          <w:color w:val="64748B"/>
        </w:rPr>
        <w:t>Accessibility Description: sin of alpha plus beta equals sin alpha cos beta plus cos alpha sin beta</w:t>
      </w:r>
    </w:p>
    <w:p>
      <w:r>
        <w:rPr>
          <w:b/>
          <w:color w:val="1E3A8A"/>
        </w:rPr>
        <w:t>Unicode Linear Math: \sin(α + β) = \sinα\cosβ + \cosα\sinβ</w:t>
      </w:r>
    </w:p>
    <w:p>
      <w:pPr>
        <w:spacing w:after="360"/>
      </w:pPr>
      <w:r>
        <w:rPr>
          <w:color w:val="B91C1C"/>
        </w:rPr>
        <w:t>Keyboard Complexity Score (KCS): 48.5</w:t>
      </w:r>
    </w:p>
    <w:p>
      <w:pPr>
        <w:pStyle w:val="Heading3"/>
      </w:pPr>
      <w:r>
        <w:t>20. Trig Sum Angle Cosine</w:t>
      </w:r>
    </w:p>
    <w:p>
      <w:pPr>
        <w:spacing w:before="120" w:after="120"/>
      </w:pPr>
      <m:oMath>
        <m:box>
          <m:e>
            <m:r>
              <m:rPr>
                <m:sty m:val="p"/>
              </m:rPr>
              <m:t>cos</m:t>
            </m:r>
            <m:r>
              <m:rPr>
                <m:sty m:val="p"/>
              </m:rPr>
              <m:t>(</m:t>
            </m:r>
            <m:r>
              <m:rPr>
                <m:sty m:val="i"/>
              </m:rPr>
              <m:t>α</m:t>
            </m:r>
            <m:r>
              <m:rPr>
                <m:sty m:val="p"/>
              </m:rPr>
              <m:t>+</m:t>
            </m:r>
            <m:r>
              <m:rPr>
                <m:sty m:val="i"/>
              </m:rPr>
              <m:t>β</m:t>
            </m:r>
            <m:r>
              <m:rPr>
                <m:sty m:val="p"/>
              </m:rPr>
              <m:t>)</m:t>
            </m:r>
            <m:r>
              <m:rPr>
                <m:sty m:val="p"/>
              </m:rPr>
              <m:t>=</m:t>
            </m:r>
            <m:r>
              <m:rPr>
                <m:sty m:val="p"/>
              </m:rPr>
              <m:t>cos</m:t>
            </m:r>
            <m:r>
              <m:rPr>
                <m:sty m:val="i"/>
              </m:rPr>
              <m:t>α</m:t>
            </m:r>
            <m:r>
              <m:rPr>
                <m:sty m:val="p"/>
              </m:rPr>
              <m:t>cos</m:t>
            </m:r>
            <m:r>
              <m:rPr>
                <m:sty m:val="i"/>
              </m:rPr>
              <m:t>β</m:t>
            </m:r>
            <m:r>
              <m:rPr>
                <m:sty m:val="p"/>
              </m:rPr>
              <m:t>−</m:t>
            </m:r>
            <m:r>
              <m:rPr>
                <m:sty m:val="p"/>
              </m:rPr>
              <m:t>sin</m:t>
            </m:r>
            <m:r>
              <m:rPr>
                <m:sty m:val="i"/>
              </m:rPr>
              <m:t>α</m:t>
            </m:r>
            <m:r>
              <m:rPr>
                <m:sty m:val="p"/>
              </m:rPr>
              <m:t>sin</m:t>
            </m:r>
            <m:r>
              <m:rPr>
                <m:sty m:val="i"/>
              </m:rPr>
              <m:t>β</m:t>
            </m:r>
          </m:e>
        </m:box>
      </m:oMath>
    </w:p>
    <w:p>
      <w:r>
        <w:rPr>
          <w:i/>
          <w:color w:val="64748B"/>
        </w:rPr>
        <w:t>Accessibility Description: cos of alpha plus beta equals cos alpha cos beta minus sin alpha sin beta</w:t>
      </w:r>
    </w:p>
    <w:p>
      <w:r>
        <w:rPr>
          <w:b/>
          <w:color w:val="1E3A8A"/>
        </w:rPr>
        <w:t>Unicode Linear Math: \cos(α + β) = \cosα\cosβ - \sinα\sinβ</w:t>
      </w:r>
    </w:p>
    <w:p>
      <w:pPr>
        <w:spacing w:after="360"/>
      </w:pPr>
      <w:r>
        <w:rPr>
          <w:color w:val="B91C1C"/>
        </w:rPr>
        <w:t>Keyboard Complexity Score (KCS): 47.5</w:t>
      </w:r>
    </w:p>
    <w:p>
      <w:pPr>
        <w:pStyle w:val="Heading3"/>
      </w:pPr>
      <w:r>
        <w:t>21. Law of Sines</w:t>
      </w:r>
    </w:p>
    <w:p>
      <w:pPr>
        <w:spacing w:before="120" w:after="120"/>
      </w:pPr>
      <m:oMath>
        <m:box>
          <m:e>
            <m:f>
              <m:num>
                <m:box>
                  <m:e>
                    <m:r>
                      <m:rPr>
                        <m:sty m:val="i"/>
                      </m:rPr>
                      <m:t>a</m:t>
                    </m:r>
                  </m:e>
                </m:box>
              </m:num>
              <m:den>
                <m:box>
                  <m:e>
                    <m:r>
                      <m:rPr>
                        <m:sty m:val="p"/>
                      </m:rPr>
                      <m:t>sin</m:t>
                    </m:r>
                    <m:r>
                      <m:rPr>
                        <m:sty m:val="i"/>
                      </m:rPr>
                      <m:t>A</m:t>
                    </m:r>
                  </m:e>
                </m:box>
              </m:den>
            </m:f>
            <m:r>
              <m:rPr>
                <m:sty m:val="p"/>
              </m:rPr>
              <m:t>=</m:t>
            </m:r>
            <m:f>
              <m:num>
                <m:box>
                  <m:e>
                    <m:r>
                      <m:rPr>
                        <m:sty m:val="i"/>
                      </m:rPr>
                      <m:t>b</m:t>
                    </m:r>
                  </m:e>
                </m:box>
              </m:num>
              <m:den>
                <m:box>
                  <m:e>
                    <m:r>
                      <m:rPr>
                        <m:sty m:val="p"/>
                      </m:rPr>
                      <m:t>sin</m:t>
                    </m:r>
                    <m:r>
                      <m:rPr>
                        <m:sty m:val="i"/>
                      </m:rPr>
                      <m:t>B</m:t>
                    </m:r>
                  </m:e>
                </m:box>
              </m:den>
            </m:f>
            <m:r>
              <m:rPr>
                <m:sty m:val="p"/>
              </m:rPr>
              <m:t>=</m:t>
            </m:r>
            <m:f>
              <m:num>
                <m:box>
                  <m:e>
                    <m:r>
                      <m:rPr>
                        <m:sty m:val="i"/>
                      </m:rPr>
                      <m:t>c</m:t>
                    </m:r>
                  </m:e>
                </m:box>
              </m:num>
              <m:den>
                <m:box>
                  <m:e>
                    <m:r>
                      <m:rPr>
                        <m:sty m:val="p"/>
                      </m:rPr>
                      <m:t>sin</m:t>
                    </m:r>
                    <m:r>
                      <m:rPr>
                        <m:sty m:val="i"/>
                      </m:rPr>
                      <m:t>C</m:t>
                    </m:r>
                  </m:e>
                </m:box>
              </m:den>
            </m:f>
          </m:e>
        </m:box>
      </m:oMath>
    </w:p>
    <w:p>
      <w:r>
        <w:rPr>
          <w:i/>
          <w:color w:val="64748B"/>
        </w:rPr>
        <w:t>Accessibility Description: a over sin A equals b over sin B equals c over sin C</w:t>
      </w:r>
    </w:p>
    <w:p>
      <w:r>
        <w:rPr>
          <w:b/>
          <w:color w:val="1E3A8A"/>
        </w:rPr>
        <w:t>Unicode Linear Math: a/(\sin A) = b/(\sin B) = c/(\sin C)</w:t>
      </w:r>
    </w:p>
    <w:p>
      <w:pPr>
        <w:spacing w:after="360"/>
      </w:pPr>
      <w:r>
        <w:rPr>
          <w:color w:val="B91C1C"/>
        </w:rPr>
        <w:t>Keyboard Complexity Score (KCS): 55.5</w:t>
      </w:r>
    </w:p>
    <w:p>
      <w:pPr>
        <w:pStyle w:val="Heading3"/>
      </w:pPr>
      <w:r>
        <w:t>22. Law of Cosines</w:t>
      </w:r>
    </w:p>
    <w:p>
      <w:pPr>
        <w:spacing w:before="120" w:after="120"/>
      </w:pPr>
      <m:oMath>
        <m:box>
          <m:e>
            <m:sSup>
              <m:e>
                <m:r>
                  <m:rPr>
                    <m:sty m:val="i"/>
                  </m:rPr>
                  <m:t>c</m:t>
                </m:r>
              </m:e>
              <m:sup>
                <m:r>
                  <m:rPr>
                    <m:sty m:val="p"/>
                  </m:rPr>
                  <m:t>2</m:t>
                </m:r>
              </m:sup>
            </m:sSup>
            <m:r>
              <m:rPr>
                <m:sty m:val="p"/>
              </m:rPr>
              <m:t>=</m:t>
            </m:r>
            <m:sSup>
              <m:e>
                <m:r>
                  <m:rPr>
                    <m:sty m:val="i"/>
                  </m:rPr>
                  <m:t>a</m:t>
                </m:r>
              </m:e>
              <m:sup>
                <m:r>
                  <m:rPr>
                    <m:sty m:val="p"/>
                  </m:rPr>
                  <m:t>2</m:t>
                </m:r>
              </m:sup>
            </m:sSup>
            <m:r>
              <m:rPr>
                <m:sty m:val="p"/>
              </m:rPr>
              <m:t>+</m:t>
            </m:r>
            <m:sSup>
              <m:e>
                <m:r>
                  <m:rPr>
                    <m:sty m:val="i"/>
                  </m:rPr>
                  <m:t>b</m:t>
                </m:r>
              </m:e>
              <m:sup>
                <m:r>
                  <m:rPr>
                    <m:sty m:val="p"/>
                  </m:rPr>
                  <m:t>2</m:t>
                </m:r>
              </m:sup>
            </m:sSup>
            <m:r>
              <m:rPr>
                <m:sty m:val="p"/>
              </m:rPr>
              <m:t>−</m:t>
            </m:r>
            <m:r>
              <m:rPr>
                <m:sty m:val="p"/>
              </m:rPr>
              <m:t>2</m:t>
            </m:r>
            <m:r>
              <m:rPr>
                <m:sty m:val="i"/>
              </m:rPr>
              <m:t>a</m:t>
            </m:r>
            <m:r>
              <m:rPr>
                <m:sty m:val="i"/>
              </m:rPr>
              <m:t>b</m:t>
            </m:r>
            <m:r>
              <m:rPr>
                <m:sty m:val="p"/>
              </m:rPr>
              <m:t>cos</m:t>
            </m:r>
            <m:r>
              <m:rPr>
                <m:sty m:val="i"/>
              </m:rPr>
              <m:t>C</m:t>
            </m:r>
          </m:e>
        </m:box>
      </m:oMath>
    </w:p>
    <w:p>
      <w:r>
        <w:rPr>
          <w:i/>
          <w:color w:val="64748B"/>
        </w:rPr>
        <w:t>Accessibility Description: c squared equals a squared plus b squared minus 2 a b cos C</w:t>
      </w:r>
    </w:p>
    <w:p>
      <w:r>
        <w:rPr>
          <w:b/>
          <w:color w:val="1E3A8A"/>
        </w:rPr>
        <w:t>Unicode Linear Math: c^2 = a^2 + b^2 - 2ab\cos C</w:t>
      </w:r>
    </w:p>
    <w:p>
      <w:pPr>
        <w:spacing w:after="360"/>
      </w:pPr>
      <w:r>
        <w:rPr>
          <w:color w:val="B91C1C"/>
        </w:rPr>
        <w:t>Keyboard Complexity Score (KCS): 39.5</w:t>
      </w:r>
    </w:p>
    <w:p>
      <w:pPr>
        <w:pStyle w:val="Heading3"/>
      </w:pPr>
      <w:r>
        <w:t>23. Logarithm Product Rule</w:t>
      </w:r>
    </w:p>
    <w:p>
      <w:pPr>
        <w:spacing w:before="120" w:after="120"/>
      </w:pPr>
      <m:oMath>
        <m:box>
          <m:e>
            <m:sSub>
              <m:e>
                <m:r>
                  <m:rPr>
                    <m:sty m:val="p"/>
                  </m:rPr>
                  <m:t>log</m:t>
                </m:r>
              </m:e>
              <m:sub>
                <m:r>
                  <m:rPr>
                    <m:sty m:val="i"/>
                  </m:rPr>
                  <m:t>b</m:t>
                </m:r>
              </m:sub>
            </m:sSub>
            <m:r>
              <m:rPr>
                <m:sty m:val="p"/>
              </m:rPr>
              <m:t>(</m:t>
            </m:r>
            <m:r>
              <m:rPr>
                <m:sty m:val="i"/>
              </m:rPr>
              <m:t>x</m:t>
            </m:r>
            <m:r>
              <m:rPr>
                <m:sty m:val="i"/>
              </m:rPr>
              <m:t>y</m:t>
            </m:r>
            <m:r>
              <m:rPr>
                <m:sty m:val="p"/>
              </m:rPr>
              <m:t>)</m:t>
            </m:r>
            <m:r>
              <m:rPr>
                <m:sty m:val="p"/>
              </m:rPr>
              <m:t>=</m:t>
            </m:r>
            <m:sSub>
              <m:e>
                <m:r>
                  <m:rPr>
                    <m:sty m:val="p"/>
                  </m:rPr>
                  <m:t>log</m:t>
                </m:r>
              </m:e>
              <m:sub>
                <m:r>
                  <m:rPr>
                    <m:sty m:val="i"/>
                  </m:rPr>
                  <m:t>b</m:t>
                </m:r>
              </m:sub>
            </m:sSub>
            <m:r>
              <m:rPr>
                <m:sty m:val="i"/>
              </m:rPr>
              <m:t>x</m:t>
            </m:r>
            <m:r>
              <m:rPr>
                <m:sty m:val="p"/>
              </m:rPr>
              <m:t>+</m:t>
            </m:r>
            <m:sSub>
              <m:e>
                <m:r>
                  <m:rPr>
                    <m:sty m:val="p"/>
                  </m:rPr>
                  <m:t>log</m:t>
                </m:r>
              </m:e>
              <m:sub>
                <m:r>
                  <m:rPr>
                    <m:sty m:val="i"/>
                  </m:rPr>
                  <m:t>b</m:t>
                </m:r>
              </m:sub>
            </m:sSub>
            <m:r>
              <m:rPr>
                <m:sty m:val="i"/>
              </m:rPr>
              <m:t>y</m:t>
            </m:r>
          </m:e>
        </m:box>
      </m:oMath>
    </w:p>
    <w:p>
      <w:r>
        <w:rPr>
          <w:i/>
          <w:color w:val="64748B"/>
        </w:rPr>
        <w:t>Accessibility Description: log base b of x y equals log base b of x plus log base b of y</w:t>
      </w:r>
    </w:p>
    <w:p>
      <w:r>
        <w:rPr>
          <w:b/>
          <w:color w:val="1E3A8A"/>
        </w:rPr>
        <w:t>Unicode Linear Math: \log_b (xy) = \log_b x + \log_b y</w:t>
      </w:r>
    </w:p>
    <w:p>
      <w:pPr>
        <w:spacing w:after="360"/>
      </w:pPr>
      <w:r>
        <w:rPr>
          <w:color w:val="B91C1C"/>
        </w:rPr>
        <w:t>Keyboard Complexity Score (KCS): 49.5</w:t>
      </w:r>
    </w:p>
    <w:p>
      <w:pPr>
        <w:pStyle w:val="Heading3"/>
      </w:pPr>
      <w:r>
        <w:t>24. Logarithm Quotient Rule</w:t>
      </w:r>
    </w:p>
    <w:p>
      <w:pPr>
        <w:spacing w:before="120" w:after="120"/>
      </w:pPr>
      <m:oMath>
        <m:box>
          <m:e>
            <m:sSub>
              <m:e>
                <m:r>
                  <m:rPr>
                    <m:sty m:val="p"/>
                  </m:rPr>
                  <m:t>log</m:t>
                </m:r>
              </m:e>
              <m:sub>
                <m:r>
                  <m:rPr>
                    <m:sty m:val="i"/>
                  </m:rPr>
                  <m:t>b</m:t>
                </m:r>
              </m:sub>
            </m:sSub>
            <m:box>
              <m:e>
                <m:d>
                  <m:dPr>
                    <m:begChr m:val="("/>
                    <m:endChr m:val=")"/>
                  </m:dPr>
                  <m:e>
                    <m:box>
                      <m:e>
                        <m:f>
                          <m:num>
                            <m:box>
                              <m:e>
                                <m:r>
                                  <m:rPr>
                                    <m:sty m:val="i"/>
                                  </m:rPr>
                                  <m:t>x</m:t>
                                </m:r>
                              </m:e>
                            </m:box>
                          </m:num>
                          <m:den>
                            <m:box>
                              <m:e>
                                <m:r>
                                  <m:rPr>
                                    <m:sty m:val="i"/>
                                  </m:rPr>
                                  <m:t>y</m:t>
                                </m:r>
                              </m:e>
                            </m:box>
                          </m:den>
                        </m:f>
                      </m:e>
                    </m:box>
                  </m:e>
                </m:d>
              </m:e>
            </m:box>
            <m:r>
              <m:rPr>
                <m:sty m:val="p"/>
              </m:rPr>
              <m:t>=</m:t>
            </m:r>
            <m:sSub>
              <m:e>
                <m:r>
                  <m:rPr>
                    <m:sty m:val="p"/>
                  </m:rPr>
                  <m:t>log</m:t>
                </m:r>
              </m:e>
              <m:sub>
                <m:r>
                  <m:rPr>
                    <m:sty m:val="i"/>
                  </m:rPr>
                  <m:t>b</m:t>
                </m:r>
              </m:sub>
            </m:sSub>
            <m:r>
              <m:rPr>
                <m:sty m:val="i"/>
              </m:rPr>
              <m:t>x</m:t>
            </m:r>
            <m:r>
              <m:rPr>
                <m:sty m:val="p"/>
              </m:rPr>
              <m:t>−</m:t>
            </m:r>
            <m:sSub>
              <m:e>
                <m:r>
                  <m:rPr>
                    <m:sty m:val="p"/>
                  </m:rPr>
                  <m:t>log</m:t>
                </m:r>
              </m:e>
              <m:sub>
                <m:r>
                  <m:rPr>
                    <m:sty m:val="i"/>
                  </m:rPr>
                  <m:t>b</m:t>
                </m:r>
              </m:sub>
            </m:sSub>
            <m:r>
              <m:rPr>
                <m:sty m:val="i"/>
              </m:rPr>
              <m:t>y</m:t>
            </m:r>
          </m:e>
        </m:box>
      </m:oMath>
    </w:p>
    <w:p>
      <w:r>
        <w:rPr>
          <w:i/>
          <w:color w:val="64748B"/>
        </w:rPr>
        <w:t>Accessibility Description: log base b of x over y equals log base b of x minus log base b of y</w:t>
      </w:r>
    </w:p>
    <w:p>
      <w:r>
        <w:rPr>
          <w:b/>
          <w:color w:val="1E3A8A"/>
        </w:rPr>
        <w:t>Unicode Linear Math: \log_b ≤ft(x/y\right) = \log_b x - \log_b y</w:t>
      </w:r>
    </w:p>
    <w:p>
      <w:pPr>
        <w:spacing w:after="360"/>
      </w:pPr>
      <w:r>
        <w:rPr>
          <w:color w:val="B91C1C"/>
        </w:rPr>
        <w:t>Keyboard Complexity Score (KCS): 72.0</w:t>
      </w:r>
    </w:p>
    <w:p>
      <w:pPr>
        <w:pStyle w:val="Heading3"/>
      </w:pPr>
      <w:r>
        <w:t>25. Golden Ratio</w:t>
      </w:r>
    </w:p>
    <w:p>
      <w:pPr>
        <w:spacing w:before="120" w:after="120"/>
      </w:pPr>
      <m:oMath>
        <m:box>
          <m:e>
            <m:r>
              <m:rPr>
                <m:sty m:val="i"/>
              </m:rPr>
              <m:t>ϕ</m:t>
            </m:r>
            <m:r>
              <m:rPr>
                <m:sty m:val="p"/>
              </m:rPr>
              <m:t>=</m:t>
            </m:r>
            <m:f>
              <m:num>
                <m:box>
                  <m:e>
                    <m:r>
                      <m:rPr>
                        <m:sty m:val="p"/>
                      </m:rPr>
                      <m:t>1</m:t>
                    </m:r>
                    <m:r>
                      <m:rPr>
                        <m:sty m:val="p"/>
                      </m:rPr>
                      <m:t>+</m:t>
                    </m:r>
                    <m:rad>
                      <m:e>
                        <m:box>
                          <m:e>
                            <m:box>
                              <m:e>
                                <m:r>
                                  <m:rPr>
                                    <m:sty m:val="p"/>
                                  </m:rPr>
                                  <m:t>5</m:t>
                                </m:r>
                              </m:e>
                            </m:box>
                          </m:e>
                        </m:box>
                      </m:e>
                    </m:rad>
                  </m:e>
                </m:box>
              </m:num>
              <m:den>
                <m:box>
                  <m:e>
                    <m:r>
                      <m:rPr>
                        <m:sty m:val="p"/>
                      </m:rPr>
                      <m:t>2</m:t>
                    </m:r>
                  </m:e>
                </m:box>
              </m:den>
            </m:f>
          </m:e>
        </m:box>
      </m:oMath>
    </w:p>
    <w:p>
      <w:r>
        <w:rPr>
          <w:i/>
          <w:color w:val="64748B"/>
        </w:rPr>
        <w:t>Accessibility Description: phi equals 1 plus square root of 5, all over 2</w:t>
      </w:r>
    </w:p>
    <w:p>
      <w:r>
        <w:rPr>
          <w:b/>
          <w:color w:val="1E3A8A"/>
        </w:rPr>
        <w:t>Unicode Linear Math: φ = (1 + \sqrt 5)/2</w:t>
      </w:r>
    </w:p>
    <w:p>
      <w:pPr>
        <w:spacing w:after="360"/>
      </w:pPr>
      <w:r>
        <w:rPr>
          <w:color w:val="B91C1C"/>
        </w:rPr>
        <w:t>Keyboard Complexity Score (KCS): 27.5</w:t>
      </w:r>
    </w:p>
    <w:p>
      <w:pPr>
        <w:pStyle w:val="Heading2"/>
      </w:pPr>
      <w:r>
        <w:t>Calculus I &amp; II (Single Variable)</w:t>
      </w:r>
    </w:p>
    <w:p>
      <w:pPr>
        <w:pStyle w:val="Heading3"/>
      </w:pPr>
      <w:r>
        <w:t>26. Definition of Derivative</w:t>
      </w:r>
    </w:p>
    <w:p>
      <w:pPr>
        <w:spacing w:before="120" w:after="120"/>
      </w:pPr>
      <m:oMath>
        <m:box>
          <m:e>
            <m:sSup>
              <m:e>
                <m:r>
                  <m:rPr>
                    <m:sty m:val="i"/>
                  </m:rPr>
                  <m:t>f</m:t>
                </m:r>
              </m:e>
              <m:sup>
                <m:r>
                  <m:rPr>
                    <m:sty m:val="i"/>
                  </m:rPr>
                  <m:t>′</m:t>
                </m:r>
              </m:sup>
            </m:sSup>
            <m:r>
              <m:rPr>
                <m:sty m:val="p"/>
              </m:rPr>
              <m:t>(</m:t>
            </m:r>
            <m:r>
              <m:rPr>
                <m:sty m:val="i"/>
              </m:rPr>
              <m:t>x</m:t>
            </m:r>
            <m:r>
              <m:rPr>
                <m:sty m:val="p"/>
              </m:rPr>
              <m:t>)</m:t>
            </m:r>
            <m:r>
              <m:rPr>
                <m:sty m:val="p"/>
              </m:rPr>
              <m:t>=</m:t>
            </m:r>
            <m:sSub>
              <m:e>
                <m:r>
                  <m:rPr>
                    <m:sty m:val="p"/>
                  </m:rPr>
                  <m:t>lim</m:t>
                </m:r>
              </m:e>
              <m:sub>
                <m:box>
                  <m:e>
                    <m:r>
                      <m:rPr>
                        <m:sty m:val="i"/>
                      </m:rPr>
                      <m:t>h</m:t>
                    </m:r>
                    <m:r>
                      <m:rPr>
                        <m:sty m:val="p"/>
                      </m:rPr>
                      <m:t>→</m:t>
                    </m:r>
                    <m:r>
                      <m:rPr>
                        <m:sty m:val="p"/>
                      </m:rPr>
                      <m:t>0</m:t>
                    </m:r>
                  </m:e>
                </m:box>
              </m:sub>
            </m:sSub>
            <m:f>
              <m:num>
                <m:box>
                  <m:e>
                    <m:r>
                      <m:rPr>
                        <m:sty m:val="i"/>
                      </m:rPr>
                      <m:t>f</m:t>
                    </m:r>
                    <m:r>
                      <m:rPr>
                        <m:sty m:val="p"/>
                      </m:rPr>
                      <m:t>(</m:t>
                    </m:r>
                    <m:r>
                      <m:rPr>
                        <m:sty m:val="i"/>
                      </m:rPr>
                      <m:t>x</m:t>
                    </m:r>
                    <m:r>
                      <m:rPr>
                        <m:sty m:val="p"/>
                      </m:rPr>
                      <m:t>+</m:t>
                    </m:r>
                    <m:r>
                      <m:rPr>
                        <m:sty m:val="i"/>
                      </m:rPr>
                      <m:t>h</m:t>
                    </m:r>
                    <m:r>
                      <m:rPr>
                        <m:sty m:val="p"/>
                      </m:rPr>
                      <m:t>)</m:t>
                    </m:r>
                    <m:r>
                      <m:rPr>
                        <m:sty m:val="p"/>
                      </m:rPr>
                      <m:t>−</m:t>
                    </m:r>
                    <m:r>
                      <m:rPr>
                        <m:sty m:val="i"/>
                      </m:rPr>
                      <m:t>f</m:t>
                    </m:r>
                    <m:r>
                      <m:rPr>
                        <m:sty m:val="p"/>
                      </m:rPr>
                      <m:t>(</m:t>
                    </m:r>
                    <m:r>
                      <m:rPr>
                        <m:sty m:val="i"/>
                      </m:rPr>
                      <m:t>x</m:t>
                    </m:r>
                    <m:r>
                      <m:rPr>
                        <m:sty m:val="p"/>
                      </m:rPr>
                      <m:t>)</m:t>
                    </m:r>
                  </m:e>
                </m:box>
              </m:num>
              <m:den>
                <m:box>
                  <m:e>
                    <m:r>
                      <m:rPr>
                        <m:sty m:val="i"/>
                      </m:rPr>
                      <m:t>h</m:t>
                    </m:r>
                  </m:e>
                </m:box>
              </m:den>
            </m:f>
          </m:e>
        </m:box>
      </m:oMath>
    </w:p>
    <w:p>
      <w:r>
        <w:rPr>
          <w:i/>
          <w:color w:val="64748B"/>
        </w:rPr>
        <w:t>Accessibility Description: f prime of x equals the limit as h approaches 0 of f of x plus h minus f of x, all over h</w:t>
      </w:r>
    </w:p>
    <w:p>
      <w:r>
        <w:rPr>
          <w:b/>
          <w:color w:val="1E3A8A"/>
        </w:rPr>
        <w:t>Unicode Linear Math: f'(x) = \lim_(h → 0) (f(x+h) - f(x))/h</w:t>
      </w:r>
    </w:p>
    <w:p>
      <w:pPr>
        <w:spacing w:after="360"/>
      </w:pPr>
      <w:r>
        <w:rPr>
          <w:color w:val="B91C1C"/>
        </w:rPr>
        <w:t>Keyboard Complexity Score (KCS): 65.5</w:t>
      </w:r>
    </w:p>
    <w:p>
      <w:pPr>
        <w:pStyle w:val="Heading3"/>
      </w:pPr>
      <w:r>
        <w:t>27. Chain Rule</w:t>
      </w:r>
    </w:p>
    <w:p>
      <w:pPr>
        <w:spacing w:before="120" w:after="120"/>
      </w:pPr>
      <m:oMath>
        <m:box>
          <m:e>
            <m:f>
              <m:num>
                <m:box>
                  <m:e>
                    <m:r>
                      <m:rPr>
                        <m:sty m:val="i"/>
                      </m:rPr>
                      <m:t>d</m:t>
                    </m:r>
                    <m:r>
                      <m:rPr>
                        <m:sty m:val="i"/>
                      </m:rPr>
                      <m:t>y</m:t>
                    </m:r>
                  </m:e>
                </m:box>
              </m:num>
              <m:den>
                <m:box>
                  <m:e>
                    <m:r>
                      <m:rPr>
                        <m:sty m:val="i"/>
                      </m:rPr>
                      <m:t>d</m:t>
                    </m:r>
                    <m:r>
                      <m:rPr>
                        <m:sty m:val="i"/>
                      </m:rPr>
                      <m:t>x</m:t>
                    </m:r>
                  </m:e>
                </m:box>
              </m:den>
            </m:f>
            <m:r>
              <m:rPr>
                <m:sty m:val="p"/>
              </m:rPr>
              <m:t>=</m:t>
            </m:r>
            <m:f>
              <m:num>
                <m:box>
                  <m:e>
                    <m:r>
                      <m:rPr>
                        <m:sty m:val="i"/>
                      </m:rPr>
                      <m:t>d</m:t>
                    </m:r>
                    <m:r>
                      <m:rPr>
                        <m:sty m:val="i"/>
                      </m:rPr>
                      <m:t>y</m:t>
                    </m:r>
                  </m:e>
                </m:box>
              </m:num>
              <m:den>
                <m:box>
                  <m:e>
                    <m:r>
                      <m:rPr>
                        <m:sty m:val="i"/>
                      </m:rPr>
                      <m:t>d</m:t>
                    </m:r>
                    <m:r>
                      <m:rPr>
                        <m:sty m:val="i"/>
                      </m:rPr>
                      <m:t>u</m:t>
                    </m:r>
                  </m:e>
                </m:box>
              </m:den>
            </m:f>
            <m:r>
              <m:rPr>
                <m:sty m:val="p"/>
              </m:rPr>
              <m:t>·</m:t>
            </m:r>
            <m:f>
              <m:num>
                <m:box>
                  <m:e>
                    <m:r>
                      <m:rPr>
                        <m:sty m:val="i"/>
                      </m:rPr>
                      <m:t>d</m:t>
                    </m:r>
                    <m:r>
                      <m:rPr>
                        <m:sty m:val="i"/>
                      </m:rPr>
                      <m:t>u</m:t>
                    </m:r>
                  </m:e>
                </m:box>
              </m:num>
              <m:den>
                <m:box>
                  <m:e>
                    <m:r>
                      <m:rPr>
                        <m:sty m:val="i"/>
                      </m:rPr>
                      <m:t>d</m:t>
                    </m:r>
                    <m:r>
                      <m:rPr>
                        <m:sty m:val="i"/>
                      </m:rPr>
                      <m:t>x</m:t>
                    </m:r>
                  </m:e>
                </m:box>
              </m:den>
            </m:f>
          </m:e>
        </m:box>
      </m:oMath>
    </w:p>
    <w:p>
      <w:r>
        <w:rPr>
          <w:i/>
          <w:color w:val="64748B"/>
        </w:rPr>
        <w:t>Accessibility Description: d y d x equals d y d u times d u d x</w:t>
      </w:r>
    </w:p>
    <w:p>
      <w:r>
        <w:rPr>
          <w:b/>
          <w:color w:val="1E3A8A"/>
        </w:rPr>
        <w:t>Unicode Linear Math: dy/dx = dy/du · du/dx</w:t>
      </w:r>
    </w:p>
    <w:p>
      <w:pPr>
        <w:spacing w:after="360"/>
      </w:pPr>
      <w:r>
        <w:rPr>
          <w:color w:val="B91C1C"/>
        </w:rPr>
        <w:t>Keyboard Complexity Score (KCS): 27.0</w:t>
      </w:r>
    </w:p>
    <w:p>
      <w:pPr>
        <w:pStyle w:val="Heading3"/>
      </w:pPr>
      <w:r>
        <w:t>28. Integration by Parts</w:t>
      </w:r>
    </w:p>
    <w:p>
      <w:pPr>
        <w:spacing w:before="120" w:after="120"/>
      </w:pPr>
      <m:oMath>
        <m:box>
          <m:e>
            <m:r>
              <m:rPr>
                <m:sty m:val="p"/>
              </m:rPr>
              <m:t>∫</m:t>
            </m:r>
            <m:r>
              <m:rPr>
                <m:sty m:val="i"/>
              </m:rPr>
              <m:t>u</m:t>
            </m:r>
            <m:r>
              <m:t/>
            </m:r>
            <m:r>
              <m:rPr>
                <m:sty m:val="i"/>
              </m:rPr>
              <m:t>d</m:t>
            </m:r>
            <m:r>
              <m:rPr>
                <m:sty m:val="i"/>
              </m:rPr>
              <m:t>v</m:t>
            </m:r>
            <m:r>
              <m:rPr>
                <m:sty m:val="p"/>
              </m:rPr>
              <m:t>=</m:t>
            </m:r>
            <m:r>
              <m:rPr>
                <m:sty m:val="i"/>
              </m:rPr>
              <m:t>u</m:t>
            </m:r>
            <m:r>
              <m:rPr>
                <m:sty m:val="i"/>
              </m:rPr>
              <m:t>v</m:t>
            </m:r>
            <m:r>
              <m:rPr>
                <m:sty m:val="p"/>
              </m:rPr>
              <m:t>−</m:t>
            </m:r>
            <m:r>
              <m:rPr>
                <m:sty m:val="p"/>
              </m:rPr>
              <m:t>∫</m:t>
            </m:r>
            <m:r>
              <m:rPr>
                <m:sty m:val="i"/>
              </m:rPr>
              <m:t>v</m:t>
            </m:r>
            <m:r>
              <m:t/>
            </m:r>
            <m:r>
              <m:rPr>
                <m:sty m:val="i"/>
              </m:rPr>
              <m:t>d</m:t>
            </m:r>
            <m:r>
              <m:rPr>
                <m:sty m:val="i"/>
              </m:rPr>
              <m:t>u</m:t>
            </m:r>
          </m:e>
        </m:box>
      </m:oMath>
    </w:p>
    <w:p>
      <w:r>
        <w:rPr>
          <w:i/>
          <w:color w:val="64748B"/>
        </w:rPr>
        <w:t>Accessibility Description: the integral of u d v equals u v minus the integral of v d u</w:t>
      </w:r>
    </w:p>
    <w:p>
      <w:r>
        <w:rPr>
          <w:b/>
          <w:color w:val="1E3A8A"/>
        </w:rPr>
        <w:t>Unicode Linear Math: ∫ u dv = uv - ∫ v du</w:t>
      </w:r>
    </w:p>
    <w:p>
      <w:pPr>
        <w:spacing w:after="360"/>
      </w:pPr>
      <w:r>
        <w:rPr>
          <w:color w:val="B91C1C"/>
        </w:rPr>
        <w:t>Keyboard Complexity Score (KCS): 20.0</w:t>
      </w:r>
    </w:p>
    <w:p>
      <w:pPr>
        <w:pStyle w:val="Heading3"/>
      </w:pPr>
      <w:r>
        <w:t>29. Fundamental Theorem of Calculus I</w:t>
      </w:r>
    </w:p>
    <w:p>
      <w:pPr>
        <w:spacing w:before="120" w:after="120"/>
      </w:pPr>
      <m:oMath>
        <m:box>
          <m:e>
            <m:f>
              <m:num>
                <m:box>
                  <m:e>
                    <m:r>
                      <m:rPr>
                        <m:sty m:val="i"/>
                      </m:rPr>
                      <m:t>d</m:t>
                    </m:r>
                  </m:e>
                </m:box>
              </m:num>
              <m:den>
                <m:box>
                  <m:e>
                    <m:r>
                      <m:rPr>
                        <m:sty m:val="i"/>
                      </m:rPr>
                      <m:t>d</m:t>
                    </m:r>
                    <m:r>
                      <m:rPr>
                        <m:sty m:val="i"/>
                      </m:rPr>
                      <m:t>x</m:t>
                    </m:r>
                  </m:e>
                </m:box>
              </m:den>
            </m:f>
            <m:nary>
              <m:naryPr>
                <m:chr m:val="∫"/>
                <m:limLoc m:val="subSup"/>
              </m:naryPr>
              <m:sub>
                <m:box>
                  <m:e>
                    <m:r>
                      <m:rPr>
                        <m:sty m:val="i"/>
                      </m:rPr>
                      <m:t>a</m:t>
                    </m:r>
                  </m:e>
                </m:box>
              </m:sub>
              <m:sup>
                <m:box>
                  <m:e>
                    <m:r>
                      <m:rPr>
                        <m:sty m:val="i"/>
                      </m:rPr>
                      <m:t>x</m:t>
                    </m:r>
                  </m:e>
                </m:box>
              </m:sup>
              <m:e>
                <m:r>
                  <m:rPr>
                    <m:sty m:val="i"/>
                  </m:rPr>
                  <m:t>f</m:t>
                </m:r>
                <m:r>
                  <m:rPr>
                    <m:sty m:val="p"/>
                  </m:rPr>
                  <m:t>(</m:t>
                </m:r>
                <m:r>
                  <m:rPr>
                    <m:sty m:val="i"/>
                  </m:rPr>
                  <m:t>t</m:t>
                </m:r>
                <m:r>
                  <m:rPr>
                    <m:sty m:val="p"/>
                  </m:rPr>
                  <m:t>)</m:t>
                </m:r>
                <m:r>
                  <m:t/>
                </m:r>
                <m:r>
                  <m:rPr>
                    <m:sty m:val="i"/>
                  </m:rPr>
                  <m:t>d</m:t>
                </m:r>
                <m:r>
                  <m:rPr>
                    <m:sty m:val="i"/>
                  </m:rPr>
                  <m:t>t</m:t>
                </m:r>
                <m:r>
                  <m:rPr>
                    <m:sty m:val="p"/>
                  </m:rPr>
                  <m:t>=</m:t>
                </m:r>
                <m:r>
                  <m:rPr>
                    <m:sty m:val="i"/>
                  </m:rPr>
                  <m:t>f</m:t>
                </m:r>
                <m:r>
                  <m:rPr>
                    <m:sty m:val="p"/>
                  </m:rPr>
                  <m:t>(</m:t>
                </m:r>
                <m:r>
                  <m:rPr>
                    <m:sty m:val="i"/>
                  </m:rPr>
                  <m:t>x</m:t>
                </m:r>
                <m:r>
                  <m:rPr>
                    <m:sty m:val="p"/>
                  </m:rPr>
                  <m:t>)</m:t>
                </m:r>
              </m:e>
            </m:nary>
          </m:e>
        </m:box>
      </m:oMath>
    </w:p>
    <w:p>
      <w:r>
        <w:rPr>
          <w:i/>
          <w:color w:val="64748B"/>
        </w:rPr>
        <w:t>Accessibility Description: the derivative with respect to x of the integral from a to x of f of t d t equals f of x</w:t>
      </w:r>
    </w:p>
    <w:p>
      <w:r>
        <w:rPr>
          <w:b/>
          <w:color w:val="1E3A8A"/>
        </w:rPr>
        <w:t>Unicode Linear Math: d/dx ∫_a^x f(t) dt = f(x)</w:t>
      </w:r>
    </w:p>
    <w:p>
      <w:pPr>
        <w:spacing w:after="360"/>
      </w:pPr>
      <w:r>
        <w:rPr>
          <w:color w:val="B91C1C"/>
        </w:rPr>
        <w:t>Keyboard Complexity Score (KCS): 47.0</w:t>
      </w:r>
    </w:p>
    <w:p>
      <w:pPr>
        <w:pStyle w:val="Heading3"/>
      </w:pPr>
      <w:r>
        <w:t>30. Fundamental Theorem of Calculus II</w:t>
      </w:r>
    </w:p>
    <w:p>
      <w:pPr>
        <w:spacing w:before="120" w:after="120"/>
      </w:pPr>
      <m:oMath>
        <m:box>
          <m:e>
            <m:nary>
              <m:naryPr>
                <m:chr m:val="∫"/>
                <m:limLoc m:val="subSup"/>
              </m:naryPr>
              <m:sub>
                <m:box>
                  <m:e>
                    <m:r>
                      <m:rPr>
                        <m:sty m:val="i"/>
                      </m:rPr>
                      <m:t>a</m:t>
                    </m:r>
                  </m:e>
                </m:box>
              </m:sub>
              <m:sup>
                <m:box>
                  <m:e>
                    <m:r>
                      <m:rPr>
                        <m:sty m:val="i"/>
                      </m:rPr>
                      <m:t>b</m:t>
                    </m:r>
                  </m:e>
                </m:box>
              </m:sup>
              <m:e>
                <m:r>
                  <m:rPr>
                    <m:sty m:val="i"/>
                  </m:rPr>
                  <m:t>f</m:t>
                </m:r>
                <m:r>
                  <m:rPr>
                    <m:sty m:val="p"/>
                  </m:rPr>
                  <m:t>(</m:t>
                </m:r>
                <m:r>
                  <m:rPr>
                    <m:sty m:val="i"/>
                  </m:rPr>
                  <m:t>x</m:t>
                </m:r>
                <m:r>
                  <m:rPr>
                    <m:sty m:val="p"/>
                  </m:rPr>
                  <m:t>)</m:t>
                </m:r>
                <m:r>
                  <m:t/>
                </m:r>
                <m:r>
                  <m:rPr>
                    <m:sty m:val="i"/>
                  </m:rPr>
                  <m:t>d</m:t>
                </m:r>
                <m:r>
                  <m:rPr>
                    <m:sty m:val="i"/>
                  </m:rPr>
                  <m:t>x</m:t>
                </m:r>
                <m:r>
                  <m:rPr>
                    <m:sty m:val="p"/>
                  </m:rPr>
                  <m:t>=</m:t>
                </m:r>
                <m:r>
                  <m:rPr>
                    <m:sty m:val="i"/>
                  </m:rPr>
                  <m:t>F</m:t>
                </m:r>
                <m:r>
                  <m:rPr>
                    <m:sty m:val="p"/>
                  </m:rPr>
                  <m:t>(</m:t>
                </m:r>
                <m:r>
                  <m:rPr>
                    <m:sty m:val="i"/>
                  </m:rPr>
                  <m:t>b</m:t>
                </m:r>
                <m:r>
                  <m:rPr>
                    <m:sty m:val="p"/>
                  </m:rPr>
                  <m:t>)</m:t>
                </m:r>
                <m:r>
                  <m:rPr>
                    <m:sty m:val="p"/>
                  </m:rPr>
                  <m:t>−</m:t>
                </m:r>
                <m:r>
                  <m:rPr>
                    <m:sty m:val="i"/>
                  </m:rPr>
                  <m:t>F</m:t>
                </m:r>
                <m:r>
                  <m:rPr>
                    <m:sty m:val="p"/>
                  </m:rPr>
                  <m:t>(</m:t>
                </m:r>
                <m:r>
                  <m:rPr>
                    <m:sty m:val="i"/>
                  </m:rPr>
                  <m:t>a</m:t>
                </m:r>
                <m:r>
                  <m:rPr>
                    <m:sty m:val="p"/>
                  </m:rPr>
                  <m:t>)</m:t>
                </m:r>
              </m:e>
            </m:nary>
          </m:e>
        </m:box>
      </m:oMath>
    </w:p>
    <w:p>
      <w:r>
        <w:rPr>
          <w:i/>
          <w:color w:val="64748B"/>
        </w:rPr>
        <w:t>Accessibility Description: the integral from a to b of f of x d x equals F of b minus F of a</w:t>
      </w:r>
    </w:p>
    <w:p>
      <w:r>
        <w:rPr>
          <w:b/>
          <w:color w:val="1E3A8A"/>
        </w:rPr>
        <w:t>Unicode Linear Math: ∫_a^b f(x) dx = F(b) - F(a)</w:t>
      </w:r>
    </w:p>
    <w:p>
      <w:pPr>
        <w:spacing w:after="360"/>
      </w:pPr>
      <w:r>
        <w:rPr>
          <w:color w:val="B91C1C"/>
        </w:rPr>
        <w:t>Keyboard Complexity Score (KCS): 41.0</w:t>
      </w:r>
    </w:p>
    <w:p>
      <w:pPr>
        <w:pStyle w:val="Heading3"/>
      </w:pPr>
      <w:r>
        <w:t>31. Taylor Series Expansion</w:t>
      </w:r>
    </w:p>
    <w:p>
      <w:pPr>
        <w:spacing w:before="120" w:after="120"/>
      </w:pPr>
      <m:oMath>
        <m:box>
          <m:e>
            <m:r>
              <m:rPr>
                <m:sty m:val="i"/>
              </m:rPr>
              <m:t>f</m:t>
            </m:r>
            <m:r>
              <m:rPr>
                <m:sty m:val="p"/>
              </m:rPr>
              <m:t>(</m:t>
            </m:r>
            <m:r>
              <m:rPr>
                <m:sty m:val="i"/>
              </m:rPr>
              <m:t>x</m:t>
            </m:r>
            <m:r>
              <m:rPr>
                <m:sty m:val="p"/>
              </m:rPr>
              <m:t>)</m:t>
            </m:r>
            <m:r>
              <m:rPr>
                <m:sty m:val="p"/>
              </m:rPr>
              <m:t>=</m:t>
            </m:r>
            <m:nary>
              <m:naryPr>
                <m:chr m:val="∑"/>
                <m:limLoc m:val="undOvr"/>
              </m:naryPr>
              <m:sub>
                <m:box>
                  <m:e>
                    <m:r>
                      <m:rPr>
                        <m:sty m:val="i"/>
                      </m:rPr>
                      <m:t>n</m:t>
                    </m:r>
                    <m:r>
                      <m:rPr>
                        <m:sty m:val="p"/>
                      </m:rPr>
                      <m:t>=</m:t>
                    </m:r>
                    <m:r>
                      <m:rPr>
                        <m:sty m:val="p"/>
                      </m:rPr>
                      <m:t>0</m:t>
                    </m:r>
                  </m:e>
                </m:box>
              </m:sub>
              <m:sup>
                <m:box>
                  <m:e>
                    <m:r>
                      <m:rPr>
                        <m:sty m:val="p"/>
                      </m:rPr>
                      <m:t>∞</m:t>
                    </m:r>
                  </m:e>
                </m:box>
              </m:sup>
              <m:e>
                <m:f>
                  <m:num>
                    <m:box>
                      <m:e>
                        <m:sSup>
                          <m:e>
                            <m:r>
                              <m:rPr>
                                <m:sty m:val="i"/>
                              </m:rPr>
                              <m:t>f</m:t>
                            </m:r>
                          </m:e>
                          <m:sup>
                            <m:box>
                              <m:e>
                                <m:r>
                                  <m:rPr>
                                    <m:sty m:val="p"/>
                                  </m:rPr>
                                  <m:t>(</m:t>
                                </m:r>
                                <m:r>
                                  <m:rPr>
                                    <m:sty m:val="i"/>
                                  </m:rPr>
                                  <m:t>n</m:t>
                                </m:r>
                                <m:r>
                                  <m:rPr>
                                    <m:sty m:val="p"/>
                                  </m:rPr>
                                  <m:t>)</m:t>
                                </m:r>
                              </m:e>
                            </m:box>
                          </m:sup>
                        </m:sSup>
                        <m:r>
                          <m:rPr>
                            <m:sty m:val="p"/>
                          </m:rPr>
                          <m:t>(</m:t>
                        </m:r>
                        <m:r>
                          <m:rPr>
                            <m:sty m:val="i"/>
                          </m:rPr>
                          <m:t>a</m:t>
                        </m:r>
                        <m:r>
                          <m:rPr>
                            <m:sty m:val="p"/>
                          </m:rPr>
                          <m:t>)</m:t>
                        </m:r>
                      </m:e>
                    </m:box>
                  </m:num>
                  <m:den>
                    <m:box>
                      <m:e>
                        <m:r>
                          <m:rPr>
                            <m:sty m:val="i"/>
                          </m:rPr>
                          <m:t>n</m:t>
                        </m:r>
                        <m:r>
                          <m:rPr>
                            <m:sty m:val="p"/>
                          </m:rPr>
                          <m:t>!</m:t>
                        </m:r>
                      </m:e>
                    </m:box>
                  </m:den>
                </m:f>
                <m:r>
                  <m:rPr>
                    <m:sty m:val="p"/>
                  </m:rPr>
                  <m:t>(</m:t>
                </m:r>
                <m:r>
                  <m:rPr>
                    <m:sty m:val="i"/>
                  </m:rPr>
                  <m:t>x</m:t>
                </m:r>
                <m:r>
                  <m:rPr>
                    <m:sty m:val="p"/>
                  </m:rPr>
                  <m:t>−</m:t>
                </m:r>
                <m:r>
                  <m:rPr>
                    <m:sty m:val="i"/>
                  </m:rPr>
                  <m:t>a</m:t>
                </m:r>
                <m:sSup>
                  <m:e>
                    <m:r>
                      <m:rPr>
                        <m:sty m:val="p"/>
                      </m:rPr>
                      <m:t>)</m:t>
                    </m:r>
                  </m:e>
                  <m:sup>
                    <m:r>
                      <m:rPr>
                        <m:sty m:val="i"/>
                      </m:rPr>
                      <m:t>n</m:t>
                    </m:r>
                  </m:sup>
                </m:sSup>
              </m:e>
            </m:nary>
          </m:e>
        </m:box>
      </m:oMath>
    </w:p>
    <w:p>
      <w:r>
        <w:rPr>
          <w:i/>
          <w:color w:val="64748B"/>
        </w:rPr>
        <w:t>Accessibility Description: f of x equals the sum from n equals 0 to infinity of f to the n-th derivative at a over n factorial times x minus a to the n-th power</w:t>
      </w:r>
    </w:p>
    <w:p>
      <w:r>
        <w:rPr>
          <w:b/>
          <w:color w:val="1E3A8A"/>
        </w:rPr>
        <w:t>Unicode Linear Math: f(x) = \sum_(n=0)^(∞) (f^((n))(a))/(n!) (x-a)^n</w:t>
      </w:r>
    </w:p>
    <w:p>
      <w:pPr>
        <w:spacing w:after="360"/>
      </w:pPr>
      <w:r>
        <w:rPr>
          <w:color w:val="B91C1C"/>
        </w:rPr>
        <w:t>Keyboard Complexity Score (KCS): 91.5</w:t>
      </w:r>
    </w:p>
    <w:p>
      <w:pPr>
        <w:pStyle w:val="Heading3"/>
      </w:pPr>
      <w:r>
        <w:t>32. Maclaurin Series for e^x</w:t>
      </w:r>
    </w:p>
    <w:p>
      <w:pPr>
        <w:spacing w:before="120" w:after="120"/>
      </w:pPr>
      <m:oMath>
        <m:box>
          <m:e>
            <m:sSup>
              <m:e>
                <m:r>
                  <m:rPr>
                    <m:sty m:val="i"/>
                  </m:rPr>
                  <m:t>e</m:t>
                </m:r>
              </m:e>
              <m:sup>
                <m:r>
                  <m:rPr>
                    <m:sty m:val="i"/>
                  </m:rPr>
                  <m:t>x</m:t>
                </m:r>
              </m:sup>
            </m:sSup>
            <m:r>
              <m:rPr>
                <m:sty m:val="p"/>
              </m:rPr>
              <m:t>=</m:t>
            </m:r>
            <m:nary>
              <m:naryPr>
                <m:chr m:val="∑"/>
                <m:limLoc m:val="undOvr"/>
              </m:naryPr>
              <m:sub>
                <m:box>
                  <m:e>
                    <m:r>
                      <m:rPr>
                        <m:sty m:val="i"/>
                      </m:rPr>
                      <m:t>n</m:t>
                    </m:r>
                    <m:r>
                      <m:rPr>
                        <m:sty m:val="p"/>
                      </m:rPr>
                      <m:t>=</m:t>
                    </m:r>
                    <m:r>
                      <m:rPr>
                        <m:sty m:val="p"/>
                      </m:rPr>
                      <m:t>0</m:t>
                    </m:r>
                  </m:e>
                </m:box>
              </m:sub>
              <m:sup>
                <m:box>
                  <m:e>
                    <m:r>
                      <m:rPr>
                        <m:sty m:val="p"/>
                      </m:rPr>
                      <m:t>∞</m:t>
                    </m:r>
                  </m:e>
                </m:box>
              </m:sup>
              <m:e>
                <m:f>
                  <m:num>
                    <m:box>
                      <m:e>
                        <m:sSup>
                          <m:e>
                            <m:r>
                              <m:rPr>
                                <m:sty m:val="i"/>
                              </m:rPr>
                              <m:t>x</m:t>
                            </m:r>
                          </m:e>
                          <m:sup>
                            <m:r>
                              <m:rPr>
                                <m:sty m:val="i"/>
                              </m:rPr>
                              <m:t>n</m:t>
                            </m:r>
                          </m:sup>
                        </m:sSup>
                      </m:e>
                    </m:box>
                  </m:num>
                  <m:den>
                    <m:box>
                      <m:e>
                        <m:r>
                          <m:rPr>
                            <m:sty m:val="i"/>
                          </m:rPr>
                          <m:t>n</m:t>
                        </m:r>
                        <m:r>
                          <m:rPr>
                            <m:sty m:val="p"/>
                          </m:rPr>
                          <m:t>!</m:t>
                        </m:r>
                      </m:e>
                    </m:box>
                  </m:den>
                </m:f>
              </m:e>
            </m:nary>
          </m:e>
        </m:box>
      </m:oMath>
    </w:p>
    <w:p>
      <w:r>
        <w:rPr>
          <w:i/>
          <w:color w:val="64748B"/>
        </w:rPr>
        <w:t>Accessibility Description: e to the x equals the sum from n equals 0 to infinity of x to the n over n factorial</w:t>
      </w:r>
    </w:p>
    <w:p>
      <w:r>
        <w:rPr>
          <w:b/>
          <w:color w:val="1E3A8A"/>
        </w:rPr>
        <w:t>Unicode Linear Math: e^x = \sum_(n=0)^(∞) (x^n)/(n!)</w:t>
      </w:r>
    </w:p>
    <w:p>
      <w:pPr>
        <w:spacing w:after="360"/>
      </w:pPr>
      <w:r>
        <w:rPr>
          <w:color w:val="B91C1C"/>
        </w:rPr>
        <w:t>Keyboard Complexity Score (KCS): 65.5</w:t>
      </w:r>
    </w:p>
    <w:p>
      <w:pPr>
        <w:pStyle w:val="Heading3"/>
      </w:pPr>
      <w:r>
        <w:t>33. Maclaurin Series for sin x</w:t>
      </w:r>
    </w:p>
    <w:p>
      <w:pPr>
        <w:spacing w:before="120" w:after="120"/>
      </w:pPr>
      <m:oMath>
        <m:box>
          <m:e>
            <m:r>
              <m:rPr>
                <m:sty m:val="p"/>
              </m:rPr>
              <m:t>sin</m:t>
            </m:r>
            <m:r>
              <m:rPr>
                <m:sty m:val="i"/>
              </m:rPr>
              <m:t>x</m:t>
            </m:r>
            <m:r>
              <m:rPr>
                <m:sty m:val="p"/>
              </m:rPr>
              <m:t>=</m:t>
            </m:r>
            <m:nary>
              <m:naryPr>
                <m:chr m:val="∑"/>
                <m:limLoc m:val="undOvr"/>
              </m:naryPr>
              <m:sub>
                <m:box>
                  <m:e>
                    <m:r>
                      <m:rPr>
                        <m:sty m:val="i"/>
                      </m:rPr>
                      <m:t>n</m:t>
                    </m:r>
                    <m:r>
                      <m:rPr>
                        <m:sty m:val="p"/>
                      </m:rPr>
                      <m:t>=</m:t>
                    </m:r>
                    <m:r>
                      <m:rPr>
                        <m:sty m:val="p"/>
                      </m:rPr>
                      <m:t>0</m:t>
                    </m:r>
                  </m:e>
                </m:box>
              </m:sub>
              <m:sup>
                <m:box>
                  <m:e>
                    <m:r>
                      <m:rPr>
                        <m:sty m:val="p"/>
                      </m:rPr>
                      <m:t>∞</m:t>
                    </m:r>
                  </m:e>
                </m:box>
              </m:sup>
              <m:e>
                <m:f>
                  <m:num>
                    <m:box>
                      <m:e>
                        <m:r>
                          <m:rPr>
                            <m:sty m:val="p"/>
                          </m:rPr>
                          <m:t>(</m:t>
                        </m:r>
                        <m:r>
                          <m:rPr>
                            <m:sty m:val="p"/>
                          </m:rPr>
                          <m:t>−</m:t>
                        </m:r>
                        <m:r>
                          <m:rPr>
                            <m:sty m:val="p"/>
                          </m:rPr>
                          <m:t>1</m:t>
                        </m:r>
                        <m:sSup>
                          <m:e>
                            <m:r>
                              <m:rPr>
                                <m:sty m:val="p"/>
                              </m:rPr>
                              <m:t>)</m:t>
                            </m:r>
                          </m:e>
                          <m:sup>
                            <m:r>
                              <m:rPr>
                                <m:sty m:val="i"/>
                              </m:rPr>
                              <m:t>n</m:t>
                            </m:r>
                          </m:sup>
                        </m:sSup>
                        <m:sSup>
                          <m:e>
                            <m:r>
                              <m:rPr>
                                <m:sty m:val="i"/>
                              </m:rPr>
                              <m:t>x</m:t>
                            </m:r>
                          </m:e>
                          <m:sup>
                            <m:box>
                              <m:e>
                                <m:r>
                                  <m:rPr>
                                    <m:sty m:val="p"/>
                                  </m:rPr>
                                  <m:t>2</m:t>
                                </m:r>
                                <m:r>
                                  <m:rPr>
                                    <m:sty m:val="i"/>
                                  </m:rPr>
                                  <m:t>n</m:t>
                                </m:r>
                                <m:r>
                                  <m:rPr>
                                    <m:sty m:val="p"/>
                                  </m:rPr>
                                  <m:t>+</m:t>
                                </m:r>
                                <m:r>
                                  <m:rPr>
                                    <m:sty m:val="p"/>
                                  </m:rPr>
                                  <m:t>1</m:t>
                                </m:r>
                              </m:e>
                            </m:box>
                          </m:sup>
                        </m:sSup>
                      </m:e>
                    </m:box>
                  </m:num>
                  <m:den>
                    <m:box>
                      <m:e>
                        <m:r>
                          <m:rPr>
                            <m:sty m:val="p"/>
                          </m:rPr>
                          <m:t>(</m:t>
                        </m:r>
                        <m:r>
                          <m:rPr>
                            <m:sty m:val="p"/>
                          </m:rPr>
                          <m:t>2</m:t>
                        </m:r>
                        <m:r>
                          <m:rPr>
                            <m:sty m:val="i"/>
                          </m:rPr>
                          <m:t>n</m:t>
                        </m:r>
                        <m:r>
                          <m:rPr>
                            <m:sty m:val="p"/>
                          </m:rPr>
                          <m:t>+</m:t>
                        </m:r>
                        <m:r>
                          <m:rPr>
                            <m:sty m:val="p"/>
                          </m:rPr>
                          <m:t>1</m:t>
                        </m:r>
                        <m:r>
                          <m:rPr>
                            <m:sty m:val="p"/>
                          </m:rPr>
                          <m:t>)</m:t>
                        </m:r>
                        <m:r>
                          <m:rPr>
                            <m:sty m:val="p"/>
                          </m:rPr>
                          <m:t>!</m:t>
                        </m:r>
                      </m:e>
                    </m:box>
                  </m:den>
                </m:f>
              </m:e>
            </m:nary>
          </m:e>
        </m:box>
      </m:oMath>
    </w:p>
    <w:p>
      <w:r>
        <w:rPr>
          <w:i/>
          <w:color w:val="64748B"/>
        </w:rPr>
        <w:t>Accessibility Description: sin x equals the sum from n equals 0 to infinity of negative 1 to the n times x to the 2 n plus 1 power over 2 n plus 1 factorial</w:t>
      </w:r>
    </w:p>
    <w:p>
      <w:r>
        <w:rPr>
          <w:b/>
          <w:color w:val="1E3A8A"/>
        </w:rPr>
        <w:t>Unicode Linear Math: \sin x = \sum_(n=0)^(∞) ((-1)^n x^(2n+1))/((2n+1)!)</w:t>
      </w:r>
    </w:p>
    <w:p>
      <w:pPr>
        <w:spacing w:after="360"/>
      </w:pPr>
      <w:r>
        <w:rPr>
          <w:color w:val="B91C1C"/>
        </w:rPr>
        <w:t>Keyboard Complexity Score (KCS): 95.0</w:t>
      </w:r>
    </w:p>
    <w:p>
      <w:pPr>
        <w:pStyle w:val="Heading3"/>
      </w:pPr>
      <w:r>
        <w:t>34. Maclaurin Series for cos x</w:t>
      </w:r>
    </w:p>
    <w:p>
      <w:pPr>
        <w:spacing w:before="120" w:after="120"/>
      </w:pPr>
      <m:oMath>
        <m:box>
          <m:e>
            <m:r>
              <m:rPr>
                <m:sty m:val="p"/>
              </m:rPr>
              <m:t>cos</m:t>
            </m:r>
            <m:r>
              <m:rPr>
                <m:sty m:val="i"/>
              </m:rPr>
              <m:t>x</m:t>
            </m:r>
            <m:r>
              <m:rPr>
                <m:sty m:val="p"/>
              </m:rPr>
              <m:t>=</m:t>
            </m:r>
            <m:nary>
              <m:naryPr>
                <m:chr m:val="∑"/>
                <m:limLoc m:val="undOvr"/>
              </m:naryPr>
              <m:sub>
                <m:box>
                  <m:e>
                    <m:r>
                      <m:rPr>
                        <m:sty m:val="i"/>
                      </m:rPr>
                      <m:t>n</m:t>
                    </m:r>
                    <m:r>
                      <m:rPr>
                        <m:sty m:val="p"/>
                      </m:rPr>
                      <m:t>=</m:t>
                    </m:r>
                    <m:r>
                      <m:rPr>
                        <m:sty m:val="p"/>
                      </m:rPr>
                      <m:t>0</m:t>
                    </m:r>
                  </m:e>
                </m:box>
              </m:sub>
              <m:sup>
                <m:box>
                  <m:e>
                    <m:r>
                      <m:rPr>
                        <m:sty m:val="p"/>
                      </m:rPr>
                      <m:t>∞</m:t>
                    </m:r>
                  </m:e>
                </m:box>
              </m:sup>
              <m:e>
                <m:f>
                  <m:num>
                    <m:box>
                      <m:e>
                        <m:r>
                          <m:rPr>
                            <m:sty m:val="p"/>
                          </m:rPr>
                          <m:t>(</m:t>
                        </m:r>
                        <m:r>
                          <m:rPr>
                            <m:sty m:val="p"/>
                          </m:rPr>
                          <m:t>−</m:t>
                        </m:r>
                        <m:r>
                          <m:rPr>
                            <m:sty m:val="p"/>
                          </m:rPr>
                          <m:t>1</m:t>
                        </m:r>
                        <m:sSup>
                          <m:e>
                            <m:r>
                              <m:rPr>
                                <m:sty m:val="p"/>
                              </m:rPr>
                              <m:t>)</m:t>
                            </m:r>
                          </m:e>
                          <m:sup>
                            <m:r>
                              <m:rPr>
                                <m:sty m:val="i"/>
                              </m:rPr>
                              <m:t>n</m:t>
                            </m:r>
                          </m:sup>
                        </m:sSup>
                        <m:sSup>
                          <m:e>
                            <m:r>
                              <m:rPr>
                                <m:sty m:val="i"/>
                              </m:rPr>
                              <m:t>x</m:t>
                            </m:r>
                          </m:e>
                          <m:sup>
                            <m:box>
                              <m:e>
                                <m:r>
                                  <m:rPr>
                                    <m:sty m:val="p"/>
                                  </m:rPr>
                                  <m:t>2</m:t>
                                </m:r>
                                <m:r>
                                  <m:rPr>
                                    <m:sty m:val="i"/>
                                  </m:rPr>
                                  <m:t>n</m:t>
                                </m:r>
                              </m:e>
                            </m:box>
                          </m:sup>
                        </m:sSup>
                      </m:e>
                    </m:box>
                  </m:num>
                  <m:den>
                    <m:box>
                      <m:e>
                        <m:r>
                          <m:rPr>
                            <m:sty m:val="p"/>
                          </m:rPr>
                          <m:t>(</m:t>
                        </m:r>
                        <m:r>
                          <m:rPr>
                            <m:sty m:val="p"/>
                          </m:rPr>
                          <m:t>2</m:t>
                        </m:r>
                        <m:r>
                          <m:rPr>
                            <m:sty m:val="i"/>
                          </m:rPr>
                          <m:t>n</m:t>
                        </m:r>
                        <m:r>
                          <m:rPr>
                            <m:sty m:val="p"/>
                          </m:rPr>
                          <m:t>)</m:t>
                        </m:r>
                        <m:r>
                          <m:rPr>
                            <m:sty m:val="p"/>
                          </m:rPr>
                          <m:t>!</m:t>
                        </m:r>
                      </m:e>
                    </m:box>
                  </m:den>
                </m:f>
              </m:e>
            </m:nary>
          </m:e>
        </m:box>
      </m:oMath>
    </w:p>
    <w:p>
      <w:r>
        <w:rPr>
          <w:i/>
          <w:color w:val="64748B"/>
        </w:rPr>
        <w:t>Accessibility Description: cos x equals the sum from n equals 0 to infinity of negative 1 to the n times x to the 2 n power over 2 n factorial</w:t>
      </w:r>
    </w:p>
    <w:p>
      <w:r>
        <w:rPr>
          <w:b/>
          <w:color w:val="1E3A8A"/>
        </w:rPr>
        <w:t>Unicode Linear Math: \cos x = \sum_(n=0)^(∞) ((-1)^n x^(2n))/((2n)!)</w:t>
      </w:r>
    </w:p>
    <w:p>
      <w:pPr>
        <w:spacing w:after="360"/>
      </w:pPr>
      <w:r>
        <w:rPr>
          <w:color w:val="B91C1C"/>
        </w:rPr>
        <w:t>Keyboard Complexity Score (KCS): 89.0</w:t>
      </w:r>
    </w:p>
    <w:p>
      <w:pPr>
        <w:pStyle w:val="Heading3"/>
      </w:pPr>
      <w:r>
        <w:t>35. Limit of sin(x)/x</w:t>
      </w:r>
    </w:p>
    <w:p>
      <w:pPr>
        <w:spacing w:before="120" w:after="120"/>
      </w:pPr>
      <m:oMath>
        <m:box>
          <m:e>
            <m:sSub>
              <m:e>
                <m:r>
                  <m:rPr>
                    <m:sty m:val="p"/>
                  </m:rPr>
                  <m:t>lim</m:t>
                </m:r>
              </m:e>
              <m:sub>
                <m:box>
                  <m:e>
                    <m:r>
                      <m:rPr>
                        <m:sty m:val="i"/>
                      </m:rPr>
                      <m:t>x</m:t>
                    </m:r>
                    <m:r>
                      <m:rPr>
                        <m:sty m:val="p"/>
                      </m:rPr>
                      <m:t>→</m:t>
                    </m:r>
                    <m:r>
                      <m:rPr>
                        <m:sty m:val="p"/>
                      </m:rPr>
                      <m:t>0</m:t>
                    </m:r>
                  </m:e>
                </m:box>
              </m:sub>
            </m:sSub>
            <m:f>
              <m:num>
                <m:box>
                  <m:e>
                    <m:r>
                      <m:rPr>
                        <m:sty m:val="p"/>
                      </m:rPr>
                      <m:t>sin</m:t>
                    </m:r>
                    <m:r>
                      <m:rPr>
                        <m:sty m:val="i"/>
                      </m:rPr>
                      <m:t>x</m:t>
                    </m:r>
                  </m:e>
                </m:box>
              </m:num>
              <m:den>
                <m:box>
                  <m:e>
                    <m:r>
                      <m:rPr>
                        <m:sty m:val="i"/>
                      </m:rPr>
                      <m:t>x</m:t>
                    </m:r>
                  </m:e>
                </m:box>
              </m:den>
            </m:f>
            <m:r>
              <m:rPr>
                <m:sty m:val="p"/>
              </m:rPr>
              <m:t>=</m:t>
            </m:r>
            <m:r>
              <m:rPr>
                <m:sty m:val="p"/>
              </m:rPr>
              <m:t>1</m:t>
            </m:r>
          </m:e>
        </m:box>
      </m:oMath>
    </w:p>
    <w:p>
      <w:r>
        <w:rPr>
          <w:i/>
          <w:color w:val="64748B"/>
        </w:rPr>
        <w:t>Accessibility Description: limit as x approaches 0 of sin x over x equals 1</w:t>
      </w:r>
    </w:p>
    <w:p>
      <w:r>
        <w:rPr>
          <w:b/>
          <w:color w:val="1E3A8A"/>
        </w:rPr>
        <w:t>Unicode Linear Math: \lim_(x → 0) (\sin x)/x = 1</w:t>
      </w:r>
    </w:p>
    <w:p>
      <w:pPr>
        <w:spacing w:after="360"/>
      </w:pPr>
      <w:r>
        <w:rPr>
          <w:color w:val="B91C1C"/>
        </w:rPr>
        <w:t>Keyboard Complexity Score (KCS): 49.0</w:t>
      </w:r>
    </w:p>
    <w:p>
      <w:pPr>
        <w:pStyle w:val="Heading3"/>
      </w:pPr>
      <w:r>
        <w:t>36. Limit Definition of e</w:t>
      </w:r>
    </w:p>
    <w:p>
      <w:pPr>
        <w:spacing w:before="120" w:after="120"/>
      </w:pPr>
      <m:oMath>
        <m:box>
          <m:e>
            <m:r>
              <m:rPr>
                <m:sty m:val="i"/>
              </m:rPr>
              <m:t>e</m:t>
            </m:r>
            <m:r>
              <m:rPr>
                <m:sty m:val="p"/>
              </m:rPr>
              <m:t>=</m:t>
            </m:r>
            <m:sSub>
              <m:e>
                <m:r>
                  <m:rPr>
                    <m:sty m:val="p"/>
                  </m:rPr>
                  <m:t>lim</m:t>
                </m:r>
              </m:e>
              <m:sub>
                <m:box>
                  <m:e>
                    <m:r>
                      <m:rPr>
                        <m:sty m:val="i"/>
                      </m:rPr>
                      <m:t>n</m:t>
                    </m:r>
                    <m:r>
                      <m:rPr>
                        <m:sty m:val="p"/>
                      </m:rPr>
                      <m:t>→</m:t>
                    </m:r>
                    <m:r>
                      <m:rPr>
                        <m:sty m:val="p"/>
                      </m:rPr>
                      <m:t>∞</m:t>
                    </m:r>
                  </m:e>
                </m:box>
              </m:sub>
            </m:sSub>
            <m:sSup>
              <m:e>
                <m:box>
                  <m:e>
                    <m:d>
                      <m:dPr>
                        <m:begChr m:val="("/>
                        <m:endChr m:val=")"/>
                      </m:dPr>
                      <m:e>
                        <m:box>
                          <m:e>
                            <m:r>
                              <m:rPr>
                                <m:sty m:val="p"/>
                              </m:rPr>
                              <m:t>1</m:t>
                            </m:r>
                            <m:r>
                              <m:rPr>
                                <m:sty m:val="p"/>
                              </m:rPr>
                              <m:t>+</m:t>
                            </m:r>
                            <m:f>
                              <m:num>
                                <m:box>
                                  <m:e>
                                    <m:r>
                                      <m:rPr>
                                        <m:sty m:val="p"/>
                                      </m:rPr>
                                      <m:t>1</m:t>
                                    </m:r>
                                  </m:e>
                                </m:box>
                              </m:num>
                              <m:den>
                                <m:box>
                                  <m:e>
                                    <m:r>
                                      <m:rPr>
                                        <m:sty m:val="i"/>
                                      </m:rPr>
                                      <m:t>n</m:t>
                                    </m:r>
                                  </m:e>
                                </m:box>
                              </m:den>
                            </m:f>
                          </m:e>
                        </m:box>
                      </m:e>
                    </m:d>
                  </m:e>
                </m:box>
              </m:e>
              <m:sup>
                <m:r>
                  <m:rPr>
                    <m:sty m:val="i"/>
                  </m:rPr>
                  <m:t>n</m:t>
                </m:r>
              </m:sup>
            </m:sSup>
          </m:e>
        </m:box>
      </m:oMath>
    </w:p>
    <w:p>
      <w:r>
        <w:rPr>
          <w:i/>
          <w:color w:val="64748B"/>
        </w:rPr>
        <w:t>Accessibility Description: e equals the limit as n approaches infinity of the quantity 1 plus 1 over n to the power of n</w:t>
      </w:r>
    </w:p>
    <w:p>
      <w:r>
        <w:rPr>
          <w:b/>
          <w:color w:val="1E3A8A"/>
        </w:rPr>
        <w:t>Unicode Linear Math: e = \lim_(n → ∞) ≤ft(1 + 1/n\right)^n</w:t>
      </w:r>
    </w:p>
    <w:p>
      <w:pPr>
        <w:spacing w:after="360"/>
      </w:pPr>
      <w:r>
        <w:rPr>
          <w:color w:val="B91C1C"/>
        </w:rPr>
        <w:t>Keyboard Complexity Score (KCS): 63.0</w:t>
      </w:r>
    </w:p>
    <w:p>
      <w:pPr>
        <w:pStyle w:val="Heading3"/>
      </w:pPr>
      <w:r>
        <w:t>37. Derivative of ln(x)</w:t>
      </w:r>
    </w:p>
    <w:p>
      <w:pPr>
        <w:spacing w:before="120" w:after="120"/>
      </w:pPr>
      <m:oMath>
        <m:box>
          <m:e>
            <m:f>
              <m:num>
                <m:box>
                  <m:e>
                    <m:r>
                      <m:rPr>
                        <m:sty m:val="i"/>
                      </m:rPr>
                      <m:t>d</m:t>
                    </m:r>
                  </m:e>
                </m:box>
              </m:num>
              <m:den>
                <m:box>
                  <m:e>
                    <m:r>
                      <m:rPr>
                        <m:sty m:val="i"/>
                      </m:rPr>
                      <m:t>d</m:t>
                    </m:r>
                    <m:r>
                      <m:rPr>
                        <m:sty m:val="i"/>
                      </m:rPr>
                      <m:t>x</m:t>
                    </m:r>
                  </m:e>
                </m:box>
              </m:den>
            </m:f>
            <m:r>
              <m:rPr>
                <m:sty m:val="p"/>
              </m:rPr>
              <m:t>(</m:t>
            </m:r>
            <m:r>
              <m:rPr>
                <m:sty m:val="p"/>
              </m:rPr>
              <m:t>ln</m:t>
            </m:r>
            <m:r>
              <m:rPr>
                <m:sty m:val="i"/>
              </m:rPr>
              <m:t>x</m:t>
            </m:r>
            <m:r>
              <m:rPr>
                <m:sty m:val="p"/>
              </m:rPr>
              <m:t>)</m:t>
            </m:r>
            <m:r>
              <m:rPr>
                <m:sty m:val="p"/>
              </m:rPr>
              <m:t>=</m:t>
            </m:r>
            <m:f>
              <m:num>
                <m:box>
                  <m:e>
                    <m:r>
                      <m:rPr>
                        <m:sty m:val="p"/>
                      </m:rPr>
                      <m:t>1</m:t>
                    </m:r>
                  </m:e>
                </m:box>
              </m:num>
              <m:den>
                <m:box>
                  <m:e>
                    <m:r>
                      <m:rPr>
                        <m:sty m:val="i"/>
                      </m:rPr>
                      <m:t>x</m:t>
                    </m:r>
                  </m:e>
                </m:box>
              </m:den>
            </m:f>
          </m:e>
        </m:box>
      </m:oMath>
    </w:p>
    <w:p>
      <w:r>
        <w:rPr>
          <w:i/>
          <w:color w:val="64748B"/>
        </w:rPr>
        <w:t>Accessibility Description: the derivative with respect to x of ln x equals 1 over x</w:t>
      </w:r>
    </w:p>
    <w:p>
      <w:r>
        <w:rPr>
          <w:b/>
          <w:color w:val="1E3A8A"/>
        </w:rPr>
        <w:t>Unicode Linear Math: d/dx (\ln x) = 1/x</w:t>
      </w:r>
    </w:p>
    <w:p>
      <w:pPr>
        <w:spacing w:after="360"/>
      </w:pPr>
      <w:r>
        <w:rPr>
          <w:color w:val="B91C1C"/>
        </w:rPr>
        <w:t>Keyboard Complexity Score (KCS): 25.5</w:t>
      </w:r>
    </w:p>
    <w:p>
      <w:pPr>
        <w:pStyle w:val="Heading3"/>
      </w:pPr>
      <w:r>
        <w:t>38. Integral of 1/x</w:t>
      </w:r>
    </w:p>
    <w:p>
      <w:pPr>
        <w:spacing w:before="120" w:after="120"/>
      </w:pPr>
      <m:oMath>
        <m:box>
          <m:e>
            <m:r>
              <m:rPr>
                <m:sty m:val="p"/>
              </m:rPr>
              <m:t>∫</m:t>
            </m:r>
            <m:f>
              <m:num>
                <m:box>
                  <m:e>
                    <m:r>
                      <m:rPr>
                        <m:sty m:val="p"/>
                      </m:rPr>
                      <m:t>1</m:t>
                    </m:r>
                  </m:e>
                </m:box>
              </m:num>
              <m:den>
                <m:box>
                  <m:e>
                    <m:r>
                      <m:rPr>
                        <m:sty m:val="i"/>
                      </m:rPr>
                      <m:t>x</m:t>
                    </m:r>
                  </m:e>
                </m:box>
              </m:den>
            </m:f>
            <m:r>
              <m:t/>
            </m:r>
            <m:r>
              <m:rPr>
                <m:sty m:val="i"/>
              </m:rPr>
              <m:t>d</m:t>
            </m:r>
            <m:r>
              <m:rPr>
                <m:sty m:val="i"/>
              </m:rPr>
              <m:t>x</m:t>
            </m:r>
            <m:r>
              <m:rPr>
                <m:sty m:val="p"/>
              </m:rPr>
              <m:t>=</m:t>
            </m:r>
            <m:r>
              <m:rPr>
                <m:sty m:val="p"/>
              </m:rPr>
              <m:t>ln</m:t>
            </m:r>
            <m:r>
              <m:rPr>
                <m:sty m:val="p"/>
              </m:rPr>
              <m:t>|</m:t>
            </m:r>
            <m:r>
              <m:rPr>
                <m:sty m:val="i"/>
              </m:rPr>
              <m:t>x</m:t>
            </m:r>
            <m:r>
              <m:rPr>
                <m:sty m:val="p"/>
              </m:rPr>
              <m:t>|</m:t>
            </m:r>
            <m:r>
              <m:rPr>
                <m:sty m:val="p"/>
              </m:rPr>
              <m:t>+</m:t>
            </m:r>
            <m:r>
              <m:rPr>
                <m:sty m:val="i"/>
              </m:rPr>
              <m:t>C</m:t>
            </m:r>
          </m:e>
        </m:box>
      </m:oMath>
    </w:p>
    <w:p>
      <w:r>
        <w:rPr>
          <w:i/>
          <w:color w:val="64748B"/>
        </w:rPr>
        <w:t>Accessibility Description: the integral of 1 over x d x equals ln of absolute value of x plus C</w:t>
      </w:r>
    </w:p>
    <w:p>
      <w:r>
        <w:rPr>
          <w:b/>
          <w:color w:val="1E3A8A"/>
        </w:rPr>
        <w:t>Unicode Linear Math: ∫ 1/x dx = \ln|x| + C</w:t>
      </w:r>
    </w:p>
    <w:p>
      <w:pPr>
        <w:spacing w:after="360"/>
      </w:pPr>
      <w:r>
        <w:rPr>
          <w:color w:val="B91C1C"/>
        </w:rPr>
        <w:t>Keyboard Complexity Score (KCS): 28.5</w:t>
      </w:r>
    </w:p>
    <w:p>
      <w:pPr>
        <w:pStyle w:val="Heading3"/>
      </w:pPr>
      <w:r>
        <w:t>39. Gaussian Integral</w:t>
      </w:r>
    </w:p>
    <w:p>
      <w:pPr>
        <w:spacing w:before="120" w:after="120"/>
      </w:pPr>
      <m:oMath>
        <m:box>
          <m:e>
            <m:nary>
              <m:naryPr>
                <m:chr m:val="∫"/>
                <m:limLoc m:val="subSup"/>
              </m:naryPr>
              <m:sub>
                <m:box>
                  <m:e>
                    <m:r>
                      <m:rPr>
                        <m:sty m:val="p"/>
                      </m:rPr>
                      <m:t>−</m:t>
                    </m:r>
                    <m:r>
                      <m:rPr>
                        <m:sty m:val="p"/>
                      </m:rPr>
                      <m:t>∞</m:t>
                    </m:r>
                  </m:e>
                </m:box>
              </m:sub>
              <m:sup>
                <m:box>
                  <m:e>
                    <m:r>
                      <m:rPr>
                        <m:sty m:val="p"/>
                      </m:rPr>
                      <m:t>∞</m:t>
                    </m:r>
                  </m:e>
                </m:box>
              </m:sup>
              <m:e>
                <m:sSup>
                  <m:e>
                    <m:r>
                      <m:rPr>
                        <m:sty m:val="i"/>
                      </m:rPr>
                      <m:t>e</m:t>
                    </m:r>
                  </m:e>
                  <m:sup>
                    <m:box>
                      <m:e>
                        <m:r>
                          <m:rPr>
                            <m:sty m:val="p"/>
                          </m:rPr>
                          <m:t>−</m:t>
                        </m:r>
                        <m:sSup>
                          <m:e>
                            <m:r>
                              <m:rPr>
                                <m:sty m:val="i"/>
                              </m:rPr>
                              <m:t>x</m:t>
                            </m:r>
                          </m:e>
                          <m:sup>
                            <m:r>
                              <m:rPr>
                                <m:sty m:val="p"/>
                              </m:rPr>
                              <m:t>2</m:t>
                            </m:r>
                          </m:sup>
                        </m:sSup>
                      </m:e>
                    </m:box>
                  </m:sup>
                </m:sSup>
                <m:r>
                  <m:t/>
                </m:r>
                <m:r>
                  <m:rPr>
                    <m:sty m:val="i"/>
                  </m:rPr>
                  <m:t>d</m:t>
                </m:r>
                <m:r>
                  <m:rPr>
                    <m:sty m:val="i"/>
                  </m:rPr>
                  <m:t>x</m:t>
                </m:r>
                <m:r>
                  <m:rPr>
                    <m:sty m:val="p"/>
                  </m:rPr>
                  <m:t>=</m:t>
                </m:r>
                <m:rad>
                  <m:e>
                    <m:box>
                      <m:e>
                        <m:box>
                          <m:e>
                            <m:r>
                              <m:rPr>
                                <m:sty m:val="i"/>
                              </m:rPr>
                              <m:t>π</m:t>
                            </m:r>
                          </m:e>
                        </m:box>
                      </m:e>
                    </m:box>
                  </m:e>
                </m:rad>
              </m:e>
            </m:nary>
          </m:e>
        </m:box>
      </m:oMath>
    </w:p>
    <w:p>
      <w:r>
        <w:rPr>
          <w:i/>
          <w:color w:val="64748B"/>
        </w:rPr>
        <w:t>Accessibility Description: the integral from negative infinity to infinity of e to the negative x squared d x equals the square root of pi</w:t>
      </w:r>
    </w:p>
    <w:p>
      <w:r>
        <w:rPr>
          <w:b/>
          <w:color w:val="1E3A8A"/>
        </w:rPr>
        <w:t>Unicode Linear Math: ∫_(-∞)^(∞) e^(-x^2) dx = \sqrt(π)</w:t>
      </w:r>
    </w:p>
    <w:p>
      <w:pPr>
        <w:spacing w:after="360"/>
      </w:pPr>
      <w:r>
        <w:rPr>
          <w:color w:val="B91C1C"/>
        </w:rPr>
        <w:t>Keyboard Complexity Score (KCS): 56.5</w:t>
      </w:r>
    </w:p>
    <w:p>
      <w:pPr>
        <w:pStyle w:val="Heading3"/>
      </w:pPr>
      <w:r>
        <w:t>40. Newton-Raphson Method</w:t>
      </w:r>
    </w:p>
    <w:p>
      <w:pPr>
        <w:spacing w:before="120" w:after="120"/>
      </w:pPr>
      <m:oMath>
        <m:box>
          <m:e>
            <m:sSub>
              <m:e>
                <m:r>
                  <m:rPr>
                    <m:sty m:val="i"/>
                  </m:rPr>
                  <m:t>x</m:t>
                </m:r>
              </m:e>
              <m:sub>
                <m:box>
                  <m:e>
                    <m:r>
                      <m:rPr>
                        <m:sty m:val="i"/>
                      </m:rPr>
                      <m:t>n</m:t>
                    </m:r>
                    <m:r>
                      <m:rPr>
                        <m:sty m:val="p"/>
                      </m:rPr>
                      <m:t>+</m:t>
                    </m:r>
                    <m:r>
                      <m:rPr>
                        <m:sty m:val="p"/>
                      </m:rPr>
                      <m:t>1</m:t>
                    </m:r>
                  </m:e>
                </m:box>
              </m:sub>
            </m:sSub>
            <m:r>
              <m:rPr>
                <m:sty m:val="p"/>
              </m:rPr>
              <m:t>=</m:t>
            </m:r>
            <m:sSub>
              <m:e>
                <m:r>
                  <m:rPr>
                    <m:sty m:val="i"/>
                  </m:rPr>
                  <m:t>x</m:t>
                </m:r>
              </m:e>
              <m:sub>
                <m:r>
                  <m:rPr>
                    <m:sty m:val="i"/>
                  </m:rPr>
                  <m:t>n</m:t>
                </m:r>
              </m:sub>
            </m:sSub>
            <m:r>
              <m:rPr>
                <m:sty m:val="p"/>
              </m:rPr>
              <m:t>−</m:t>
            </m:r>
            <m:f>
              <m:num>
                <m:box>
                  <m:e>
                    <m:r>
                      <m:rPr>
                        <m:sty m:val="i"/>
                      </m:rPr>
                      <m:t>f</m:t>
                    </m:r>
                    <m:r>
                      <m:rPr>
                        <m:sty m:val="p"/>
                      </m:rPr>
                      <m:t>(</m:t>
                    </m:r>
                    <m:sSub>
                      <m:e>
                        <m:r>
                          <m:rPr>
                            <m:sty m:val="i"/>
                          </m:rPr>
                          <m:t>x</m:t>
                        </m:r>
                      </m:e>
                      <m:sub>
                        <m:r>
                          <m:rPr>
                            <m:sty m:val="i"/>
                          </m:rPr>
                          <m:t>n</m:t>
                        </m:r>
                      </m:sub>
                    </m:sSub>
                    <m:r>
                      <m:rPr>
                        <m:sty m:val="p"/>
                      </m:rPr>
                      <m:t>)</m:t>
                    </m:r>
                  </m:e>
                </m:box>
              </m:num>
              <m:den>
                <m:box>
                  <m:e>
                    <m:sSup>
                      <m:e>
                        <m:r>
                          <m:rPr>
                            <m:sty m:val="i"/>
                          </m:rPr>
                          <m:t>f</m:t>
                        </m:r>
                      </m:e>
                      <m:sup>
                        <m:r>
                          <m:rPr>
                            <m:sty m:val="i"/>
                          </m:rPr>
                          <m:t>′</m:t>
                        </m:r>
                      </m:sup>
                    </m:sSup>
                    <m:r>
                      <m:rPr>
                        <m:sty m:val="p"/>
                      </m:rPr>
                      <m:t>(</m:t>
                    </m:r>
                    <m:sSub>
                      <m:e>
                        <m:r>
                          <m:rPr>
                            <m:sty m:val="i"/>
                          </m:rPr>
                          <m:t>x</m:t>
                        </m:r>
                      </m:e>
                      <m:sub>
                        <m:r>
                          <m:rPr>
                            <m:sty m:val="i"/>
                          </m:rPr>
                          <m:t>n</m:t>
                        </m:r>
                      </m:sub>
                    </m:sSub>
                    <m:r>
                      <m:rPr>
                        <m:sty m:val="p"/>
                      </m:rPr>
                      <m:t>)</m:t>
                    </m:r>
                  </m:e>
                </m:box>
              </m:den>
            </m:f>
          </m:e>
        </m:box>
      </m:oMath>
    </w:p>
    <w:p>
      <w:r>
        <w:rPr>
          <w:i/>
          <w:color w:val="64748B"/>
        </w:rPr>
        <w:t>Accessibility Description: x sub n plus 1 equals x sub n minus f of x sub n over f prime of x sub n</w:t>
      </w:r>
    </w:p>
    <w:p>
      <w:r>
        <w:rPr>
          <w:b/>
          <w:color w:val="1E3A8A"/>
        </w:rPr>
        <w:t>Unicode Linear Math: x_(n+1) = x_n - (f(x_n))/(f'(x_n))</w:t>
      </w:r>
    </w:p>
    <w:p>
      <w:pPr>
        <w:spacing w:after="360"/>
      </w:pPr>
      <w:r>
        <w:rPr>
          <w:color w:val="B91C1C"/>
        </w:rPr>
        <w:t>Keyboard Complexity Score (KCS): 69.0</w:t>
      </w:r>
    </w:p>
    <w:p>
      <w:pPr>
        <w:pStyle w:val="Heading3"/>
      </w:pPr>
      <w:r>
        <w:t>41. Arc Length of Curve</w:t>
      </w:r>
    </w:p>
    <w:p>
      <w:pPr>
        <w:spacing w:before="120" w:after="120"/>
      </w:pPr>
      <m:oMath>
        <m:box>
          <m:e>
            <m:r>
              <m:rPr>
                <m:sty m:val="i"/>
              </m:rPr>
              <m:t>L</m:t>
            </m:r>
            <m:r>
              <m:rPr>
                <m:sty m:val="p"/>
              </m:rPr>
              <m:t>=</m:t>
            </m:r>
            <m:nary>
              <m:naryPr>
                <m:chr m:val="∫"/>
                <m:limLoc m:val="subSup"/>
              </m:naryPr>
              <m:sub>
                <m:box>
                  <m:e>
                    <m:r>
                      <m:rPr>
                        <m:sty m:val="i"/>
                      </m:rPr>
                      <m:t>a</m:t>
                    </m:r>
                  </m:e>
                </m:box>
              </m:sub>
              <m:sup>
                <m:box>
                  <m:e>
                    <m:r>
                      <m:rPr>
                        <m:sty m:val="i"/>
                      </m:rPr>
                      <m:t>b</m:t>
                    </m:r>
                  </m:e>
                </m:box>
              </m:sup>
              <m:e>
                <m:rad>
                  <m:e>
                    <m:box>
                      <m:e>
                        <m:box>
                          <m:e>
                            <m:r>
                              <m:rPr>
                                <m:sty m:val="p"/>
                              </m:rPr>
                              <m:t>1</m:t>
                            </m:r>
                            <m:r>
                              <m:rPr>
                                <m:sty m:val="p"/>
                              </m:rPr>
                              <m:t>+</m:t>
                            </m:r>
                            <m:r>
                              <m:rPr>
                                <m:sty m:val="p"/>
                              </m:rPr>
                              <m:t>[</m:t>
                            </m:r>
                            <m:sSup>
                              <m:e>
                                <m:r>
                                  <m:rPr>
                                    <m:sty m:val="i"/>
                                  </m:rPr>
                                  <m:t>f</m:t>
                                </m:r>
                              </m:e>
                              <m:sup>
                                <m:r>
                                  <m:rPr>
                                    <m:sty m:val="i"/>
                                  </m:rPr>
                                  <m:t>′</m:t>
                                </m:r>
                              </m:sup>
                            </m:sSup>
                            <m:r>
                              <m:rPr>
                                <m:sty m:val="p"/>
                              </m:rPr>
                              <m:t>(</m:t>
                            </m:r>
                            <m:r>
                              <m:rPr>
                                <m:sty m:val="i"/>
                              </m:rPr>
                              <m:t>x</m:t>
                            </m:r>
                            <m:r>
                              <m:rPr>
                                <m:sty m:val="p"/>
                              </m:rPr>
                              <m:t>)</m:t>
                            </m:r>
                            <m:sSup>
                              <m:e>
                                <m:r>
                                  <m:rPr>
                                    <m:sty m:val="p"/>
                                  </m:rPr>
                                  <m:t>]</m:t>
                                </m:r>
                              </m:e>
                              <m:sup>
                                <m:r>
                                  <m:rPr>
                                    <m:sty m:val="p"/>
                                  </m:rPr>
                                  <m:t>2</m:t>
                                </m:r>
                              </m:sup>
                            </m:sSup>
                          </m:e>
                        </m:box>
                      </m:e>
                    </m:box>
                  </m:e>
                </m:rad>
                <m:r>
                  <m:t/>
                </m:r>
                <m:r>
                  <m:rPr>
                    <m:sty m:val="i"/>
                  </m:rPr>
                  <m:t>d</m:t>
                </m:r>
                <m:r>
                  <m:rPr>
                    <m:sty m:val="i"/>
                  </m:rPr>
                  <m:t>x</m:t>
                </m:r>
              </m:e>
            </m:nary>
          </m:e>
        </m:box>
      </m:oMath>
    </w:p>
    <w:p>
      <w:r>
        <w:rPr>
          <w:i/>
          <w:color w:val="64748B"/>
        </w:rPr>
        <w:t>Accessibility Description: arc length L equals the integral from a to b of the square root of 1 plus f prime of x squared d x</w:t>
      </w:r>
    </w:p>
    <w:p>
      <w:r>
        <w:rPr>
          <w:b/>
          <w:color w:val="1E3A8A"/>
        </w:rPr>
        <w:t>Unicode Linear Math: L = ∫_a^b \sqrt(1 + [f'(x)]^2) dx</w:t>
      </w:r>
    </w:p>
    <w:p>
      <w:pPr>
        <w:spacing w:after="360"/>
      </w:pPr>
      <w:r>
        <w:rPr>
          <w:color w:val="B91C1C"/>
        </w:rPr>
        <w:t>Keyboard Complexity Score (KCS): 51.5</w:t>
      </w:r>
    </w:p>
    <w:p>
      <w:pPr>
        <w:pStyle w:val="Heading3"/>
      </w:pPr>
      <w:r>
        <w:t>42. Volume of Revolution (Disk)</w:t>
      </w:r>
    </w:p>
    <w:p>
      <w:pPr>
        <w:spacing w:before="120" w:after="120"/>
      </w:pPr>
      <m:oMath>
        <m:box>
          <m:e>
            <m:r>
              <m:rPr>
                <m:sty m:val="i"/>
              </m:rPr>
              <m:t>V</m:t>
            </m:r>
            <m:r>
              <m:rPr>
                <m:sty m:val="p"/>
              </m:rPr>
              <m:t>=</m:t>
            </m:r>
            <m:r>
              <m:rPr>
                <m:sty m:val="i"/>
              </m:rPr>
              <m:t>π</m:t>
            </m:r>
            <m:nary>
              <m:naryPr>
                <m:chr m:val="∫"/>
                <m:limLoc m:val="subSup"/>
              </m:naryPr>
              <m:sub>
                <m:box>
                  <m:e>
                    <m:r>
                      <m:rPr>
                        <m:sty m:val="i"/>
                      </m:rPr>
                      <m:t>a</m:t>
                    </m:r>
                  </m:e>
                </m:box>
              </m:sub>
              <m:sup>
                <m:box>
                  <m:e>
                    <m:r>
                      <m:rPr>
                        <m:sty m:val="i"/>
                      </m:rPr>
                      <m:t>b</m:t>
                    </m:r>
                  </m:e>
                </m:box>
              </m:sup>
              <m:e>
                <m:r>
                  <m:rPr>
                    <m:sty m:val="p"/>
                  </m:rPr>
                  <m:t>[</m:t>
                </m:r>
                <m:r>
                  <m:rPr>
                    <m:sty m:val="i"/>
                  </m:rPr>
                  <m:t>f</m:t>
                </m:r>
                <m:r>
                  <m:rPr>
                    <m:sty m:val="p"/>
                  </m:rPr>
                  <m:t>(</m:t>
                </m:r>
                <m:r>
                  <m:rPr>
                    <m:sty m:val="i"/>
                  </m:rPr>
                  <m:t>x</m:t>
                </m:r>
                <m:r>
                  <m:rPr>
                    <m:sty m:val="p"/>
                  </m:rPr>
                  <m:t>)</m:t>
                </m:r>
                <m:sSup>
                  <m:e>
                    <m:r>
                      <m:rPr>
                        <m:sty m:val="p"/>
                      </m:rPr>
                      <m:t>]</m:t>
                    </m:r>
                  </m:e>
                  <m:sup>
                    <m:r>
                      <m:rPr>
                        <m:sty m:val="p"/>
                      </m:rPr>
                      <m:t>2</m:t>
                    </m:r>
                  </m:sup>
                </m:sSup>
                <m:r>
                  <m:t/>
                </m:r>
                <m:r>
                  <m:rPr>
                    <m:sty m:val="i"/>
                  </m:rPr>
                  <m:t>d</m:t>
                </m:r>
                <m:r>
                  <m:rPr>
                    <m:sty m:val="i"/>
                  </m:rPr>
                  <m:t>x</m:t>
                </m:r>
              </m:e>
            </m:nary>
          </m:e>
        </m:box>
      </m:oMath>
    </w:p>
    <w:p>
      <w:r>
        <w:rPr>
          <w:i/>
          <w:color w:val="64748B"/>
        </w:rPr>
        <w:t>Accessibility Description: volume V equals pi times the integral from a to b of f of x squared d x</w:t>
      </w:r>
    </w:p>
    <w:p>
      <w:r>
        <w:rPr>
          <w:b/>
          <w:color w:val="1E3A8A"/>
        </w:rPr>
        <w:t>Unicode Linear Math: V = π ∫_a^b [f(x)]^2 dx</w:t>
      </w:r>
    </w:p>
    <w:p>
      <w:pPr>
        <w:spacing w:after="360"/>
      </w:pPr>
      <w:r>
        <w:rPr>
          <w:color w:val="B91C1C"/>
        </w:rPr>
        <w:t>Keyboard Complexity Score (KCS): 35.0</w:t>
      </w:r>
    </w:p>
    <w:p>
      <w:pPr>
        <w:pStyle w:val="Heading3"/>
      </w:pPr>
      <w:r>
        <w:t>43. L'Hopital's Rule</w:t>
      </w:r>
    </w:p>
    <w:p>
      <w:pPr>
        <w:spacing w:before="120" w:after="120"/>
      </w:pPr>
      <m:oMath>
        <m:box>
          <m:e>
            <m:sSub>
              <m:e>
                <m:r>
                  <m:rPr>
                    <m:sty m:val="p"/>
                  </m:rPr>
                  <m:t>lim</m:t>
                </m:r>
              </m:e>
              <m:sub>
                <m:box>
                  <m:e>
                    <m:r>
                      <m:rPr>
                        <m:sty m:val="i"/>
                      </m:rPr>
                      <m:t>x</m:t>
                    </m:r>
                    <m:r>
                      <m:rPr>
                        <m:sty m:val="p"/>
                      </m:rPr>
                      <m:t>→</m:t>
                    </m:r>
                    <m:r>
                      <m:rPr>
                        <m:sty m:val="i"/>
                      </m:rPr>
                      <m:t>c</m:t>
                    </m:r>
                  </m:e>
                </m:box>
              </m:sub>
            </m:sSub>
            <m:f>
              <m:num>
                <m:box>
                  <m:e>
                    <m:r>
                      <m:rPr>
                        <m:sty m:val="i"/>
                      </m:rPr>
                      <m:t>f</m:t>
                    </m:r>
                    <m:r>
                      <m:rPr>
                        <m:sty m:val="p"/>
                      </m:rPr>
                      <m:t>(</m:t>
                    </m:r>
                    <m:r>
                      <m:rPr>
                        <m:sty m:val="i"/>
                      </m:rPr>
                      <m:t>x</m:t>
                    </m:r>
                    <m:r>
                      <m:rPr>
                        <m:sty m:val="p"/>
                      </m:rPr>
                      <m:t>)</m:t>
                    </m:r>
                  </m:e>
                </m:box>
              </m:num>
              <m:den>
                <m:box>
                  <m:e>
                    <m:r>
                      <m:rPr>
                        <m:sty m:val="i"/>
                      </m:rPr>
                      <m:t>g</m:t>
                    </m:r>
                    <m:r>
                      <m:rPr>
                        <m:sty m:val="p"/>
                      </m:rPr>
                      <m:t>(</m:t>
                    </m:r>
                    <m:r>
                      <m:rPr>
                        <m:sty m:val="i"/>
                      </m:rPr>
                      <m:t>x</m:t>
                    </m:r>
                    <m:r>
                      <m:rPr>
                        <m:sty m:val="p"/>
                      </m:rPr>
                      <m:t>)</m:t>
                    </m:r>
                  </m:e>
                </m:box>
              </m:den>
            </m:f>
            <m:r>
              <m:rPr>
                <m:sty m:val="p"/>
              </m:rPr>
              <m:t>=</m:t>
            </m:r>
            <m:sSub>
              <m:e>
                <m:r>
                  <m:rPr>
                    <m:sty m:val="p"/>
                  </m:rPr>
                  <m:t>lim</m:t>
                </m:r>
              </m:e>
              <m:sub>
                <m:box>
                  <m:e>
                    <m:r>
                      <m:rPr>
                        <m:sty m:val="i"/>
                      </m:rPr>
                      <m:t>x</m:t>
                    </m:r>
                    <m:r>
                      <m:rPr>
                        <m:sty m:val="p"/>
                      </m:rPr>
                      <m:t>→</m:t>
                    </m:r>
                    <m:r>
                      <m:rPr>
                        <m:sty m:val="i"/>
                      </m:rPr>
                      <m:t>c</m:t>
                    </m:r>
                  </m:e>
                </m:box>
              </m:sub>
            </m:sSub>
            <m:f>
              <m:num>
                <m:box>
                  <m:e>
                    <m:sSup>
                      <m:e>
                        <m:r>
                          <m:rPr>
                            <m:sty m:val="i"/>
                          </m:rPr>
                          <m:t>f</m:t>
                        </m:r>
                      </m:e>
                      <m:sup>
                        <m:r>
                          <m:rPr>
                            <m:sty m:val="i"/>
                          </m:rPr>
                          <m:t>′</m:t>
                        </m:r>
                      </m:sup>
                    </m:sSup>
                    <m:r>
                      <m:rPr>
                        <m:sty m:val="p"/>
                      </m:rPr>
                      <m:t>(</m:t>
                    </m:r>
                    <m:r>
                      <m:rPr>
                        <m:sty m:val="i"/>
                      </m:rPr>
                      <m:t>x</m:t>
                    </m:r>
                    <m:r>
                      <m:rPr>
                        <m:sty m:val="p"/>
                      </m:rPr>
                      <m:t>)</m:t>
                    </m:r>
                  </m:e>
                </m:box>
              </m:num>
              <m:den>
                <m:box>
                  <m:e>
                    <m:sSup>
                      <m:e>
                        <m:r>
                          <m:rPr>
                            <m:sty m:val="i"/>
                          </m:rPr>
                          <m:t>g</m:t>
                        </m:r>
                      </m:e>
                      <m:sup>
                        <m:r>
                          <m:rPr>
                            <m:sty m:val="i"/>
                          </m:rPr>
                          <m:t>′</m:t>
                        </m:r>
                      </m:sup>
                    </m:sSup>
                    <m:r>
                      <m:rPr>
                        <m:sty m:val="p"/>
                      </m:rPr>
                      <m:t>(</m:t>
                    </m:r>
                    <m:r>
                      <m:rPr>
                        <m:sty m:val="i"/>
                      </m:rPr>
                      <m:t>x</m:t>
                    </m:r>
                    <m:r>
                      <m:rPr>
                        <m:sty m:val="p"/>
                      </m:rPr>
                      <m:t>)</m:t>
                    </m:r>
                  </m:e>
                </m:box>
              </m:den>
            </m:f>
          </m:e>
        </m:box>
      </m:oMath>
    </w:p>
    <w:p>
      <w:r>
        <w:rPr>
          <w:i/>
          <w:color w:val="64748B"/>
        </w:rPr>
        <w:t>Accessibility Description: limit as x approaches c of f of x over g of x equals the limit as x approaches c of f prime of x over g prime of x</w:t>
      </w:r>
    </w:p>
    <w:p>
      <w:r>
        <w:rPr>
          <w:b/>
          <w:color w:val="1E3A8A"/>
        </w:rPr>
        <w:t>Unicode Linear Math: \lim_(x → c) (f(x))/(g(x)) = \lim_(x → c) (f'(x))/(g'(x))</w:t>
      </w:r>
    </w:p>
    <w:p>
      <w:pPr>
        <w:spacing w:after="360"/>
      </w:pPr>
      <w:r>
        <w:rPr>
          <w:color w:val="B91C1C"/>
        </w:rPr>
        <w:t>Keyboard Complexity Score (KCS): 100.0</w:t>
      </w:r>
    </w:p>
    <w:p>
      <w:pPr>
        <w:pStyle w:val="Heading3"/>
      </w:pPr>
      <w:r>
        <w:t>44. Mean Value Theorem</w:t>
      </w:r>
    </w:p>
    <w:p>
      <w:pPr>
        <w:spacing w:before="120" w:after="120"/>
      </w:pPr>
      <m:oMath>
        <m:box>
          <m:e>
            <m:sSup>
              <m:e>
                <m:r>
                  <m:rPr>
                    <m:sty m:val="i"/>
                  </m:rPr>
                  <m:t>f</m:t>
                </m:r>
              </m:e>
              <m:sup>
                <m:r>
                  <m:rPr>
                    <m:sty m:val="i"/>
                  </m:rPr>
                  <m:t>′</m:t>
                </m:r>
              </m:sup>
            </m:sSup>
            <m:r>
              <m:rPr>
                <m:sty m:val="p"/>
              </m:rPr>
              <m:t>(</m:t>
            </m:r>
            <m:r>
              <m:rPr>
                <m:sty m:val="i"/>
              </m:rPr>
              <m:t>c</m:t>
            </m:r>
            <m:r>
              <m:rPr>
                <m:sty m:val="p"/>
              </m:rPr>
              <m:t>)</m:t>
            </m:r>
            <m:r>
              <m:rPr>
                <m:sty m:val="p"/>
              </m:rPr>
              <m:t>=</m:t>
            </m:r>
            <m:f>
              <m:num>
                <m:box>
                  <m:e>
                    <m:r>
                      <m:rPr>
                        <m:sty m:val="i"/>
                      </m:rPr>
                      <m:t>f</m:t>
                    </m:r>
                    <m:r>
                      <m:rPr>
                        <m:sty m:val="p"/>
                      </m:rPr>
                      <m:t>(</m:t>
                    </m:r>
                    <m:r>
                      <m:rPr>
                        <m:sty m:val="i"/>
                      </m:rPr>
                      <m:t>b</m:t>
                    </m:r>
                    <m:r>
                      <m:rPr>
                        <m:sty m:val="p"/>
                      </m:rPr>
                      <m:t>)</m:t>
                    </m:r>
                    <m:r>
                      <m:rPr>
                        <m:sty m:val="p"/>
                      </m:rPr>
                      <m:t>−</m:t>
                    </m:r>
                    <m:r>
                      <m:rPr>
                        <m:sty m:val="i"/>
                      </m:rPr>
                      <m:t>f</m:t>
                    </m:r>
                    <m:r>
                      <m:rPr>
                        <m:sty m:val="p"/>
                      </m:rPr>
                      <m:t>(</m:t>
                    </m:r>
                    <m:r>
                      <m:rPr>
                        <m:sty m:val="i"/>
                      </m:rPr>
                      <m:t>a</m:t>
                    </m:r>
                    <m:r>
                      <m:rPr>
                        <m:sty m:val="p"/>
                      </m:rPr>
                      <m:t>)</m:t>
                    </m:r>
                  </m:e>
                </m:box>
              </m:num>
              <m:den>
                <m:box>
                  <m:e>
                    <m:r>
                      <m:rPr>
                        <m:sty m:val="i"/>
                      </m:rPr>
                      <m:t>b</m:t>
                    </m:r>
                    <m:r>
                      <m:rPr>
                        <m:sty m:val="p"/>
                      </m:rPr>
                      <m:t>−</m:t>
                    </m:r>
                    <m:r>
                      <m:rPr>
                        <m:sty m:val="i"/>
                      </m:rPr>
                      <m:t>a</m:t>
                    </m:r>
                  </m:e>
                </m:box>
              </m:den>
            </m:f>
          </m:e>
        </m:box>
      </m:oMath>
    </w:p>
    <w:p>
      <w:r>
        <w:rPr>
          <w:i/>
          <w:color w:val="64748B"/>
        </w:rPr>
        <w:t>Accessibility Description: f prime of c equals f of b minus f of a over b minus a</w:t>
      </w:r>
    </w:p>
    <w:p>
      <w:r>
        <w:rPr>
          <w:b/>
          <w:color w:val="1E3A8A"/>
        </w:rPr>
        <w:t>Unicode Linear Math: f'(c) = (f(b) - f(a))/(b - a)</w:t>
      </w:r>
    </w:p>
    <w:p>
      <w:pPr>
        <w:spacing w:after="360"/>
      </w:pPr>
      <w:r>
        <w:rPr>
          <w:color w:val="B91C1C"/>
        </w:rPr>
        <w:t>Keyboard Complexity Score (KCS): 41.0</w:t>
      </w:r>
    </w:p>
    <w:p>
      <w:pPr>
        <w:pStyle w:val="Heading3"/>
      </w:pPr>
      <w:r>
        <w:t>45. Derivative of Quotient</w:t>
      </w:r>
    </w:p>
    <w:p>
      <w:pPr>
        <w:spacing w:before="120" w:after="120"/>
      </w:pPr>
      <m:oMath>
        <m:box>
          <m:e>
            <m:sSup>
              <m:e>
                <m:box>
                  <m:e>
                    <m:d>
                      <m:dPr>
                        <m:begChr m:val="("/>
                        <m:endChr m:val=")"/>
                      </m:dPr>
                      <m:e>
                        <m:box>
                          <m:e>
                            <m:f>
                              <m:num>
                                <m:box>
                                  <m:e>
                                    <m:r>
                                      <m:rPr>
                                        <m:sty m:val="i"/>
                                      </m:rPr>
                                      <m:t>f</m:t>
                                    </m:r>
                                  </m:e>
                                </m:box>
                              </m:num>
                              <m:den>
                                <m:box>
                                  <m:e>
                                    <m:r>
                                      <m:rPr>
                                        <m:sty m:val="i"/>
                                      </m:rPr>
                                      <m:t>g</m:t>
                                    </m:r>
                                  </m:e>
                                </m:box>
                              </m:den>
                            </m:f>
                          </m:e>
                        </m:box>
                      </m:e>
                    </m:d>
                  </m:e>
                </m:box>
              </m:e>
              <m:sup>
                <m:r>
                  <m:rPr>
                    <m:sty m:val="i"/>
                  </m:rPr>
                  <m:t>′</m:t>
                </m:r>
              </m:sup>
            </m:sSup>
            <m:r>
              <m:rPr>
                <m:sty m:val="p"/>
              </m:rPr>
              <m:t>=</m:t>
            </m:r>
            <m:f>
              <m:num>
                <m:box>
                  <m:e>
                    <m:sSup>
                      <m:e>
                        <m:r>
                          <m:rPr>
                            <m:sty m:val="i"/>
                          </m:rPr>
                          <m:t>f</m:t>
                        </m:r>
                      </m:e>
                      <m:sup>
                        <m:r>
                          <m:rPr>
                            <m:sty m:val="i"/>
                          </m:rPr>
                          <m:t>′</m:t>
                        </m:r>
                      </m:sup>
                    </m:sSup>
                    <m:r>
                      <m:rPr>
                        <m:sty m:val="i"/>
                      </m:rPr>
                      <m:t>g</m:t>
                    </m:r>
                    <m:r>
                      <m:rPr>
                        <m:sty m:val="p"/>
                      </m:rPr>
                      <m:t>−</m:t>
                    </m:r>
                    <m:r>
                      <m:rPr>
                        <m:sty m:val="i"/>
                      </m:rPr>
                      <m:t>f</m:t>
                    </m:r>
                    <m:sSup>
                      <m:e>
                        <m:r>
                          <m:rPr>
                            <m:sty m:val="i"/>
                          </m:rPr>
                          <m:t>g</m:t>
                        </m:r>
                      </m:e>
                      <m:sup>
                        <m:r>
                          <m:rPr>
                            <m:sty m:val="i"/>
                          </m:rPr>
                          <m:t>′</m:t>
                        </m:r>
                      </m:sup>
                    </m:sSup>
                  </m:e>
                </m:box>
              </m:num>
              <m:den>
                <m:box>
                  <m:e>
                    <m:sSup>
                      <m:e>
                        <m:r>
                          <m:rPr>
                            <m:sty m:val="i"/>
                          </m:rPr>
                          <m:t>g</m:t>
                        </m:r>
                      </m:e>
                      <m:sup>
                        <m:r>
                          <m:rPr>
                            <m:sty m:val="p"/>
                          </m:rPr>
                          <m:t>2</m:t>
                        </m:r>
                      </m:sup>
                    </m:sSup>
                  </m:e>
                </m:box>
              </m:den>
            </m:f>
          </m:e>
        </m:box>
      </m:oMath>
    </w:p>
    <w:p>
      <w:r>
        <w:rPr>
          <w:i/>
          <w:color w:val="64748B"/>
        </w:rPr>
        <w:t>Accessibility Description: the derivative of f over g equals f prime g minus f g prime all over g squared</w:t>
      </w:r>
    </w:p>
    <w:p>
      <w:r>
        <w:rPr>
          <w:b/>
          <w:color w:val="1E3A8A"/>
        </w:rPr>
        <w:t>Unicode Linear Math: ≤ft(f/g\right)' = (f'g - fg')/(g^2)</w:t>
      </w:r>
    </w:p>
    <w:p>
      <w:pPr>
        <w:spacing w:after="360"/>
      </w:pPr>
      <w:r>
        <w:rPr>
          <w:color w:val="B91C1C"/>
        </w:rPr>
        <w:t>Keyboard Complexity Score (KCS): 49.5</w:t>
      </w:r>
    </w:p>
    <w:p>
      <w:pPr>
        <w:pStyle w:val="Heading3"/>
      </w:pPr>
      <w:r>
        <w:t>46. Sum of infinite p-series</w:t>
      </w:r>
    </w:p>
    <w:p>
      <w:pPr>
        <w:spacing w:before="120" w:after="120"/>
      </w:pPr>
      <m:oMath>
        <m:box>
          <m:e>
            <m:nary>
              <m:naryPr>
                <m:chr m:val="∑"/>
                <m:limLoc m:val="undOvr"/>
              </m:naryPr>
              <m:sub>
                <m:box>
                  <m:e>
                    <m:r>
                      <m:rPr>
                        <m:sty m:val="i"/>
                      </m:rPr>
                      <m:t>n</m:t>
                    </m:r>
                    <m:r>
                      <m:rPr>
                        <m:sty m:val="p"/>
                      </m:rPr>
                      <m:t>=</m:t>
                    </m:r>
                    <m:r>
                      <m:rPr>
                        <m:sty m:val="p"/>
                      </m:rPr>
                      <m:t>1</m:t>
                    </m:r>
                  </m:e>
                </m:box>
              </m:sub>
              <m:sup>
                <m:box>
                  <m:e>
                    <m:r>
                      <m:rPr>
                        <m:sty m:val="p"/>
                      </m:rPr>
                      <m:t>∞</m:t>
                    </m:r>
                  </m:e>
                </m:box>
              </m:sup>
              <m:e>
                <m:f>
                  <m:num>
                    <m:box>
                      <m:e>
                        <m:r>
                          <m:rPr>
                            <m:sty m:val="p"/>
                          </m:rPr>
                          <m:t>1</m:t>
                        </m:r>
                      </m:e>
                    </m:box>
                  </m:num>
                  <m:den>
                    <m:box>
                      <m:e>
                        <m:sSup>
                          <m:e>
                            <m:r>
                              <m:rPr>
                                <m:sty m:val="i"/>
                              </m:rPr>
                              <m:t>n</m:t>
                            </m:r>
                          </m:e>
                          <m:sup>
                            <m:r>
                              <m:rPr>
                                <m:sty m:val="p"/>
                              </m:rPr>
                              <m:t>2</m:t>
                            </m:r>
                          </m:sup>
                        </m:sSup>
                      </m:e>
                    </m:box>
                  </m:den>
                </m:f>
                <m:r>
                  <m:rPr>
                    <m:sty m:val="p"/>
                  </m:rPr>
                  <m:t>=</m:t>
                </m:r>
                <m:f>
                  <m:num>
                    <m:box>
                      <m:e>
                        <m:sSup>
                          <m:e>
                            <m:r>
                              <m:rPr>
                                <m:sty m:val="i"/>
                              </m:rPr>
                              <m:t>π</m:t>
                            </m:r>
                          </m:e>
                          <m:sup>
                            <m:r>
                              <m:rPr>
                                <m:sty m:val="p"/>
                              </m:rPr>
                              <m:t>2</m:t>
                            </m:r>
                          </m:sup>
                        </m:sSup>
                      </m:e>
                    </m:box>
                  </m:num>
                  <m:den>
                    <m:box>
                      <m:e>
                        <m:r>
                          <m:rPr>
                            <m:sty m:val="p"/>
                          </m:rPr>
                          <m:t>6</m:t>
                        </m:r>
                      </m:e>
                    </m:box>
                  </m:den>
                </m:f>
              </m:e>
            </m:nary>
          </m:e>
        </m:box>
      </m:oMath>
    </w:p>
    <w:p>
      <w:r>
        <w:rPr>
          <w:i/>
          <w:color w:val="64748B"/>
        </w:rPr>
        <w:t>Accessibility Description: the sum from n equals 1 to infinity of 1 over n squared equals pi squared over 6</w:t>
      </w:r>
    </w:p>
    <w:p>
      <w:r>
        <w:rPr>
          <w:b/>
          <w:color w:val="1E3A8A"/>
        </w:rPr>
        <w:t>Unicode Linear Math: \sum_(n=1)^(∞) 1/(n^2) = (π^2)/6</w:t>
      </w:r>
    </w:p>
    <w:p>
      <w:pPr>
        <w:spacing w:after="360"/>
      </w:pPr>
      <w:r>
        <w:rPr>
          <w:color w:val="B91C1C"/>
        </w:rPr>
        <w:t>Keyboard Complexity Score (KCS): 67.5</w:t>
      </w:r>
    </w:p>
    <w:p>
      <w:pPr>
        <w:pStyle w:val="Heading3"/>
      </w:pPr>
      <w:r>
        <w:t>47. Improper Integral Definition</w:t>
      </w:r>
    </w:p>
    <w:p>
      <w:pPr>
        <w:spacing w:before="120" w:after="120"/>
      </w:pPr>
      <m:oMath>
        <m:box>
          <m:e>
            <m:nary>
              <m:naryPr>
                <m:chr m:val="∫"/>
                <m:limLoc m:val="subSup"/>
              </m:naryPr>
              <m:sub>
                <m:box>
                  <m:e>
                    <m:r>
                      <m:rPr>
                        <m:sty m:val="i"/>
                      </m:rPr>
                      <m:t>a</m:t>
                    </m:r>
                  </m:e>
                </m:box>
              </m:sub>
              <m:sup>
                <m:box>
                  <m:e>
                    <m:r>
                      <m:rPr>
                        <m:sty m:val="p"/>
                      </m:rPr>
                      <m:t>∞</m:t>
                    </m:r>
                  </m:e>
                </m:box>
              </m:sup>
              <m:e>
                <m:r>
                  <m:rPr>
                    <m:sty m:val="i"/>
                  </m:rPr>
                  <m:t>f</m:t>
                </m:r>
                <m:r>
                  <m:rPr>
                    <m:sty m:val="p"/>
                  </m:rPr>
                  <m:t>(</m:t>
                </m:r>
                <m:r>
                  <m:rPr>
                    <m:sty m:val="i"/>
                  </m:rPr>
                  <m:t>x</m:t>
                </m:r>
                <m:r>
                  <m:rPr>
                    <m:sty m:val="p"/>
                  </m:rPr>
                  <m:t>)</m:t>
                </m:r>
                <m:r>
                  <m:t/>
                </m:r>
                <m:r>
                  <m:rPr>
                    <m:sty m:val="i"/>
                  </m:rPr>
                  <m:t>d</m:t>
                </m:r>
                <m:r>
                  <m:rPr>
                    <m:sty m:val="i"/>
                  </m:rPr>
                  <m:t>x</m:t>
                </m:r>
                <m:r>
                  <m:rPr>
                    <m:sty m:val="p"/>
                  </m:rPr>
                  <m:t>=</m:t>
                </m:r>
                <m:sSub>
                  <m:e>
                    <m:r>
                      <m:rPr>
                        <m:sty m:val="p"/>
                      </m:rPr>
                      <m:t>lim</m:t>
                    </m:r>
                  </m:e>
                  <m:sub>
                    <m:box>
                      <m:e>
                        <m:r>
                          <m:rPr>
                            <m:sty m:val="i"/>
                          </m:rPr>
                          <m:t>t</m:t>
                        </m:r>
                        <m:r>
                          <m:rPr>
                            <m:sty m:val="p"/>
                          </m:rPr>
                          <m:t>→</m:t>
                        </m:r>
                        <m:r>
                          <m:rPr>
                            <m:sty m:val="p"/>
                          </m:rPr>
                          <m:t>∞</m:t>
                        </m:r>
                      </m:e>
                    </m:box>
                  </m:sub>
                </m:sSub>
                <m:nary>
                  <m:naryPr>
                    <m:chr m:val="∫"/>
                    <m:limLoc m:val="subSup"/>
                  </m:naryPr>
                  <m:sub>
                    <m:box>
                      <m:e>
                        <m:r>
                          <m:rPr>
                            <m:sty m:val="i"/>
                          </m:rPr>
                          <m:t>a</m:t>
                        </m:r>
                      </m:e>
                    </m:box>
                  </m:sub>
                  <m:sup>
                    <m:box>
                      <m:e>
                        <m:r>
                          <m:rPr>
                            <m:sty m:val="i"/>
                          </m:rPr>
                          <m:t>t</m:t>
                        </m:r>
                      </m:e>
                    </m:box>
                  </m:sup>
                  <m:e>
                    <m:r>
                      <m:rPr>
                        <m:sty m:val="i"/>
                      </m:rPr>
                      <m:t>f</m:t>
                    </m:r>
                    <m:r>
                      <m:rPr>
                        <m:sty m:val="p"/>
                      </m:rPr>
                      <m:t>(</m:t>
                    </m:r>
                    <m:r>
                      <m:rPr>
                        <m:sty m:val="i"/>
                      </m:rPr>
                      <m:t>x</m:t>
                    </m:r>
                    <m:r>
                      <m:rPr>
                        <m:sty m:val="p"/>
                      </m:rPr>
                      <m:t>)</m:t>
                    </m:r>
                    <m:r>
                      <m:t/>
                    </m:r>
                    <m:r>
                      <m:rPr>
                        <m:sty m:val="i"/>
                      </m:rPr>
                      <m:t>d</m:t>
                    </m:r>
                    <m:r>
                      <m:rPr>
                        <m:sty m:val="i"/>
                      </m:rPr>
                      <m:t>x</m:t>
                    </m:r>
                  </m:e>
                </m:nary>
              </m:e>
            </m:nary>
          </m:e>
        </m:box>
      </m:oMath>
    </w:p>
    <w:p>
      <w:r>
        <w:rPr>
          <w:i/>
          <w:color w:val="64748B"/>
        </w:rPr>
        <w:t>Accessibility Description: the integral from a to infinity of f of x d x equals the limit as t approaches infinity of the integral from a to t of f of x d x</w:t>
      </w:r>
    </w:p>
    <w:p>
      <w:r>
        <w:rPr>
          <w:b/>
          <w:color w:val="1E3A8A"/>
        </w:rPr>
        <w:t>Unicode Linear Math: ∫_a^(∞) f(x) dx = \lim_(t → ∞) ∫_a^t f(x) dx</w:t>
      </w:r>
    </w:p>
    <w:p>
      <w:pPr>
        <w:spacing w:after="360"/>
      </w:pPr>
      <w:r>
        <w:rPr>
          <w:color w:val="B91C1C"/>
        </w:rPr>
        <w:t>Keyboard Complexity Score (KCS): 68.5</w:t>
      </w:r>
    </w:p>
    <w:p>
      <w:pPr>
        <w:pStyle w:val="Heading3"/>
      </w:pPr>
      <w:r>
        <w:t>48. Secant Derivative</w:t>
      </w:r>
    </w:p>
    <w:p>
      <w:pPr>
        <w:spacing w:before="120" w:after="120"/>
      </w:pPr>
      <m:oMath>
        <m:box>
          <m:e>
            <m:f>
              <m:num>
                <m:box>
                  <m:e>
                    <m:r>
                      <m:rPr>
                        <m:sty m:val="i"/>
                      </m:rPr>
                      <m:t>d</m:t>
                    </m:r>
                  </m:e>
                </m:box>
              </m:num>
              <m:den>
                <m:box>
                  <m:e>
                    <m:r>
                      <m:rPr>
                        <m:sty m:val="i"/>
                      </m:rPr>
                      <m:t>d</m:t>
                    </m:r>
                    <m:r>
                      <m:rPr>
                        <m:sty m:val="i"/>
                      </m:rPr>
                      <m:t>x</m:t>
                    </m:r>
                  </m:e>
                </m:box>
              </m:den>
            </m:f>
            <m:r>
              <m:rPr>
                <m:sty m:val="p"/>
              </m:rPr>
              <m:t>(</m:t>
            </m:r>
            <m:r>
              <m:rPr>
                <m:sty m:val="p"/>
              </m:rPr>
              <m:t>sec</m:t>
            </m:r>
            <m:r>
              <m:rPr>
                <m:sty m:val="i"/>
              </m:rPr>
              <m:t>x</m:t>
            </m:r>
            <m:r>
              <m:rPr>
                <m:sty m:val="p"/>
              </m:rPr>
              <m:t>)</m:t>
            </m:r>
            <m:r>
              <m:rPr>
                <m:sty m:val="p"/>
              </m:rPr>
              <m:t>=</m:t>
            </m:r>
            <m:r>
              <m:rPr>
                <m:sty m:val="p"/>
              </m:rPr>
              <m:t>sec</m:t>
            </m:r>
            <m:r>
              <m:rPr>
                <m:sty m:val="i"/>
              </m:rPr>
              <m:t>x</m:t>
            </m:r>
            <m:r>
              <m:rPr>
                <m:sty m:val="p"/>
              </m:rPr>
              <m:t>tan</m:t>
            </m:r>
            <m:r>
              <m:rPr>
                <m:sty m:val="i"/>
              </m:rPr>
              <m:t>x</m:t>
            </m:r>
          </m:e>
        </m:box>
      </m:oMath>
    </w:p>
    <w:p>
      <w:r>
        <w:rPr>
          <w:i/>
          <w:color w:val="64748B"/>
        </w:rPr>
        <w:t>Accessibility Description: the derivative with respect to x of secant x equals secant x tangent x</w:t>
      </w:r>
    </w:p>
    <w:p>
      <w:r>
        <w:rPr>
          <w:b/>
          <w:color w:val="1E3A8A"/>
        </w:rPr>
        <w:t>Unicode Linear Math: d/dx (\sec x) = \sec x \tan x</w:t>
      </w:r>
    </w:p>
    <w:p>
      <w:pPr>
        <w:spacing w:after="360"/>
      </w:pPr>
      <w:r>
        <w:rPr>
          <w:color w:val="B91C1C"/>
        </w:rPr>
        <w:t>Keyboard Complexity Score (KCS): 37.5</w:t>
      </w:r>
    </w:p>
    <w:p>
      <w:pPr>
        <w:pStyle w:val="Heading3"/>
      </w:pPr>
      <w:r>
        <w:t>49. Inverse Trig Derivative</w:t>
      </w:r>
    </w:p>
    <w:p>
      <w:pPr>
        <w:spacing w:before="120" w:after="120"/>
      </w:pPr>
      <m:oMath>
        <m:box>
          <m:e>
            <m:f>
              <m:num>
                <m:box>
                  <m:e>
                    <m:r>
                      <m:rPr>
                        <m:sty m:val="i"/>
                      </m:rPr>
                      <m:t>d</m:t>
                    </m:r>
                  </m:e>
                </m:box>
              </m:num>
              <m:den>
                <m:box>
                  <m:e>
                    <m:r>
                      <m:rPr>
                        <m:sty m:val="i"/>
                      </m:rPr>
                      <m:t>d</m:t>
                    </m:r>
                    <m:r>
                      <m:rPr>
                        <m:sty m:val="i"/>
                      </m:rPr>
                      <m:t>x</m:t>
                    </m:r>
                  </m:e>
                </m:box>
              </m:den>
            </m:f>
            <m:r>
              <m:rPr>
                <m:sty m:val="p"/>
              </m:rPr>
              <m:t>(</m:t>
            </m:r>
            <m:r>
              <m:rPr>
                <m:sty m:val="p"/>
              </m:rPr>
              <m:t>arctan</m:t>
            </m:r>
            <m:r>
              <m:rPr>
                <m:sty m:val="i"/>
              </m:rPr>
              <m:t>x</m:t>
            </m:r>
            <m:r>
              <m:rPr>
                <m:sty m:val="p"/>
              </m:rPr>
              <m:t>)</m:t>
            </m:r>
            <m:r>
              <m:rPr>
                <m:sty m:val="p"/>
              </m:rPr>
              <m:t>=</m:t>
            </m:r>
            <m:f>
              <m:num>
                <m:box>
                  <m:e>
                    <m:r>
                      <m:rPr>
                        <m:sty m:val="p"/>
                      </m:rPr>
                      <m:t>1</m:t>
                    </m:r>
                  </m:e>
                </m:box>
              </m:num>
              <m:den>
                <m:box>
                  <m:e>
                    <m:r>
                      <m:rPr>
                        <m:sty m:val="p"/>
                      </m:rPr>
                      <m:t>1</m:t>
                    </m:r>
                    <m:r>
                      <m:rPr>
                        <m:sty m:val="p"/>
                      </m:rPr>
                      <m:t>+</m:t>
                    </m:r>
                    <m:sSup>
                      <m:e>
                        <m:r>
                          <m:rPr>
                            <m:sty m:val="i"/>
                          </m:rPr>
                          <m:t>x</m:t>
                        </m:r>
                      </m:e>
                      <m:sup>
                        <m:r>
                          <m:rPr>
                            <m:sty m:val="p"/>
                          </m:rPr>
                          <m:t>2</m:t>
                        </m:r>
                      </m:sup>
                    </m:sSup>
                  </m:e>
                </m:box>
              </m:den>
            </m:f>
          </m:e>
        </m:box>
      </m:oMath>
    </w:p>
    <w:p>
      <w:r>
        <w:rPr>
          <w:i/>
          <w:color w:val="64748B"/>
        </w:rPr>
        <w:t>Accessibility Description: the derivative with respect to x of arctangent x equals 1 over 1 plus x squared</w:t>
      </w:r>
    </w:p>
    <w:p>
      <w:r>
        <w:rPr>
          <w:b/>
          <w:color w:val="1E3A8A"/>
        </w:rPr>
        <w:t>Unicode Linear Math: d/dx (\arctan x) = 1/(1 + x^2)</w:t>
      </w:r>
    </w:p>
    <w:p>
      <w:pPr>
        <w:spacing w:after="360"/>
      </w:pPr>
      <w:r>
        <w:rPr>
          <w:color w:val="B91C1C"/>
        </w:rPr>
        <w:t>Keyboard Complexity Score (KCS): 43.5</w:t>
      </w:r>
    </w:p>
    <w:p>
      <w:pPr>
        <w:pStyle w:val="Heading3"/>
      </w:pPr>
      <w:r>
        <w:t>50. Area of Polar Region</w:t>
      </w:r>
    </w:p>
    <w:p>
      <w:pPr>
        <w:spacing w:before="120" w:after="120"/>
      </w:pPr>
      <m:oMath>
        <m:box>
          <m:e>
            <m:r>
              <m:rPr>
                <m:sty m:val="i"/>
              </m:rPr>
              <m:t>A</m:t>
            </m:r>
            <m:r>
              <m:rPr>
                <m:sty m:val="p"/>
              </m:rPr>
              <m:t>=</m:t>
            </m:r>
            <m:f>
              <m:num>
                <m:box>
                  <m:e>
                    <m:r>
                      <m:rPr>
                        <m:sty m:val="p"/>
                      </m:rPr>
                      <m:t>1</m:t>
                    </m:r>
                  </m:e>
                </m:box>
              </m:num>
              <m:den>
                <m:box>
                  <m:e>
                    <m:r>
                      <m:rPr>
                        <m:sty m:val="p"/>
                      </m:rPr>
                      <m:t>2</m:t>
                    </m:r>
                  </m:e>
                </m:box>
              </m:den>
            </m:f>
            <m:nary>
              <m:naryPr>
                <m:chr m:val="∫"/>
                <m:limLoc m:val="subSup"/>
              </m:naryPr>
              <m:sub>
                <m:box>
                  <m:e>
                    <m:r>
                      <m:rPr>
                        <m:sty m:val="i"/>
                      </m:rPr>
                      <m:t>α</m:t>
                    </m:r>
                  </m:e>
                </m:box>
              </m:sub>
              <m:sup>
                <m:box>
                  <m:e>
                    <m:r>
                      <m:rPr>
                        <m:sty m:val="i"/>
                      </m:rPr>
                      <m:t>β</m:t>
                    </m:r>
                  </m:e>
                </m:box>
              </m:sup>
              <m:e>
                <m:r>
                  <m:rPr>
                    <m:sty m:val="p"/>
                  </m:rPr>
                  <m:t>[</m:t>
                </m:r>
                <m:r>
                  <m:rPr>
                    <m:sty m:val="i"/>
                  </m:rPr>
                  <m:t>r</m:t>
                </m:r>
                <m:r>
                  <m:rPr>
                    <m:sty m:val="p"/>
                  </m:rPr>
                  <m:t>(</m:t>
                </m:r>
                <m:r>
                  <m:rPr>
                    <m:sty m:val="i"/>
                  </m:rPr>
                  <m:t>θ</m:t>
                </m:r>
                <m:r>
                  <m:rPr>
                    <m:sty m:val="p"/>
                  </m:rPr>
                  <m:t>)</m:t>
                </m:r>
                <m:sSup>
                  <m:e>
                    <m:r>
                      <m:rPr>
                        <m:sty m:val="p"/>
                      </m:rPr>
                      <m:t>]</m:t>
                    </m:r>
                  </m:e>
                  <m:sup>
                    <m:r>
                      <m:rPr>
                        <m:sty m:val="p"/>
                      </m:rPr>
                      <m:t>2</m:t>
                    </m:r>
                  </m:sup>
                </m:sSup>
                <m:r>
                  <m:t/>
                </m:r>
                <m:r>
                  <m:rPr>
                    <m:sty m:val="i"/>
                  </m:rPr>
                  <m:t>d</m:t>
                </m:r>
                <m:r>
                  <m:rPr>
                    <m:sty m:val="i"/>
                  </m:rPr>
                  <m:t>θ</m:t>
                </m:r>
              </m:e>
            </m:nary>
          </m:e>
        </m:box>
      </m:oMath>
    </w:p>
    <w:p>
      <w:r>
        <w:rPr>
          <w:i/>
          <w:color w:val="64748B"/>
        </w:rPr>
        <w:t>Accessibility Description: area A equals 1 half the integral from alpha to beta of r of theta squared d theta</w:t>
      </w:r>
    </w:p>
    <w:p>
      <w:r>
        <w:rPr>
          <w:b/>
          <w:color w:val="1E3A8A"/>
        </w:rPr>
        <w:t>Unicode Linear Math: A = 1/2 ∫_(α)^(β) [r(θ)]^2 dθ</w:t>
      </w:r>
    </w:p>
    <w:p>
      <w:pPr>
        <w:spacing w:after="360"/>
      </w:pPr>
      <w:r>
        <w:rPr>
          <w:color w:val="B91C1C"/>
        </w:rPr>
        <w:t>Keyboard Complexity Score (KCS): 57.0</w:t>
      </w:r>
    </w:p>
    <w:p>
      <w:pPr>
        <w:pStyle w:val="Heading2"/>
      </w:pPr>
      <w:r>
        <w:t>Calculus III &amp; Vector Calculus (Multivariable)</w:t>
      </w:r>
    </w:p>
    <w:p>
      <w:pPr>
        <w:pStyle w:val="Heading3"/>
      </w:pPr>
      <w:r>
        <w:t>51. Gradient Operator</w:t>
      </w:r>
    </w:p>
    <w:p>
      <w:pPr>
        <w:spacing w:before="120" w:after="120"/>
      </w:pPr>
      <m:oMath>
        <m:box>
          <m:e>
            <m:r>
              <m:rPr>
                <m:sty m:val="p"/>
              </m:rPr>
              <m:t>∇</m:t>
            </m:r>
            <m:r>
              <m:rPr>
                <m:sty m:val="i"/>
              </m:rPr>
              <m:t>f</m:t>
            </m:r>
            <m:r>
              <m:rPr>
                <m:sty m:val="p"/>
              </m:rPr>
              <m:t>=</m:t>
            </m:r>
            <m:f>
              <m:num>
                <m:box>
                  <m:e>
                    <m:r>
                      <m:rPr>
                        <m:sty m:val="p"/>
                      </m:rPr>
                      <m:t>∂</m:t>
                    </m:r>
                    <m:r>
                      <m:rPr>
                        <m:sty m:val="i"/>
                      </m:rPr>
                      <m:t>f</m:t>
                    </m:r>
                  </m:e>
                </m:box>
              </m:num>
              <m:den>
                <m:box>
                  <m:e>
                    <m:r>
                      <m:rPr>
                        <m:sty m:val="p"/>
                      </m:rPr>
                      <m:t>∂</m:t>
                    </m:r>
                    <m:r>
                      <m:rPr>
                        <m:sty m:val="i"/>
                      </m:rPr>
                      <m:t>x</m:t>
                    </m:r>
                  </m:e>
                </m:box>
              </m:den>
            </m:f>
            <m:r>
              <m:rPr>
                <m:sty m:val="i"/>
              </m:rPr>
              <m:t>𝐢</m:t>
            </m:r>
            <m:r>
              <m:rPr>
                <m:sty m:val="p"/>
              </m:rPr>
              <m:t>+</m:t>
            </m:r>
            <m:f>
              <m:num>
                <m:box>
                  <m:e>
                    <m:r>
                      <m:rPr>
                        <m:sty m:val="p"/>
                      </m:rPr>
                      <m:t>∂</m:t>
                    </m:r>
                    <m:r>
                      <m:rPr>
                        <m:sty m:val="i"/>
                      </m:rPr>
                      <m:t>f</m:t>
                    </m:r>
                  </m:e>
                </m:box>
              </m:num>
              <m:den>
                <m:box>
                  <m:e>
                    <m:r>
                      <m:rPr>
                        <m:sty m:val="p"/>
                      </m:rPr>
                      <m:t>∂</m:t>
                    </m:r>
                    <m:r>
                      <m:rPr>
                        <m:sty m:val="i"/>
                      </m:rPr>
                      <m:t>y</m:t>
                    </m:r>
                  </m:e>
                </m:box>
              </m:den>
            </m:f>
            <m:r>
              <m:rPr>
                <m:sty m:val="i"/>
              </m:rPr>
              <m:t>𝐣</m:t>
            </m:r>
            <m:r>
              <m:rPr>
                <m:sty m:val="p"/>
              </m:rPr>
              <m:t>+</m:t>
            </m:r>
            <m:f>
              <m:num>
                <m:box>
                  <m:e>
                    <m:r>
                      <m:rPr>
                        <m:sty m:val="p"/>
                      </m:rPr>
                      <m:t>∂</m:t>
                    </m:r>
                    <m:r>
                      <m:rPr>
                        <m:sty m:val="i"/>
                      </m:rPr>
                      <m:t>f</m:t>
                    </m:r>
                  </m:e>
                </m:box>
              </m:num>
              <m:den>
                <m:box>
                  <m:e>
                    <m:r>
                      <m:rPr>
                        <m:sty m:val="p"/>
                      </m:rPr>
                      <m:t>∂</m:t>
                    </m:r>
                    <m:r>
                      <m:rPr>
                        <m:sty m:val="i"/>
                      </m:rPr>
                      <m:t>z</m:t>
                    </m:r>
                  </m:e>
                </m:box>
              </m:den>
            </m:f>
            <m:r>
              <m:rPr>
                <m:sty m:val="i"/>
              </m:rPr>
              <m:t>𝐤</m:t>
            </m:r>
          </m:e>
        </m:box>
      </m:oMath>
    </w:p>
    <w:p>
      <w:r>
        <w:rPr>
          <w:i/>
          <w:color w:val="64748B"/>
        </w:rPr>
        <w:t>Accessibility Description: gradient of f equals partial of f with respect to x i plus partial of f with respect to y j plus partial of f with respect to z k</w:t>
      </w:r>
    </w:p>
    <w:p>
      <w:r>
        <w:rPr>
          <w:b/>
          <w:color w:val="1E3A8A"/>
        </w:rPr>
        <w:t>Unicode Linear Math: ∇ f = (∂ f)/(∂ x)i + (∂ f)/(∂ y)j + (∂ f)/(∂ z)k</w:t>
      </w:r>
    </w:p>
    <w:p>
      <w:pPr>
        <w:spacing w:after="360"/>
      </w:pPr>
      <w:r>
        <w:rPr>
          <w:color w:val="B91C1C"/>
        </w:rPr>
        <w:t>Keyboard Complexity Score (KCS): 68.0</w:t>
      </w:r>
    </w:p>
    <w:p>
      <w:pPr>
        <w:pStyle w:val="Heading3"/>
      </w:pPr>
      <w:r>
        <w:t>52. Divergence of Field</w:t>
      </w:r>
    </w:p>
    <w:p>
      <w:pPr>
        <w:spacing w:before="120" w:after="120"/>
      </w:pPr>
      <m:oMath>
        <m:box>
          <m:e>
            <m:r>
              <m:rPr>
                <m:sty m:val="p"/>
              </m:rPr>
              <m:t>∇</m:t>
            </m:r>
            <m:r>
              <m:rPr>
                <m:sty m:val="p"/>
              </m:rPr>
              <m:t>·</m:t>
            </m:r>
            <m:r>
              <m:rPr>
                <m:sty m:val="i"/>
              </m:rPr>
              <m:t>𝐅</m:t>
            </m:r>
            <m:r>
              <m:rPr>
                <m:sty m:val="p"/>
              </m:rPr>
              <m:t>=</m:t>
            </m:r>
            <m:f>
              <m:num>
                <m:box>
                  <m:e>
                    <m:r>
                      <m:rPr>
                        <m:sty m:val="p"/>
                      </m:rPr>
                      <m:t>∂</m:t>
                    </m:r>
                    <m:sSub>
                      <m:e>
                        <m:r>
                          <m:rPr>
                            <m:sty m:val="i"/>
                          </m:rPr>
                          <m:t>F</m:t>
                        </m:r>
                      </m:e>
                      <m:sub>
                        <m:r>
                          <m:rPr>
                            <m:sty m:val="i"/>
                          </m:rPr>
                          <m:t>x</m:t>
                        </m:r>
                      </m:sub>
                    </m:sSub>
                  </m:e>
                </m:box>
              </m:num>
              <m:den>
                <m:box>
                  <m:e>
                    <m:r>
                      <m:rPr>
                        <m:sty m:val="p"/>
                      </m:rPr>
                      <m:t>∂</m:t>
                    </m:r>
                    <m:r>
                      <m:rPr>
                        <m:sty m:val="i"/>
                      </m:rPr>
                      <m:t>x</m:t>
                    </m:r>
                  </m:e>
                </m:box>
              </m:den>
            </m:f>
            <m:r>
              <m:rPr>
                <m:sty m:val="p"/>
              </m:rPr>
              <m:t>+</m:t>
            </m:r>
            <m:f>
              <m:num>
                <m:box>
                  <m:e>
                    <m:r>
                      <m:rPr>
                        <m:sty m:val="p"/>
                      </m:rPr>
                      <m:t>∂</m:t>
                    </m:r>
                    <m:sSub>
                      <m:e>
                        <m:r>
                          <m:rPr>
                            <m:sty m:val="i"/>
                          </m:rPr>
                          <m:t>F</m:t>
                        </m:r>
                      </m:e>
                      <m:sub>
                        <m:r>
                          <m:rPr>
                            <m:sty m:val="i"/>
                          </m:rPr>
                          <m:t>y</m:t>
                        </m:r>
                      </m:sub>
                    </m:sSub>
                  </m:e>
                </m:box>
              </m:num>
              <m:den>
                <m:box>
                  <m:e>
                    <m:r>
                      <m:rPr>
                        <m:sty m:val="p"/>
                      </m:rPr>
                      <m:t>∂</m:t>
                    </m:r>
                    <m:r>
                      <m:rPr>
                        <m:sty m:val="i"/>
                      </m:rPr>
                      <m:t>y</m:t>
                    </m:r>
                  </m:e>
                </m:box>
              </m:den>
            </m:f>
            <m:r>
              <m:rPr>
                <m:sty m:val="p"/>
              </m:rPr>
              <m:t>+</m:t>
            </m:r>
            <m:f>
              <m:num>
                <m:box>
                  <m:e>
                    <m:r>
                      <m:rPr>
                        <m:sty m:val="p"/>
                      </m:rPr>
                      <m:t>∂</m:t>
                    </m:r>
                    <m:sSub>
                      <m:e>
                        <m:r>
                          <m:rPr>
                            <m:sty m:val="i"/>
                          </m:rPr>
                          <m:t>F</m:t>
                        </m:r>
                      </m:e>
                      <m:sub>
                        <m:r>
                          <m:rPr>
                            <m:sty m:val="i"/>
                          </m:rPr>
                          <m:t>z</m:t>
                        </m:r>
                      </m:sub>
                    </m:sSub>
                  </m:e>
                </m:box>
              </m:num>
              <m:den>
                <m:box>
                  <m:e>
                    <m:r>
                      <m:rPr>
                        <m:sty m:val="p"/>
                      </m:rPr>
                      <m:t>∂</m:t>
                    </m:r>
                    <m:r>
                      <m:rPr>
                        <m:sty m:val="i"/>
                      </m:rPr>
                      <m:t>z</m:t>
                    </m:r>
                  </m:e>
                </m:box>
              </m:den>
            </m:f>
          </m:e>
        </m:box>
      </m:oMath>
    </w:p>
    <w:p>
      <w:r>
        <w:rPr>
          <w:i/>
          <w:color w:val="64748B"/>
        </w:rPr>
        <w:t>Accessibility Description: divergence of F equals partial of F x with respect to x plus partial of F y with respect to y plus partial of F z with respect to z</w:t>
      </w:r>
    </w:p>
    <w:p>
      <w:r>
        <w:rPr>
          <w:b/>
          <w:color w:val="1E3A8A"/>
        </w:rPr>
        <w:t>Unicode Linear Math: ∇ · F = (∂ F_x)/(∂ x) + (∂ F_y)/(∂ y) + (∂ F_z)/(∂ z)</w:t>
      </w:r>
    </w:p>
    <w:p>
      <w:pPr>
        <w:spacing w:after="360"/>
      </w:pPr>
      <w:r>
        <w:rPr>
          <w:color w:val="B91C1C"/>
        </w:rPr>
        <w:t>Keyboard Complexity Score (KCS): 96.0</w:t>
      </w:r>
    </w:p>
    <w:p>
      <w:pPr>
        <w:pStyle w:val="Heading3"/>
      </w:pPr>
      <w:r>
        <w:t>53. Curl of Field</w:t>
      </w:r>
    </w:p>
    <w:p>
      <w:pPr>
        <w:spacing w:before="120" w:after="120"/>
      </w:pPr>
      <m:oMath>
        <m:box>
          <m:e>
            <m:r>
              <m:rPr>
                <m:sty m:val="p"/>
              </m:rPr>
              <m:t>∇</m:t>
            </m:r>
            <m:r>
              <m:rPr>
                <m:sty m:val="p"/>
              </m:rPr>
              <m:t>×</m:t>
            </m:r>
            <m:r>
              <m:rPr>
                <m:sty m:val="i"/>
              </m:rPr>
              <m:t>𝐅</m:t>
            </m:r>
            <m:r>
              <m:rPr>
                <m:sty m:val="p"/>
              </m:rPr>
              <m:t>=</m:t>
            </m:r>
            <m:r>
              <m:rPr>
                <m:sty m:val="p"/>
              </m:rPr>
              <m:t>det</m:t>
            </m:r>
            <m:d>
              <m:dPr>
                <m:begChr m:val="("/>
                <m:endChr m:val=")"/>
              </m:dPr>
              <m:e>
                <m:box>
                  <m:e>
                    <m:m>
                      <m:mr>
                        <m:e>
                          <m:box>
                            <m:e>
                              <m:r>
                                <m:rPr>
                                  <m:sty m:val="i"/>
                                </m:rPr>
                                <m:t>𝐢</m:t>
                              </m:r>
                            </m:e>
                          </m:box>
                        </m:e>
                        <m:e>
                          <m:box>
                            <m:e>
                              <m:r>
                                <m:rPr>
                                  <m:sty m:val="i"/>
                                </m:rPr>
                                <m:t>𝐣</m:t>
                              </m:r>
                            </m:e>
                          </m:box>
                        </m:e>
                        <m:e>
                          <m:box>
                            <m:e>
                              <m:r>
                                <m:rPr>
                                  <m:sty m:val="i"/>
                                </m:rPr>
                                <m:t>𝐤</m:t>
                              </m:r>
                            </m:e>
                          </m:box>
                        </m:e>
                      </m:mr>
                      <m:mr>
                        <m:e>
                          <m:box>
                            <m:e>
                              <m:f>
                                <m:num>
                                  <m:box>
                                    <m:e>
                                      <m:r>
                                        <m:rPr>
                                          <m:sty m:val="p"/>
                                        </m:rPr>
                                        <m:t>∂</m:t>
                                      </m:r>
                                    </m:e>
                                  </m:box>
                                </m:num>
                                <m:den>
                                  <m:box>
                                    <m:e>
                                      <m:r>
                                        <m:rPr>
                                          <m:sty m:val="p"/>
                                        </m:rPr>
                                        <m:t>∂</m:t>
                                      </m:r>
                                      <m:r>
                                        <m:rPr>
                                          <m:sty m:val="i"/>
                                        </m:rPr>
                                        <m:t>x</m:t>
                                      </m:r>
                                    </m:e>
                                  </m:box>
                                </m:den>
                              </m:f>
                            </m:e>
                          </m:box>
                        </m:e>
                        <m:e>
                          <m:box>
                            <m:e>
                              <m:f>
                                <m:num>
                                  <m:box>
                                    <m:e>
                                      <m:r>
                                        <m:rPr>
                                          <m:sty m:val="p"/>
                                        </m:rPr>
                                        <m:t>∂</m:t>
                                      </m:r>
                                    </m:e>
                                  </m:box>
                                </m:num>
                                <m:den>
                                  <m:box>
                                    <m:e>
                                      <m:r>
                                        <m:rPr>
                                          <m:sty m:val="p"/>
                                        </m:rPr>
                                        <m:t>∂</m:t>
                                      </m:r>
                                      <m:r>
                                        <m:rPr>
                                          <m:sty m:val="i"/>
                                        </m:rPr>
                                        <m:t>y</m:t>
                                      </m:r>
                                    </m:e>
                                  </m:box>
                                </m:den>
                              </m:f>
                            </m:e>
                          </m:box>
                        </m:e>
                        <m:e>
                          <m:box>
                            <m:e>
                              <m:f>
                                <m:num>
                                  <m:box>
                                    <m:e>
                                      <m:r>
                                        <m:rPr>
                                          <m:sty m:val="p"/>
                                        </m:rPr>
                                        <m:t>∂</m:t>
                                      </m:r>
                                    </m:e>
                                  </m:box>
                                </m:num>
                                <m:den>
                                  <m:box>
                                    <m:e>
                                      <m:r>
                                        <m:rPr>
                                          <m:sty m:val="p"/>
                                        </m:rPr>
                                        <m:t>∂</m:t>
                                      </m:r>
                                      <m:r>
                                        <m:rPr>
                                          <m:sty m:val="i"/>
                                        </m:rPr>
                                        <m:t>z</m:t>
                                      </m:r>
                                    </m:e>
                                  </m:box>
                                </m:den>
                              </m:f>
                            </m:e>
                          </m:box>
                        </m:e>
                      </m:mr>
                      <m:mr>
                        <m:e>
                          <m:box>
                            <m:e>
                              <m:sSub>
                                <m:e>
                                  <m:r>
                                    <m:rPr>
                                      <m:sty m:val="i"/>
                                    </m:rPr>
                                    <m:t>F</m:t>
                                  </m:r>
                                </m:e>
                                <m:sub>
                                  <m:r>
                                    <m:rPr>
                                      <m:sty m:val="i"/>
                                    </m:rPr>
                                    <m:t>x</m:t>
                                  </m:r>
                                </m:sub>
                              </m:sSub>
                            </m:e>
                          </m:box>
                        </m:e>
                        <m:e>
                          <m:box>
                            <m:e>
                              <m:sSub>
                                <m:e>
                                  <m:r>
                                    <m:rPr>
                                      <m:sty m:val="i"/>
                                    </m:rPr>
                                    <m:t>F</m:t>
                                  </m:r>
                                </m:e>
                                <m:sub>
                                  <m:r>
                                    <m:rPr>
                                      <m:sty m:val="i"/>
                                    </m:rPr>
                                    <m:t>y</m:t>
                                  </m:r>
                                </m:sub>
                              </m:sSub>
                            </m:e>
                          </m:box>
                        </m:e>
                        <m:e>
                          <m:box>
                            <m:e>
                              <m:sSub>
                                <m:e>
                                  <m:r>
                                    <m:rPr>
                                      <m:sty m:val="i"/>
                                    </m:rPr>
                                    <m:t>F</m:t>
                                  </m:r>
                                </m:e>
                                <m:sub>
                                  <m:r>
                                    <m:rPr>
                                      <m:sty m:val="i"/>
                                    </m:rPr>
                                    <m:t>z</m:t>
                                  </m:r>
                                </m:sub>
                              </m:sSub>
                            </m:e>
                          </m:box>
                        </m:e>
                      </m:mr>
                    </m:m>
                  </m:e>
                </m:box>
              </m:e>
            </m:d>
          </m:e>
        </m:box>
      </m:oMath>
    </w:p>
    <w:p>
      <w:r>
        <w:rPr>
          <w:i/>
          <w:color w:val="64748B"/>
        </w:rPr>
        <w:t>Accessibility Description: curl of F equals the determinant of the 3 by 3 matrix with row 1 i j k, row 2 partials, row 3 components of F</w:t>
      </w:r>
    </w:p>
    <w:p>
      <w:r>
        <w:rPr>
          <w:b/>
          <w:color w:val="1E3A8A"/>
        </w:rPr>
        <w:t>Unicode Linear Math: ∇ × F = \det ±atrix(i&amp;j&amp;k@(∂)/(∂ x)&amp;(∂)/(∂ y)&amp;(∂)/(∂ z)@F_x&amp;F_y&amp;F_z)</w:t>
      </w:r>
    </w:p>
    <w:p>
      <w:pPr>
        <w:spacing w:after="360"/>
      </w:pPr>
      <w:r>
        <w:rPr>
          <w:color w:val="B91C1C"/>
        </w:rPr>
        <w:t>Keyboard Complexity Score (KCS): 110.5</w:t>
      </w:r>
    </w:p>
    <w:p>
      <w:pPr>
        <w:pStyle w:val="Heading3"/>
      </w:pPr>
      <w:r>
        <w:t>54. Directional Derivative</w:t>
      </w:r>
    </w:p>
    <w:p>
      <w:pPr>
        <w:spacing w:before="120" w:after="120"/>
      </w:pPr>
      <m:oMath>
        <m:box>
          <m:e>
            <m:sSub>
              <m:e>
                <m:r>
                  <m:rPr>
                    <m:sty m:val="i"/>
                  </m:rPr>
                  <m:t>D</m:t>
                </m:r>
              </m:e>
              <m:sub>
                <m:box>
                  <m:e>
                    <m:r>
                      <m:rPr>
                        <m:sty m:val="i"/>
                      </m:rPr>
                      <m:t>𝐮</m:t>
                    </m:r>
                  </m:e>
                </m:box>
              </m:sub>
            </m:sSub>
            <m:r>
              <m:rPr>
                <m:sty m:val="i"/>
              </m:rPr>
              <m:t>f</m:t>
            </m:r>
            <m:r>
              <m:rPr>
                <m:sty m:val="p"/>
              </m:rPr>
              <m:t>=</m:t>
            </m:r>
            <m:r>
              <m:rPr>
                <m:sty m:val="p"/>
              </m:rPr>
              <m:t>∇</m:t>
            </m:r>
            <m:r>
              <m:rPr>
                <m:sty m:val="i"/>
              </m:rPr>
              <m:t>f</m:t>
            </m:r>
            <m:r>
              <m:rPr>
                <m:sty m:val="p"/>
              </m:rPr>
              <m:t>·</m:t>
            </m:r>
            <m:r>
              <m:rPr>
                <m:sty m:val="i"/>
              </m:rPr>
              <m:t>𝐮</m:t>
            </m:r>
          </m:e>
        </m:box>
      </m:oMath>
    </w:p>
    <w:p>
      <w:r>
        <w:rPr>
          <w:i/>
          <w:color w:val="64748B"/>
        </w:rPr>
        <w:t>Accessibility Description: directional derivative of f in direction u equals gradient of f dot u</w:t>
      </w:r>
    </w:p>
    <w:p>
      <w:r>
        <w:rPr>
          <w:b/>
          <w:color w:val="1E3A8A"/>
        </w:rPr>
        <w:t>Unicode Linear Math: D_{u} f = ∇ f · u</w:t>
      </w:r>
    </w:p>
    <w:p>
      <w:pPr>
        <w:spacing w:after="360"/>
      </w:pPr>
      <w:r>
        <w:rPr>
          <w:color w:val="B91C1C"/>
        </w:rPr>
        <w:t>Keyboard Complexity Score (KCS): 23.0</w:t>
      </w:r>
    </w:p>
    <w:p>
      <w:pPr>
        <w:pStyle w:val="Heading3"/>
      </w:pPr>
      <w:r>
        <w:t>55. Green's Theorem</w:t>
      </w:r>
    </w:p>
    <w:p>
      <w:pPr>
        <w:spacing w:before="120" w:after="120"/>
      </w:pPr>
      <m:oMath>
        <m:box>
          <m:e>
            <m:nary>
              <m:naryPr>
                <m:chr m:val="∮"/>
                <m:limLoc m:val="subSup"/>
              </m:naryPr>
              <m:sub>
                <m:r>
                  <m:rPr>
                    <m:sty m:val="i"/>
                  </m:rPr>
                  <m:t>C</m:t>
                </m:r>
              </m:sub>
              <m:sup/>
              <m:e>
                <m:r>
                  <m:rPr>
                    <m:sty m:val="p"/>
                  </m:rPr>
                  <m:t>(</m:t>
                </m:r>
                <m:r>
                  <m:rPr>
                    <m:sty m:val="i"/>
                  </m:rPr>
                  <m:t>P</m:t>
                </m:r>
                <m:r>
                  <m:t/>
                </m:r>
                <m:r>
                  <m:rPr>
                    <m:sty m:val="i"/>
                  </m:rPr>
                  <m:t>d</m:t>
                </m:r>
                <m:r>
                  <m:rPr>
                    <m:sty m:val="i"/>
                  </m:rPr>
                  <m:t>x</m:t>
                </m:r>
                <m:r>
                  <m:rPr>
                    <m:sty m:val="p"/>
                  </m:rPr>
                  <m:t>+</m:t>
                </m:r>
                <m:r>
                  <m:rPr>
                    <m:sty m:val="i"/>
                  </m:rPr>
                  <m:t>Q</m:t>
                </m:r>
                <m:r>
                  <m:t/>
                </m:r>
                <m:r>
                  <m:rPr>
                    <m:sty m:val="i"/>
                  </m:rPr>
                  <m:t>d</m:t>
                </m:r>
                <m:r>
                  <m:rPr>
                    <m:sty m:val="i"/>
                  </m:rPr>
                  <m:t>y</m:t>
                </m:r>
                <m:r>
                  <m:rPr>
                    <m:sty m:val="p"/>
                  </m:rPr>
                  <m:t>)</m:t>
                </m:r>
                <m:r>
                  <m:rPr>
                    <m:sty m:val="p"/>
                  </m:rPr>
                  <m:t>=</m:t>
                </m:r>
                <m:nary>
                  <m:naryPr>
                    <m:chr m:val="∬"/>
                    <m:limLoc m:val="subSup"/>
                  </m:naryPr>
                  <m:sub>
                    <m:r>
                      <m:rPr>
                        <m:sty m:val="i"/>
                      </m:rPr>
                      <m:t>D</m:t>
                    </m:r>
                  </m:sub>
                  <m:sup/>
                  <m:e>
                    <m:box>
                      <m:e>
                        <m:d>
                          <m:dPr>
                            <m:begChr m:val="("/>
                            <m:endChr m:val=")"/>
                          </m:dPr>
                          <m:e>
                            <m:box>
                              <m:e>
                                <m:f>
                                  <m:num>
                                    <m:box>
                                      <m:e>
                                        <m:r>
                                          <m:rPr>
                                            <m:sty m:val="p"/>
                                          </m:rPr>
                                          <m:t>∂</m:t>
                                        </m:r>
                                        <m:r>
                                          <m:rPr>
                                            <m:sty m:val="i"/>
                                          </m:rPr>
                                          <m:t>Q</m:t>
                                        </m:r>
                                      </m:e>
                                    </m:box>
                                  </m:num>
                                  <m:den>
                                    <m:box>
                                      <m:e>
                                        <m:r>
                                          <m:rPr>
                                            <m:sty m:val="p"/>
                                          </m:rPr>
                                          <m:t>∂</m:t>
                                        </m:r>
                                        <m:r>
                                          <m:rPr>
                                            <m:sty m:val="i"/>
                                          </m:rPr>
                                          <m:t>x</m:t>
                                        </m:r>
                                      </m:e>
                                    </m:box>
                                  </m:den>
                                </m:f>
                                <m:r>
                                  <m:rPr>
                                    <m:sty m:val="p"/>
                                  </m:rPr>
                                  <m:t>−</m:t>
                                </m:r>
                                <m:f>
                                  <m:num>
                                    <m:box>
                                      <m:e>
                                        <m:r>
                                          <m:rPr>
                                            <m:sty m:val="p"/>
                                          </m:rPr>
                                          <m:t>∂</m:t>
                                        </m:r>
                                        <m:r>
                                          <m:rPr>
                                            <m:sty m:val="i"/>
                                          </m:rPr>
                                          <m:t>P</m:t>
                                        </m:r>
                                      </m:e>
                                    </m:box>
                                  </m:num>
                                  <m:den>
                                    <m:box>
                                      <m:e>
                                        <m:r>
                                          <m:rPr>
                                            <m:sty m:val="p"/>
                                          </m:rPr>
                                          <m:t>∂</m:t>
                                        </m:r>
                                        <m:r>
                                          <m:rPr>
                                            <m:sty m:val="i"/>
                                          </m:rPr>
                                          <m:t>y</m:t>
                                        </m:r>
                                      </m:e>
                                    </m:box>
                                  </m:den>
                                </m:f>
                              </m:e>
                            </m:box>
                          </m:e>
                        </m:d>
                      </m:e>
                    </m:box>
                    <m:r>
                      <m:t/>
                    </m:r>
                    <m:r>
                      <m:rPr>
                        <m:sty m:val="i"/>
                      </m:rPr>
                      <m:t>d</m:t>
                    </m:r>
                    <m:r>
                      <m:rPr>
                        <m:sty m:val="i"/>
                      </m:rPr>
                      <m:t>A</m:t>
                    </m:r>
                  </m:e>
                </m:nary>
              </m:e>
            </m:nary>
          </m:e>
        </m:box>
      </m:oMath>
    </w:p>
    <w:p>
      <w:r>
        <w:rPr>
          <w:i/>
          <w:color w:val="64748B"/>
        </w:rPr>
        <w:t>Accessibility Description: line integral around C of P d x plus Q d y equals double integral over D of partial of Q with respect to x minus partial of P with respect to y d A</w:t>
      </w:r>
    </w:p>
    <w:p>
      <w:r>
        <w:rPr>
          <w:b/>
          <w:color w:val="1E3A8A"/>
        </w:rPr>
        <w:t>Unicode Linear Math: \oint_C (P dx + Q dy) = \iint_D ≤ft((∂ Q)/(∂ x) - (∂ P)/(∂ y)\right) dA</w:t>
      </w:r>
    </w:p>
    <w:p>
      <w:pPr>
        <w:spacing w:after="360"/>
      </w:pPr>
      <w:r>
        <w:rPr>
          <w:color w:val="B91C1C"/>
        </w:rPr>
        <w:t>Keyboard Complexity Score (KCS): 115.5</w:t>
      </w:r>
    </w:p>
    <w:p>
      <w:pPr>
        <w:pStyle w:val="Heading3"/>
      </w:pPr>
      <w:r>
        <w:t>56. Stokes' Theorem</w:t>
      </w:r>
    </w:p>
    <w:p>
      <w:pPr>
        <w:spacing w:before="120" w:after="120"/>
      </w:pPr>
      <m:oMath>
        <m:box>
          <m:e>
            <m:nary>
              <m:naryPr>
                <m:chr m:val="∮"/>
                <m:limLoc m:val="subSup"/>
              </m:naryPr>
              <m:sub>
                <m:r>
                  <m:rPr>
                    <m:sty m:val="i"/>
                  </m:rPr>
                  <m:t>C</m:t>
                </m:r>
              </m:sub>
              <m:sup/>
              <m:e>
                <m:r>
                  <m:rPr>
                    <m:sty m:val="i"/>
                  </m:rPr>
                  <m:t>𝐅</m:t>
                </m:r>
                <m:r>
                  <m:rPr>
                    <m:sty m:val="p"/>
                  </m:rPr>
                  <m:t>·</m:t>
                </m:r>
                <m:r>
                  <m:rPr>
                    <m:sty m:val="i"/>
                  </m:rPr>
                  <m:t>d</m:t>
                </m:r>
                <m:r>
                  <m:rPr>
                    <m:sty m:val="i"/>
                  </m:rPr>
                  <m:t>𝐫</m:t>
                </m:r>
                <m:r>
                  <m:rPr>
                    <m:sty m:val="p"/>
                  </m:rPr>
                  <m:t>=</m:t>
                </m:r>
                <m:nary>
                  <m:naryPr>
                    <m:chr m:val="∬"/>
                    <m:limLoc m:val="subSup"/>
                  </m:naryPr>
                  <m:sub>
                    <m:r>
                      <m:rPr>
                        <m:sty m:val="i"/>
                      </m:rPr>
                      <m:t>S</m:t>
                    </m:r>
                  </m:sub>
                  <m:sup/>
                  <m:e>
                    <m:r>
                      <m:rPr>
                        <m:sty m:val="p"/>
                      </m:rPr>
                      <m:t>(</m:t>
                    </m:r>
                    <m:r>
                      <m:rPr>
                        <m:sty m:val="p"/>
                      </m:rPr>
                      <m:t>∇</m:t>
                    </m:r>
                    <m:r>
                      <m:rPr>
                        <m:sty m:val="p"/>
                      </m:rPr>
                      <m:t>×</m:t>
                    </m:r>
                    <m:r>
                      <m:rPr>
                        <m:sty m:val="i"/>
                      </m:rPr>
                      <m:t>𝐅</m:t>
                    </m:r>
                    <m:r>
                      <m:rPr>
                        <m:sty m:val="p"/>
                      </m:rPr>
                      <m:t>)</m:t>
                    </m:r>
                    <m:r>
                      <m:rPr>
                        <m:sty m:val="p"/>
                      </m:rPr>
                      <m:t>·</m:t>
                    </m:r>
                    <m:r>
                      <m:rPr>
                        <m:sty m:val="i"/>
                      </m:rPr>
                      <m:t>d</m:t>
                    </m:r>
                    <m:r>
                      <m:rPr>
                        <m:sty m:val="i"/>
                      </m:rPr>
                      <m:t>𝐒</m:t>
                    </m:r>
                  </m:e>
                </m:nary>
              </m:e>
            </m:nary>
          </m:e>
        </m:box>
      </m:oMath>
    </w:p>
    <w:p>
      <w:r>
        <w:rPr>
          <w:i/>
          <w:color w:val="64748B"/>
        </w:rPr>
        <w:t>Accessibility Description: line integral around C of F dot d r equals double surface integral over S of curl of F dot d S</w:t>
      </w:r>
    </w:p>
    <w:p>
      <w:r>
        <w:rPr>
          <w:b/>
          <w:color w:val="1E3A8A"/>
        </w:rPr>
        <w:t>Unicode Linear Math: \oint_C F · dr = \iint_S (∇ × F) · dS</w:t>
      </w:r>
    </w:p>
    <w:p>
      <w:pPr>
        <w:spacing w:after="360"/>
      </w:pPr>
      <w:r>
        <w:rPr>
          <w:color w:val="B91C1C"/>
        </w:rPr>
        <w:t>Keyboard Complexity Score (KCS): 53.0</w:t>
      </w:r>
    </w:p>
    <w:p>
      <w:pPr>
        <w:pStyle w:val="Heading3"/>
      </w:pPr>
      <w:r>
        <w:t>57. Divergence Theorem</w:t>
      </w:r>
    </w:p>
    <w:p>
      <w:pPr>
        <w:spacing w:before="120" w:after="120"/>
      </w:pPr>
      <m:oMath>
        <m:box>
          <m:e>
            <m:nary>
              <m:naryPr>
                <m:chr m:val="∬"/>
                <m:limLoc m:val="subSup"/>
              </m:naryPr>
              <m:sub>
                <m:r>
                  <m:rPr>
                    <m:sty m:val="i"/>
                  </m:rPr>
                  <m:t>S</m:t>
                </m:r>
              </m:sub>
              <m:sup/>
              <m:e>
                <m:r>
                  <m:rPr>
                    <m:sty m:val="i"/>
                  </m:rPr>
                  <m:t>𝐅</m:t>
                </m:r>
                <m:r>
                  <m:rPr>
                    <m:sty m:val="p"/>
                  </m:rPr>
                  <m:t>·</m:t>
                </m:r>
                <m:r>
                  <m:rPr>
                    <m:sty m:val="i"/>
                  </m:rPr>
                  <m:t>d</m:t>
                </m:r>
                <m:r>
                  <m:rPr>
                    <m:sty m:val="i"/>
                  </m:rPr>
                  <m:t>𝐒</m:t>
                </m:r>
                <m:r>
                  <m:rPr>
                    <m:sty m:val="p"/>
                  </m:rPr>
                  <m:t>=</m:t>
                </m:r>
                <m:nary>
                  <m:naryPr>
                    <m:chr m:val="∭"/>
                    <m:limLoc m:val="subSup"/>
                  </m:naryPr>
                  <m:sub>
                    <m:r>
                      <m:rPr>
                        <m:sty m:val="i"/>
                      </m:rPr>
                      <m:t>E</m:t>
                    </m:r>
                  </m:sub>
                  <m:sup/>
                  <m:e>
                    <m:r>
                      <m:rPr>
                        <m:sty m:val="p"/>
                      </m:rPr>
                      <m:t>(</m:t>
                    </m:r>
                    <m:r>
                      <m:rPr>
                        <m:sty m:val="p"/>
                      </m:rPr>
                      <m:t>∇</m:t>
                    </m:r>
                    <m:r>
                      <m:rPr>
                        <m:sty m:val="p"/>
                      </m:rPr>
                      <m:t>·</m:t>
                    </m:r>
                    <m:r>
                      <m:rPr>
                        <m:sty m:val="i"/>
                      </m:rPr>
                      <m:t>𝐅</m:t>
                    </m:r>
                    <m:r>
                      <m:rPr>
                        <m:sty m:val="p"/>
                      </m:rPr>
                      <m:t>)</m:t>
                    </m:r>
                    <m:r>
                      <m:t/>
                    </m:r>
                    <m:r>
                      <m:rPr>
                        <m:sty m:val="i"/>
                      </m:rPr>
                      <m:t>d</m:t>
                    </m:r>
                    <m:r>
                      <m:rPr>
                        <m:sty m:val="i"/>
                      </m:rPr>
                      <m:t>V</m:t>
                    </m:r>
                  </m:e>
                </m:nary>
              </m:e>
            </m:nary>
          </m:e>
        </m:box>
      </m:oMath>
    </w:p>
    <w:p>
      <w:r>
        <w:rPr>
          <w:i/>
          <w:color w:val="64748B"/>
        </w:rPr>
        <w:t>Accessibility Description: double surface integral over S of F dot d S equals triple volume integral over E of divergence of F d V</w:t>
      </w:r>
    </w:p>
    <w:p>
      <w:r>
        <w:rPr>
          <w:b/>
          <w:color w:val="1E3A8A"/>
        </w:rPr>
        <w:t>Unicode Linear Math: \iint_S F · dS = \iiint_E (∇ · F) dV</w:t>
      </w:r>
    </w:p>
    <w:p>
      <w:pPr>
        <w:spacing w:after="360"/>
      </w:pPr>
      <w:r>
        <w:rPr>
          <w:color w:val="B91C1C"/>
        </w:rPr>
        <w:t>Keyboard Complexity Score (KCS): 53.0</w:t>
      </w:r>
    </w:p>
    <w:p>
      <w:pPr>
        <w:pStyle w:val="Heading3"/>
      </w:pPr>
      <w:r>
        <w:t>58. Jacobian Determinant</w:t>
      </w:r>
    </w:p>
    <w:p>
      <w:pPr>
        <w:spacing w:before="120" w:after="120"/>
      </w:pPr>
      <m:oMath>
        <m:box>
          <m:e>
            <m:r>
              <m:rPr>
                <m:sty m:val="i"/>
              </m:rPr>
              <m:t>J</m:t>
            </m:r>
            <m:r>
              <m:rPr>
                <m:sty m:val="p"/>
              </m:rPr>
              <m:t>(</m:t>
            </m:r>
            <m:r>
              <m:rPr>
                <m:sty m:val="i"/>
              </m:rPr>
              <m:t>u</m:t>
            </m:r>
            <m:r>
              <m:rPr>
                <m:sty m:val="p"/>
              </m:rPr>
              <m:t>,</m:t>
            </m:r>
            <m:r>
              <m:rPr>
                <m:sty m:val="i"/>
              </m:rPr>
              <m:t>v</m:t>
            </m:r>
            <m:r>
              <m:rPr>
                <m:sty m:val="p"/>
              </m:rPr>
              <m:t>)</m:t>
            </m:r>
            <m:r>
              <m:rPr>
                <m:sty m:val="p"/>
              </m:rPr>
              <m:t>=</m:t>
            </m:r>
            <m:r>
              <m:rPr>
                <m:sty m:val="p"/>
              </m:rPr>
              <m:t>det</m:t>
            </m:r>
            <m:d>
              <m:dPr>
                <m:begChr m:val="("/>
                <m:endChr m:val=")"/>
              </m:dPr>
              <m:e>
                <m:box>
                  <m:e>
                    <m:m>
                      <m:mr>
                        <m:e>
                          <m:box>
                            <m:e>
                              <m:f>
                                <m:num>
                                  <m:box>
                                    <m:e>
                                      <m:r>
                                        <m:rPr>
                                          <m:sty m:val="p"/>
                                        </m:rPr>
                                        <m:t>∂</m:t>
                                      </m:r>
                                      <m:r>
                                        <m:rPr>
                                          <m:sty m:val="i"/>
                                        </m:rPr>
                                        <m:t>x</m:t>
                                      </m:r>
                                    </m:e>
                                  </m:box>
                                </m:num>
                                <m:den>
                                  <m:box>
                                    <m:e>
                                      <m:r>
                                        <m:rPr>
                                          <m:sty m:val="p"/>
                                        </m:rPr>
                                        <m:t>∂</m:t>
                                      </m:r>
                                      <m:r>
                                        <m:rPr>
                                          <m:sty m:val="i"/>
                                        </m:rPr>
                                        <m:t>u</m:t>
                                      </m:r>
                                    </m:e>
                                  </m:box>
                                </m:den>
                              </m:f>
                            </m:e>
                          </m:box>
                        </m:e>
                        <m:e>
                          <m:box>
                            <m:e>
                              <m:f>
                                <m:num>
                                  <m:box>
                                    <m:e>
                                      <m:r>
                                        <m:rPr>
                                          <m:sty m:val="p"/>
                                        </m:rPr>
                                        <m:t>∂</m:t>
                                      </m:r>
                                      <m:r>
                                        <m:rPr>
                                          <m:sty m:val="i"/>
                                        </m:rPr>
                                        <m:t>x</m:t>
                                      </m:r>
                                    </m:e>
                                  </m:box>
                                </m:num>
                                <m:den>
                                  <m:box>
                                    <m:e>
                                      <m:r>
                                        <m:rPr>
                                          <m:sty m:val="p"/>
                                        </m:rPr>
                                        <m:t>∂</m:t>
                                      </m:r>
                                      <m:r>
                                        <m:rPr>
                                          <m:sty m:val="i"/>
                                        </m:rPr>
                                        <m:t>v</m:t>
                                      </m:r>
                                    </m:e>
                                  </m:box>
                                </m:den>
                              </m:f>
                            </m:e>
                          </m:box>
                        </m:e>
                      </m:mr>
                      <m:mr>
                        <m:e>
                          <m:box>
                            <m:e>
                              <m:f>
                                <m:num>
                                  <m:box>
                                    <m:e>
                                      <m:r>
                                        <m:rPr>
                                          <m:sty m:val="p"/>
                                        </m:rPr>
                                        <m:t>∂</m:t>
                                      </m:r>
                                      <m:r>
                                        <m:rPr>
                                          <m:sty m:val="i"/>
                                        </m:rPr>
                                        <m:t>y</m:t>
                                      </m:r>
                                    </m:e>
                                  </m:box>
                                </m:num>
                                <m:den>
                                  <m:box>
                                    <m:e>
                                      <m:r>
                                        <m:rPr>
                                          <m:sty m:val="p"/>
                                        </m:rPr>
                                        <m:t>∂</m:t>
                                      </m:r>
                                      <m:r>
                                        <m:rPr>
                                          <m:sty m:val="i"/>
                                        </m:rPr>
                                        <m:t>u</m:t>
                                      </m:r>
                                    </m:e>
                                  </m:box>
                                </m:den>
                              </m:f>
                            </m:e>
                          </m:box>
                        </m:e>
                        <m:e>
                          <m:box>
                            <m:e>
                              <m:f>
                                <m:num>
                                  <m:box>
                                    <m:e>
                                      <m:r>
                                        <m:rPr>
                                          <m:sty m:val="p"/>
                                        </m:rPr>
                                        <m:t>∂</m:t>
                                      </m:r>
                                      <m:r>
                                        <m:rPr>
                                          <m:sty m:val="i"/>
                                        </m:rPr>
                                        <m:t>y</m:t>
                                      </m:r>
                                    </m:e>
                                  </m:box>
                                </m:num>
                                <m:den>
                                  <m:box>
                                    <m:e>
                                      <m:r>
                                        <m:rPr>
                                          <m:sty m:val="p"/>
                                        </m:rPr>
                                        <m:t>∂</m:t>
                                      </m:r>
                                      <m:r>
                                        <m:rPr>
                                          <m:sty m:val="i"/>
                                        </m:rPr>
                                        <m:t>v</m:t>
                                      </m:r>
                                    </m:e>
                                  </m:box>
                                </m:den>
                              </m:f>
                            </m:e>
                          </m:box>
                        </m:e>
                      </m:mr>
                    </m:m>
                  </m:e>
                </m:box>
              </m:e>
            </m:d>
          </m:e>
        </m:box>
      </m:oMath>
    </w:p>
    <w:p>
      <w:r>
        <w:rPr>
          <w:i/>
          <w:color w:val="64748B"/>
        </w:rPr>
        <w:t>Accessibility Description: Jacobian J of u v equals determinant of the 2 by 2 matrix of partial derivatives</w:t>
      </w:r>
    </w:p>
    <w:p>
      <w:r>
        <w:rPr>
          <w:b/>
          <w:color w:val="1E3A8A"/>
        </w:rPr>
        <w:t>Unicode Linear Math: J(u, v) = \det ±atrix((∂ x)/(∂ u)&amp;(∂ x)/(∂ v)@(∂ y)/(∂ u)&amp;(∂ y)/(∂ v))</w:t>
      </w:r>
    </w:p>
    <w:p>
      <w:pPr>
        <w:spacing w:after="360"/>
      </w:pPr>
      <w:r>
        <w:rPr>
          <w:color w:val="B91C1C"/>
        </w:rPr>
        <w:t>Keyboard Complexity Score (KCS): 103.5</w:t>
      </w:r>
    </w:p>
    <w:p>
      <w:pPr>
        <w:pStyle w:val="Heading3"/>
      </w:pPr>
      <w:r>
        <w:t>59. Double Integral in Polar</w:t>
      </w:r>
    </w:p>
    <w:p>
      <w:pPr>
        <w:spacing w:before="120" w:after="120"/>
      </w:pPr>
      <m:oMath>
        <m:box>
          <m:e>
            <m:nary>
              <m:naryPr>
                <m:chr m:val="∬"/>
                <m:limLoc m:val="subSup"/>
              </m:naryPr>
              <m:sub>
                <m:r>
                  <m:rPr>
                    <m:sty m:val="i"/>
                  </m:rPr>
                  <m:t>R</m:t>
                </m:r>
              </m:sub>
              <m:sup/>
              <m:e>
                <m:r>
                  <m:rPr>
                    <m:sty m:val="i"/>
                  </m:rPr>
                  <m:t>f</m:t>
                </m:r>
                <m:r>
                  <m:rPr>
                    <m:sty m:val="p"/>
                  </m:rPr>
                  <m:t>(</m:t>
                </m:r>
                <m:r>
                  <m:rPr>
                    <m:sty m:val="i"/>
                  </m:rPr>
                  <m:t>x</m:t>
                </m:r>
                <m:r>
                  <m:rPr>
                    <m:sty m:val="p"/>
                  </m:rPr>
                  <m:t>,</m:t>
                </m:r>
                <m:r>
                  <m:rPr>
                    <m:sty m:val="i"/>
                  </m:rPr>
                  <m:t>y</m:t>
                </m:r>
                <m:r>
                  <m:rPr>
                    <m:sty m:val="p"/>
                  </m:rPr>
                  <m:t>)</m:t>
                </m:r>
                <m:r>
                  <m:t/>
                </m:r>
                <m:r>
                  <m:rPr>
                    <m:sty m:val="i"/>
                  </m:rPr>
                  <m:t>d</m:t>
                </m:r>
                <m:r>
                  <m:rPr>
                    <m:sty m:val="i"/>
                  </m:rPr>
                  <m:t>A</m:t>
                </m:r>
                <m:r>
                  <m:rPr>
                    <m:sty m:val="p"/>
                  </m:rPr>
                  <m:t>=</m:t>
                </m:r>
                <m:nary>
                  <m:naryPr>
                    <m:chr m:val="∬"/>
                    <m:limLoc m:val="subSup"/>
                  </m:naryPr>
                  <m:sub>
                    <m:r>
                      <m:rPr>
                        <m:sty m:val="i"/>
                      </m:rPr>
                      <m:t>S</m:t>
                    </m:r>
                  </m:sub>
                  <m:sup/>
                  <m:e>
                    <m:r>
                      <m:rPr>
                        <m:sty m:val="i"/>
                      </m:rPr>
                      <m:t>f</m:t>
                    </m:r>
                    <m:r>
                      <m:rPr>
                        <m:sty m:val="p"/>
                      </m:rPr>
                      <m:t>(</m:t>
                    </m:r>
                    <m:r>
                      <m:rPr>
                        <m:sty m:val="i"/>
                      </m:rPr>
                      <m:t>r</m:t>
                    </m:r>
                    <m:r>
                      <m:rPr>
                        <m:sty m:val="p"/>
                      </m:rPr>
                      <m:t>cos</m:t>
                    </m:r>
                    <m:r>
                      <m:rPr>
                        <m:sty m:val="i"/>
                      </m:rPr>
                      <m:t>θ</m:t>
                    </m:r>
                    <m:r>
                      <m:rPr>
                        <m:sty m:val="p"/>
                      </m:rPr>
                      <m:t>,</m:t>
                    </m:r>
                    <m:r>
                      <m:rPr>
                        <m:sty m:val="i"/>
                      </m:rPr>
                      <m:t>r</m:t>
                    </m:r>
                    <m:r>
                      <m:rPr>
                        <m:sty m:val="p"/>
                      </m:rPr>
                      <m:t>sin</m:t>
                    </m:r>
                    <m:r>
                      <m:rPr>
                        <m:sty m:val="i"/>
                      </m:rPr>
                      <m:t>θ</m:t>
                    </m:r>
                    <m:r>
                      <m:rPr>
                        <m:sty m:val="p"/>
                      </m:rPr>
                      <m:t>)</m:t>
                    </m:r>
                    <m:r>
                      <m:t/>
                    </m:r>
                    <m:r>
                      <m:rPr>
                        <m:sty m:val="i"/>
                      </m:rPr>
                      <m:t>r</m:t>
                    </m:r>
                    <m:r>
                      <m:t/>
                    </m:r>
                    <m:r>
                      <m:rPr>
                        <m:sty m:val="i"/>
                      </m:rPr>
                      <m:t>d</m:t>
                    </m:r>
                    <m:r>
                      <m:rPr>
                        <m:sty m:val="i"/>
                      </m:rPr>
                      <m:t>r</m:t>
                    </m:r>
                    <m:r>
                      <m:t/>
                    </m:r>
                    <m:r>
                      <m:rPr>
                        <m:sty m:val="i"/>
                      </m:rPr>
                      <m:t>d</m:t>
                    </m:r>
                    <m:r>
                      <m:rPr>
                        <m:sty m:val="i"/>
                      </m:rPr>
                      <m:t>θ</m:t>
                    </m:r>
                  </m:e>
                </m:nary>
              </m:e>
            </m:nary>
          </m:e>
        </m:box>
      </m:oMath>
    </w:p>
    <w:p>
      <w:r>
        <w:rPr>
          <w:i/>
          <w:color w:val="64748B"/>
        </w:rPr>
        <w:t>Accessibility Description: double integral of f of x y d A equals double polar integral of f of r cos theta, r sin theta times r d r d theta</w:t>
      </w:r>
    </w:p>
    <w:p>
      <w:r>
        <w:rPr>
          <w:b/>
          <w:color w:val="1E3A8A"/>
        </w:rPr>
        <w:t>Unicode Linear Math: \iint_R f(x, y) dA = \iint_S f(r\cosθ, r\sinθ) r dr dθ</w:t>
      </w:r>
    </w:p>
    <w:p>
      <w:pPr>
        <w:spacing w:after="360"/>
      </w:pPr>
      <w:r>
        <w:rPr>
          <w:color w:val="B91C1C"/>
        </w:rPr>
        <w:t>Keyboard Complexity Score (KCS): 73.0</w:t>
      </w:r>
    </w:p>
    <w:p>
      <w:pPr>
        <w:pStyle w:val="Heading3"/>
      </w:pPr>
      <w:r>
        <w:t>60. Spherical Volume Element</w:t>
      </w:r>
    </w:p>
    <w:p>
      <w:pPr>
        <w:spacing w:before="120" w:after="120"/>
      </w:pPr>
      <m:oMath>
        <m:box>
          <m:e>
            <m:r>
              <m:rPr>
                <m:sty m:val="i"/>
              </m:rPr>
              <m:t>d</m:t>
            </m:r>
            <m:r>
              <m:rPr>
                <m:sty m:val="i"/>
              </m:rPr>
              <m:t>V</m:t>
            </m:r>
            <m:r>
              <m:rPr>
                <m:sty m:val="p"/>
              </m:rPr>
              <m:t>=</m:t>
            </m:r>
            <m:sSup>
              <m:e>
                <m:r>
                  <m:rPr>
                    <m:sty m:val="i"/>
                  </m:rPr>
                  <m:t>ρ</m:t>
                </m:r>
              </m:e>
              <m:sup>
                <m:r>
                  <m:rPr>
                    <m:sty m:val="p"/>
                  </m:rPr>
                  <m:t>2</m:t>
                </m:r>
              </m:sup>
            </m:sSup>
            <m:r>
              <m:rPr>
                <m:sty m:val="p"/>
              </m:rPr>
              <m:t>sin</m:t>
            </m:r>
            <m:r>
              <m:rPr>
                <m:sty m:val="i"/>
              </m:rPr>
              <m:t>ϕ</m:t>
            </m:r>
            <m:r>
              <m:t/>
            </m:r>
            <m:r>
              <m:rPr>
                <m:sty m:val="i"/>
              </m:rPr>
              <m:t>d</m:t>
            </m:r>
            <m:r>
              <m:rPr>
                <m:sty m:val="i"/>
              </m:rPr>
              <m:t>ρ</m:t>
            </m:r>
            <m:r>
              <m:t/>
            </m:r>
            <m:r>
              <m:rPr>
                <m:sty m:val="i"/>
              </m:rPr>
              <m:t>d</m:t>
            </m:r>
            <m:r>
              <m:rPr>
                <m:sty m:val="i"/>
              </m:rPr>
              <m:t>ϕ</m:t>
            </m:r>
            <m:r>
              <m:t/>
            </m:r>
            <m:r>
              <m:rPr>
                <m:sty m:val="i"/>
              </m:rPr>
              <m:t>d</m:t>
            </m:r>
            <m:r>
              <m:rPr>
                <m:sty m:val="i"/>
              </m:rPr>
              <m:t>θ</m:t>
            </m:r>
          </m:e>
        </m:box>
      </m:oMath>
    </w:p>
    <w:p>
      <w:r>
        <w:rPr>
          <w:i/>
          <w:color w:val="64748B"/>
        </w:rPr>
        <w:t>Accessibility Description: volume element d V equals rho squared sin phi d rho d phi d theta</w:t>
      </w:r>
    </w:p>
    <w:p>
      <w:r>
        <w:rPr>
          <w:b/>
          <w:color w:val="1E3A8A"/>
        </w:rPr>
        <w:t>Unicode Linear Math: dV = ρ^2 \sinφ dρ dφ dθ</w:t>
      </w:r>
    </w:p>
    <w:p>
      <w:pPr>
        <w:spacing w:after="360"/>
      </w:pPr>
      <w:r>
        <w:rPr>
          <w:color w:val="B91C1C"/>
        </w:rPr>
        <w:t>Keyboard Complexity Score (KCS): 28.5</w:t>
      </w:r>
    </w:p>
    <w:p>
      <w:pPr>
        <w:pStyle w:val="Heading3"/>
      </w:pPr>
      <w:r>
        <w:t>61. Cylindrical Volume Element</w:t>
      </w:r>
    </w:p>
    <w:p>
      <w:pPr>
        <w:spacing w:before="120" w:after="120"/>
      </w:pPr>
      <m:oMath>
        <m:box>
          <m:e>
            <m:r>
              <m:rPr>
                <m:sty m:val="i"/>
              </m:rPr>
              <m:t>d</m:t>
            </m:r>
            <m:r>
              <m:rPr>
                <m:sty m:val="i"/>
              </m:rPr>
              <m:t>V</m:t>
            </m:r>
            <m:r>
              <m:rPr>
                <m:sty m:val="p"/>
              </m:rPr>
              <m:t>=</m:t>
            </m:r>
            <m:r>
              <m:rPr>
                <m:sty m:val="i"/>
              </m:rPr>
              <m:t>r</m:t>
            </m:r>
            <m:r>
              <m:t/>
            </m:r>
            <m:r>
              <m:rPr>
                <m:sty m:val="i"/>
              </m:rPr>
              <m:t>d</m:t>
            </m:r>
            <m:r>
              <m:rPr>
                <m:sty m:val="i"/>
              </m:rPr>
              <m:t>z</m:t>
            </m:r>
            <m:r>
              <m:t/>
            </m:r>
            <m:r>
              <m:rPr>
                <m:sty m:val="i"/>
              </m:rPr>
              <m:t>d</m:t>
            </m:r>
            <m:r>
              <m:rPr>
                <m:sty m:val="i"/>
              </m:rPr>
              <m:t>r</m:t>
            </m:r>
            <m:r>
              <m:t/>
            </m:r>
            <m:r>
              <m:rPr>
                <m:sty m:val="i"/>
              </m:rPr>
              <m:t>d</m:t>
            </m:r>
            <m:r>
              <m:rPr>
                <m:sty m:val="i"/>
              </m:rPr>
              <m:t>θ</m:t>
            </m:r>
          </m:e>
        </m:box>
      </m:oMath>
    </w:p>
    <w:p>
      <w:r>
        <w:rPr>
          <w:i/>
          <w:color w:val="64748B"/>
        </w:rPr>
        <w:t>Accessibility Description: volume element d V equals r d z d r d theta</w:t>
      </w:r>
    </w:p>
    <w:p>
      <w:r>
        <w:rPr>
          <w:b/>
          <w:color w:val="1E3A8A"/>
        </w:rPr>
        <w:t>Unicode Linear Math: dV = r dz dr dθ</w:t>
      </w:r>
    </w:p>
    <w:p>
      <w:pPr>
        <w:spacing w:after="360"/>
      </w:pPr>
      <w:r>
        <w:rPr>
          <w:color w:val="B91C1C"/>
        </w:rPr>
        <w:t>Keyboard Complexity Score (KCS): 16.0</w:t>
      </w:r>
    </w:p>
    <w:p>
      <w:pPr>
        <w:pStyle w:val="Heading3"/>
      </w:pPr>
      <w:r>
        <w:t>62. Equation of a Plane</w:t>
      </w:r>
    </w:p>
    <w:p>
      <w:pPr>
        <w:spacing w:before="120" w:after="120"/>
      </w:pPr>
      <m:oMath>
        <m:box>
          <m:e>
            <m:r>
              <m:rPr>
                <m:sty m:val="i"/>
              </m:rPr>
              <m:t>a</m:t>
            </m:r>
            <m:r>
              <m:rPr>
                <m:sty m:val="p"/>
              </m:rPr>
              <m:t>(</m:t>
            </m:r>
            <m:r>
              <m:rPr>
                <m:sty m:val="i"/>
              </m:rPr>
              <m:t>x</m:t>
            </m:r>
            <m:r>
              <m:rPr>
                <m:sty m:val="p"/>
              </m:rPr>
              <m:t>−</m:t>
            </m:r>
            <m:sSub>
              <m:e>
                <m:r>
                  <m:rPr>
                    <m:sty m:val="i"/>
                  </m:rPr>
                  <m:t>x</m:t>
                </m:r>
              </m:e>
              <m:sub>
                <m:r>
                  <m:rPr>
                    <m:sty m:val="p"/>
                  </m:rPr>
                  <m:t>0</m:t>
                </m:r>
              </m:sub>
            </m:sSub>
            <m:r>
              <m:rPr>
                <m:sty m:val="p"/>
              </m:rPr>
              <m:t>)</m:t>
            </m:r>
            <m:r>
              <m:rPr>
                <m:sty m:val="p"/>
              </m:rPr>
              <m:t>+</m:t>
            </m:r>
            <m:r>
              <m:rPr>
                <m:sty m:val="i"/>
              </m:rPr>
              <m:t>b</m:t>
            </m:r>
            <m:r>
              <m:rPr>
                <m:sty m:val="p"/>
              </m:rPr>
              <m:t>(</m:t>
            </m:r>
            <m:r>
              <m:rPr>
                <m:sty m:val="i"/>
              </m:rPr>
              <m:t>y</m:t>
            </m:r>
            <m:r>
              <m:rPr>
                <m:sty m:val="p"/>
              </m:rPr>
              <m:t>−</m:t>
            </m:r>
            <m:sSub>
              <m:e>
                <m:r>
                  <m:rPr>
                    <m:sty m:val="i"/>
                  </m:rPr>
                  <m:t>y</m:t>
                </m:r>
              </m:e>
              <m:sub>
                <m:r>
                  <m:rPr>
                    <m:sty m:val="p"/>
                  </m:rPr>
                  <m:t>0</m:t>
                </m:r>
              </m:sub>
            </m:sSub>
            <m:r>
              <m:rPr>
                <m:sty m:val="p"/>
              </m:rPr>
              <m:t>)</m:t>
            </m:r>
            <m:r>
              <m:rPr>
                <m:sty m:val="p"/>
              </m:rPr>
              <m:t>+</m:t>
            </m:r>
            <m:r>
              <m:rPr>
                <m:sty m:val="i"/>
              </m:rPr>
              <m:t>c</m:t>
            </m:r>
            <m:r>
              <m:rPr>
                <m:sty m:val="p"/>
              </m:rPr>
              <m:t>(</m:t>
            </m:r>
            <m:r>
              <m:rPr>
                <m:sty m:val="i"/>
              </m:rPr>
              <m:t>z</m:t>
            </m:r>
            <m:r>
              <m:rPr>
                <m:sty m:val="p"/>
              </m:rPr>
              <m:t>−</m:t>
            </m:r>
            <m:sSub>
              <m:e>
                <m:r>
                  <m:rPr>
                    <m:sty m:val="i"/>
                  </m:rPr>
                  <m:t>z</m:t>
                </m:r>
              </m:e>
              <m:sub>
                <m:r>
                  <m:rPr>
                    <m:sty m:val="p"/>
                  </m:rPr>
                  <m:t>0</m:t>
                </m:r>
              </m:sub>
            </m:sSub>
            <m:r>
              <m:rPr>
                <m:sty m:val="p"/>
              </m:rPr>
              <m:t>)</m:t>
            </m:r>
            <m:r>
              <m:rPr>
                <m:sty m:val="p"/>
              </m:rPr>
              <m:t>=</m:t>
            </m:r>
            <m:r>
              <m:rPr>
                <m:sty m:val="p"/>
              </m:rPr>
              <m:t>0</m:t>
            </m:r>
          </m:e>
        </m:box>
      </m:oMath>
    </w:p>
    <w:p>
      <w:r>
        <w:rPr>
          <w:i/>
          <w:color w:val="64748B"/>
        </w:rPr>
        <w:t>Accessibility Description: a times x minus x 0 plus b times y minus y 0 plus c times z minus z 0 equals 0</w:t>
      </w:r>
    </w:p>
    <w:p>
      <w:r>
        <w:rPr>
          <w:b/>
          <w:color w:val="1E3A8A"/>
        </w:rPr>
        <w:t>Unicode Linear Math: a(x-x_0) + b(y-y_0) + c(z-z_0) = 0</w:t>
      </w:r>
    </w:p>
    <w:p>
      <w:pPr>
        <w:spacing w:after="360"/>
      </w:pPr>
      <w:r>
        <w:rPr>
          <w:color w:val="B91C1C"/>
        </w:rPr>
        <w:t>Keyboard Complexity Score (KCS): 51.0</w:t>
      </w:r>
    </w:p>
    <w:p>
      <w:pPr>
        <w:pStyle w:val="Heading3"/>
      </w:pPr>
      <w:r>
        <w:t>63. Partial Derivative Chain Rule</w:t>
      </w:r>
    </w:p>
    <w:p>
      <w:pPr>
        <w:spacing w:before="120" w:after="120"/>
      </w:pPr>
      <m:oMath>
        <m:box>
          <m:e>
            <m:f>
              <m:num>
                <m:box>
                  <m:e>
                    <m:r>
                      <m:rPr>
                        <m:sty m:val="p"/>
                      </m:rPr>
                      <m:t>∂</m:t>
                    </m:r>
                    <m:r>
                      <m:rPr>
                        <m:sty m:val="i"/>
                      </m:rPr>
                      <m:t>z</m:t>
                    </m:r>
                  </m:e>
                </m:box>
              </m:num>
              <m:den>
                <m:box>
                  <m:e>
                    <m:r>
                      <m:rPr>
                        <m:sty m:val="p"/>
                      </m:rPr>
                      <m:t>∂</m:t>
                    </m:r>
                    <m:r>
                      <m:rPr>
                        <m:sty m:val="i"/>
                      </m:rPr>
                      <m:t>u</m:t>
                    </m:r>
                  </m:e>
                </m:box>
              </m:den>
            </m:f>
            <m:r>
              <m:rPr>
                <m:sty m:val="p"/>
              </m:rPr>
              <m:t>=</m:t>
            </m:r>
            <m:f>
              <m:num>
                <m:box>
                  <m:e>
                    <m:r>
                      <m:rPr>
                        <m:sty m:val="p"/>
                      </m:rPr>
                      <m:t>∂</m:t>
                    </m:r>
                    <m:r>
                      <m:rPr>
                        <m:sty m:val="i"/>
                      </m:rPr>
                      <m:t>z</m:t>
                    </m:r>
                  </m:e>
                </m:box>
              </m:num>
              <m:den>
                <m:box>
                  <m:e>
                    <m:r>
                      <m:rPr>
                        <m:sty m:val="p"/>
                      </m:rPr>
                      <m:t>∂</m:t>
                    </m:r>
                    <m:r>
                      <m:rPr>
                        <m:sty m:val="i"/>
                      </m:rPr>
                      <m:t>x</m:t>
                    </m:r>
                  </m:e>
                </m:box>
              </m:den>
            </m:f>
            <m:f>
              <m:num>
                <m:box>
                  <m:e>
                    <m:r>
                      <m:rPr>
                        <m:sty m:val="p"/>
                      </m:rPr>
                      <m:t>∂</m:t>
                    </m:r>
                    <m:r>
                      <m:rPr>
                        <m:sty m:val="i"/>
                      </m:rPr>
                      <m:t>x</m:t>
                    </m:r>
                  </m:e>
                </m:box>
              </m:num>
              <m:den>
                <m:box>
                  <m:e>
                    <m:r>
                      <m:rPr>
                        <m:sty m:val="p"/>
                      </m:rPr>
                      <m:t>∂</m:t>
                    </m:r>
                    <m:r>
                      <m:rPr>
                        <m:sty m:val="i"/>
                      </m:rPr>
                      <m:t>u</m:t>
                    </m:r>
                  </m:e>
                </m:box>
              </m:den>
            </m:f>
            <m:r>
              <m:rPr>
                <m:sty m:val="p"/>
              </m:rPr>
              <m:t>+</m:t>
            </m:r>
            <m:f>
              <m:num>
                <m:box>
                  <m:e>
                    <m:r>
                      <m:rPr>
                        <m:sty m:val="p"/>
                      </m:rPr>
                      <m:t>∂</m:t>
                    </m:r>
                    <m:r>
                      <m:rPr>
                        <m:sty m:val="i"/>
                      </m:rPr>
                      <m:t>z</m:t>
                    </m:r>
                  </m:e>
                </m:box>
              </m:num>
              <m:den>
                <m:box>
                  <m:e>
                    <m:r>
                      <m:rPr>
                        <m:sty m:val="p"/>
                      </m:rPr>
                      <m:t>∂</m:t>
                    </m:r>
                    <m:r>
                      <m:rPr>
                        <m:sty m:val="i"/>
                      </m:rPr>
                      <m:t>y</m:t>
                    </m:r>
                  </m:e>
                </m:box>
              </m:den>
            </m:f>
            <m:f>
              <m:num>
                <m:box>
                  <m:e>
                    <m:r>
                      <m:rPr>
                        <m:sty m:val="p"/>
                      </m:rPr>
                      <m:t>∂</m:t>
                    </m:r>
                    <m:r>
                      <m:rPr>
                        <m:sty m:val="i"/>
                      </m:rPr>
                      <m:t>y</m:t>
                    </m:r>
                  </m:e>
                </m:box>
              </m:num>
              <m:den>
                <m:box>
                  <m:e>
                    <m:r>
                      <m:rPr>
                        <m:sty m:val="p"/>
                      </m:rPr>
                      <m:t>∂</m:t>
                    </m:r>
                    <m:r>
                      <m:rPr>
                        <m:sty m:val="i"/>
                      </m:rPr>
                      <m:t>u</m:t>
                    </m:r>
                  </m:e>
                </m:box>
              </m:den>
            </m:f>
          </m:e>
        </m:box>
      </m:oMath>
    </w:p>
    <w:p>
      <w:r>
        <w:rPr>
          <w:i/>
          <w:color w:val="64748B"/>
        </w:rPr>
        <w:t>Accessibility Description: partial of z with respect to u equals partial of z with respect to x times partial of x with respect to u plus partial of z with respect to y times partial of y with respect to u</w:t>
      </w:r>
    </w:p>
    <w:p>
      <w:r>
        <w:rPr>
          <w:b/>
          <w:color w:val="1E3A8A"/>
        </w:rPr>
        <w:t>Unicode Linear Math: (∂ z)/(∂ u) = (∂ z)/(∂ x)(∂ x)/(∂ u) + (∂ z)/(∂ y)(∂ y)/(∂ u)</w:t>
      </w:r>
    </w:p>
    <w:p>
      <w:pPr>
        <w:spacing w:after="360"/>
      </w:pPr>
      <w:r>
        <w:rPr>
          <w:color w:val="B91C1C"/>
        </w:rPr>
        <w:t>Keyboard Complexity Score (KCS): 92.0</w:t>
      </w:r>
    </w:p>
    <w:p>
      <w:pPr>
        <w:pStyle w:val="Heading3"/>
      </w:pPr>
      <w:r>
        <w:t>64. Clairaut's Theorem</w:t>
      </w:r>
    </w:p>
    <w:p>
      <w:pPr>
        <w:spacing w:before="120" w:after="120"/>
      </w:pPr>
      <m:oMath>
        <m:box>
          <m:e>
            <m:f>
              <m:num>
                <m:box>
                  <m:e>
                    <m:sSup>
                      <m:e>
                        <m:r>
                          <m:rPr>
                            <m:sty m:val="p"/>
                          </m:rPr>
                          <m:t>∂</m:t>
                        </m:r>
                      </m:e>
                      <m:sup>
                        <m:r>
                          <m:rPr>
                            <m:sty m:val="p"/>
                          </m:rPr>
                          <m:t>2</m:t>
                        </m:r>
                      </m:sup>
                    </m:sSup>
                    <m:r>
                      <m:rPr>
                        <m:sty m:val="i"/>
                      </m:rPr>
                      <m:t>f</m:t>
                    </m:r>
                  </m:e>
                </m:box>
              </m:num>
              <m:den>
                <m:box>
                  <m:e>
                    <m:r>
                      <m:rPr>
                        <m:sty m:val="p"/>
                      </m:rPr>
                      <m:t>∂</m:t>
                    </m:r>
                    <m:r>
                      <m:rPr>
                        <m:sty m:val="i"/>
                      </m:rPr>
                      <m:t>x</m:t>
                    </m:r>
                    <m:r>
                      <m:rPr>
                        <m:sty m:val="p"/>
                      </m:rPr>
                      <m:t>∂</m:t>
                    </m:r>
                    <m:r>
                      <m:rPr>
                        <m:sty m:val="i"/>
                      </m:rPr>
                      <m:t>y</m:t>
                    </m:r>
                  </m:e>
                </m:box>
              </m:den>
            </m:f>
            <m:r>
              <m:rPr>
                <m:sty m:val="p"/>
              </m:rPr>
              <m:t>=</m:t>
            </m:r>
            <m:f>
              <m:num>
                <m:box>
                  <m:e>
                    <m:sSup>
                      <m:e>
                        <m:r>
                          <m:rPr>
                            <m:sty m:val="p"/>
                          </m:rPr>
                          <m:t>∂</m:t>
                        </m:r>
                      </m:e>
                      <m:sup>
                        <m:r>
                          <m:rPr>
                            <m:sty m:val="p"/>
                          </m:rPr>
                          <m:t>2</m:t>
                        </m:r>
                      </m:sup>
                    </m:sSup>
                    <m:r>
                      <m:rPr>
                        <m:sty m:val="i"/>
                      </m:rPr>
                      <m:t>f</m:t>
                    </m:r>
                  </m:e>
                </m:box>
              </m:num>
              <m:den>
                <m:box>
                  <m:e>
                    <m:r>
                      <m:rPr>
                        <m:sty m:val="p"/>
                      </m:rPr>
                      <m:t>∂</m:t>
                    </m:r>
                    <m:r>
                      <m:rPr>
                        <m:sty m:val="i"/>
                      </m:rPr>
                      <m:t>y</m:t>
                    </m:r>
                    <m:r>
                      <m:rPr>
                        <m:sty m:val="p"/>
                      </m:rPr>
                      <m:t>∂</m:t>
                    </m:r>
                    <m:r>
                      <m:rPr>
                        <m:sty m:val="i"/>
                      </m:rPr>
                      <m:t>x</m:t>
                    </m:r>
                  </m:e>
                </m:box>
              </m:den>
            </m:f>
          </m:e>
        </m:box>
      </m:oMath>
    </w:p>
    <w:p>
      <w:r>
        <w:rPr>
          <w:i/>
          <w:color w:val="64748B"/>
        </w:rPr>
        <w:t>Accessibility Description: second partial of f with respect to x then y equals second partial of f with respect to y then x</w:t>
      </w:r>
    </w:p>
    <w:p>
      <w:r>
        <w:rPr>
          <w:b/>
          <w:color w:val="1E3A8A"/>
        </w:rPr>
        <w:t>Unicode Linear Math: (∂^2 f)/(∂ x ∂ y) = (∂^2 f)/(∂ y ∂ x)</w:t>
      </w:r>
    </w:p>
    <w:p>
      <w:pPr>
        <w:spacing w:after="360"/>
      </w:pPr>
      <w:r>
        <w:rPr>
          <w:color w:val="B91C1C"/>
        </w:rPr>
        <w:t>Keyboard Complexity Score (KCS): 55.0</w:t>
      </w:r>
    </w:p>
    <w:p>
      <w:pPr>
        <w:pStyle w:val="Heading3"/>
      </w:pPr>
      <w:r>
        <w:t>65. Tangent Plane Equation</w:t>
      </w:r>
    </w:p>
    <w:p>
      <w:pPr>
        <w:spacing w:before="120" w:after="120"/>
      </w:pPr>
      <m:oMath>
        <m:box>
          <m:e>
            <m:r>
              <m:rPr>
                <m:sty m:val="i"/>
              </m:rPr>
              <m:t>z</m:t>
            </m:r>
            <m:r>
              <m:rPr>
                <m:sty m:val="p"/>
              </m:rPr>
              <m:t>−</m:t>
            </m:r>
            <m:sSub>
              <m:e>
                <m:r>
                  <m:rPr>
                    <m:sty m:val="i"/>
                  </m:rPr>
                  <m:t>z</m:t>
                </m:r>
              </m:e>
              <m:sub>
                <m:r>
                  <m:rPr>
                    <m:sty m:val="p"/>
                  </m:rPr>
                  <m:t>0</m:t>
                </m:r>
              </m:sub>
            </m:sSub>
            <m:r>
              <m:rPr>
                <m:sty m:val="p"/>
              </m:rPr>
              <m:t>=</m:t>
            </m:r>
            <m:sSub>
              <m:e>
                <m:r>
                  <m:rPr>
                    <m:sty m:val="i"/>
                  </m:rPr>
                  <m:t>f</m:t>
                </m:r>
              </m:e>
              <m:sub>
                <m:r>
                  <m:rPr>
                    <m:sty m:val="i"/>
                  </m:rPr>
                  <m:t>x</m:t>
                </m:r>
              </m:sub>
            </m:sSub>
            <m:r>
              <m:rPr>
                <m:sty m:val="p"/>
              </m:rPr>
              <m:t>(</m:t>
            </m:r>
            <m:sSub>
              <m:e>
                <m:r>
                  <m:rPr>
                    <m:sty m:val="i"/>
                  </m:rPr>
                  <m:t>x</m:t>
                </m:r>
              </m:e>
              <m:sub>
                <m:r>
                  <m:rPr>
                    <m:sty m:val="p"/>
                  </m:rPr>
                  <m:t>0</m:t>
                </m:r>
              </m:sub>
            </m:sSub>
            <m:r>
              <m:rPr>
                <m:sty m:val="p"/>
              </m:rPr>
              <m:t>,</m:t>
            </m:r>
            <m:sSub>
              <m:e>
                <m:r>
                  <m:rPr>
                    <m:sty m:val="i"/>
                  </m:rPr>
                  <m:t>y</m:t>
                </m:r>
              </m:e>
              <m:sub>
                <m:r>
                  <m:rPr>
                    <m:sty m:val="p"/>
                  </m:rPr>
                  <m:t>0</m:t>
                </m:r>
              </m:sub>
            </m:sSub>
            <m:r>
              <m:rPr>
                <m:sty m:val="p"/>
              </m:rPr>
              <m:t>)</m:t>
            </m:r>
            <m:r>
              <m:rPr>
                <m:sty m:val="p"/>
              </m:rPr>
              <m:t>(</m:t>
            </m:r>
            <m:r>
              <m:rPr>
                <m:sty m:val="i"/>
              </m:rPr>
              <m:t>x</m:t>
            </m:r>
            <m:r>
              <m:rPr>
                <m:sty m:val="p"/>
              </m:rPr>
              <m:t>−</m:t>
            </m:r>
            <m:sSub>
              <m:e>
                <m:r>
                  <m:rPr>
                    <m:sty m:val="i"/>
                  </m:rPr>
                  <m:t>x</m:t>
                </m:r>
              </m:e>
              <m:sub>
                <m:r>
                  <m:rPr>
                    <m:sty m:val="p"/>
                  </m:rPr>
                  <m:t>0</m:t>
                </m:r>
              </m:sub>
            </m:sSub>
            <m:r>
              <m:rPr>
                <m:sty m:val="p"/>
              </m:rPr>
              <m:t>)</m:t>
            </m:r>
            <m:r>
              <m:rPr>
                <m:sty m:val="p"/>
              </m:rPr>
              <m:t>+</m:t>
            </m:r>
            <m:sSub>
              <m:e>
                <m:r>
                  <m:rPr>
                    <m:sty m:val="i"/>
                  </m:rPr>
                  <m:t>f</m:t>
                </m:r>
              </m:e>
              <m:sub>
                <m:r>
                  <m:rPr>
                    <m:sty m:val="i"/>
                  </m:rPr>
                  <m:t>y</m:t>
                </m:r>
              </m:sub>
            </m:sSub>
            <m:r>
              <m:rPr>
                <m:sty m:val="p"/>
              </m:rPr>
              <m:t>(</m:t>
            </m:r>
            <m:sSub>
              <m:e>
                <m:r>
                  <m:rPr>
                    <m:sty m:val="i"/>
                  </m:rPr>
                  <m:t>x</m:t>
                </m:r>
              </m:e>
              <m:sub>
                <m:r>
                  <m:rPr>
                    <m:sty m:val="p"/>
                  </m:rPr>
                  <m:t>0</m:t>
                </m:r>
              </m:sub>
            </m:sSub>
            <m:r>
              <m:rPr>
                <m:sty m:val="p"/>
              </m:rPr>
              <m:t>,</m:t>
            </m:r>
            <m:sSub>
              <m:e>
                <m:r>
                  <m:rPr>
                    <m:sty m:val="i"/>
                  </m:rPr>
                  <m:t>y</m:t>
                </m:r>
              </m:e>
              <m:sub>
                <m:r>
                  <m:rPr>
                    <m:sty m:val="p"/>
                  </m:rPr>
                  <m:t>0</m:t>
                </m:r>
              </m:sub>
            </m:sSub>
            <m:r>
              <m:rPr>
                <m:sty m:val="p"/>
              </m:rPr>
              <m:t>)</m:t>
            </m:r>
            <m:r>
              <m:rPr>
                <m:sty m:val="p"/>
              </m:rPr>
              <m:t>(</m:t>
            </m:r>
            <m:r>
              <m:rPr>
                <m:sty m:val="i"/>
              </m:rPr>
              <m:t>y</m:t>
            </m:r>
            <m:r>
              <m:rPr>
                <m:sty m:val="p"/>
              </m:rPr>
              <m:t>−</m:t>
            </m:r>
            <m:sSub>
              <m:e>
                <m:r>
                  <m:rPr>
                    <m:sty m:val="i"/>
                  </m:rPr>
                  <m:t>y</m:t>
                </m:r>
              </m:e>
              <m:sub>
                <m:r>
                  <m:rPr>
                    <m:sty m:val="p"/>
                  </m:rPr>
                  <m:t>0</m:t>
                </m:r>
              </m:sub>
            </m:sSub>
            <m:r>
              <m:rPr>
                <m:sty m:val="p"/>
              </m:rPr>
              <m:t>)</m:t>
            </m:r>
          </m:e>
        </m:box>
      </m:oMath>
    </w:p>
    <w:p>
      <w:r>
        <w:rPr>
          <w:i/>
          <w:color w:val="64748B"/>
        </w:rPr>
        <w:t>Accessibility Description: z minus z 0 equals f x at x 0 y 0 times x minus x 0 plus f y at x 0 y 0 times y minus y 0</w:t>
      </w:r>
    </w:p>
    <w:p>
      <w:r>
        <w:rPr>
          <w:b/>
          <w:color w:val="1E3A8A"/>
        </w:rPr>
        <w:t>Unicode Linear Math: z - z_0 = f_x(x_0, y_0)(x - x_0) + f_y(x_0, y_0)(y - y_0)</w:t>
      </w:r>
    </w:p>
    <w:p>
      <w:pPr>
        <w:spacing w:after="360"/>
      </w:pPr>
      <w:r>
        <w:rPr>
          <w:color w:val="B91C1C"/>
        </w:rPr>
        <w:t>Keyboard Complexity Score (KCS): 93.0</w:t>
      </w:r>
    </w:p>
    <w:p>
      <w:pPr>
        <w:pStyle w:val="Heading3"/>
      </w:pPr>
      <w:r>
        <w:t>66. Curvature of Vector Function</w:t>
      </w:r>
    </w:p>
    <w:p>
      <w:pPr>
        <w:spacing w:before="120" w:after="120"/>
      </w:pPr>
      <m:oMath>
        <m:box>
          <m:e>
            <m:r>
              <m:rPr>
                <m:sty m:val="i"/>
              </m:rPr>
              <m:t>κ</m:t>
            </m:r>
            <m:r>
              <m:rPr>
                <m:sty m:val="p"/>
              </m:rPr>
              <m:t>=</m:t>
            </m:r>
            <m:f>
              <m:num>
                <m:box>
                  <m:e>
                    <m:r>
                      <m:rPr>
                        <m:sty m:val="p"/>
                      </m:rPr>
                      <m:t>‖</m:t>
                    </m:r>
                    <m:sSup>
                      <m:e>
                        <m:r>
                          <m:rPr>
                            <m:sty m:val="i"/>
                          </m:rPr>
                          <m:t>𝐓</m:t>
                        </m:r>
                      </m:e>
                      <m:sup>
                        <m:r>
                          <m:rPr>
                            <m:sty m:val="i"/>
                          </m:rPr>
                          <m:t>′</m:t>
                        </m:r>
                      </m:sup>
                    </m:sSup>
                    <m:r>
                      <m:rPr>
                        <m:sty m:val="p"/>
                      </m:rPr>
                      <m:t>(</m:t>
                    </m:r>
                    <m:r>
                      <m:rPr>
                        <m:sty m:val="i"/>
                      </m:rPr>
                      <m:t>t</m:t>
                    </m:r>
                    <m:r>
                      <m:rPr>
                        <m:sty m:val="p"/>
                      </m:rPr>
                      <m:t>)</m:t>
                    </m:r>
                    <m:r>
                      <m:rPr>
                        <m:sty m:val="p"/>
                      </m:rPr>
                      <m:t>‖</m:t>
                    </m:r>
                  </m:e>
                </m:box>
              </m:num>
              <m:den>
                <m:box>
                  <m:e>
                    <m:r>
                      <m:rPr>
                        <m:sty m:val="p"/>
                      </m:rPr>
                      <m:t>‖</m:t>
                    </m:r>
                    <m:sSup>
                      <m:e>
                        <m:r>
                          <m:rPr>
                            <m:sty m:val="i"/>
                          </m:rPr>
                          <m:t>𝐫</m:t>
                        </m:r>
                      </m:e>
                      <m:sup>
                        <m:r>
                          <m:rPr>
                            <m:sty m:val="i"/>
                          </m:rPr>
                          <m:t>′</m:t>
                        </m:r>
                      </m:sup>
                    </m:sSup>
                    <m:r>
                      <m:rPr>
                        <m:sty m:val="p"/>
                      </m:rPr>
                      <m:t>(</m:t>
                    </m:r>
                    <m:r>
                      <m:rPr>
                        <m:sty m:val="i"/>
                      </m:rPr>
                      <m:t>t</m:t>
                    </m:r>
                    <m:r>
                      <m:rPr>
                        <m:sty m:val="p"/>
                      </m:rPr>
                      <m:t>)</m:t>
                    </m:r>
                    <m:r>
                      <m:rPr>
                        <m:sty m:val="p"/>
                      </m:rPr>
                      <m:t>‖</m:t>
                    </m:r>
                  </m:e>
                </m:box>
              </m:den>
            </m:f>
          </m:e>
        </m:box>
      </m:oMath>
    </w:p>
    <w:p>
      <w:r>
        <w:rPr>
          <w:i/>
          <w:color w:val="64748B"/>
        </w:rPr>
        <w:t>Accessibility Description: curvature kappa equals the norm of T prime of t over the norm of r prime of t</w:t>
      </w:r>
    </w:p>
    <w:p>
      <w:r>
        <w:rPr>
          <w:b/>
          <w:color w:val="1E3A8A"/>
        </w:rPr>
        <w:t>Unicode Linear Math: κ = (\|T'(t)\|)/(\|r'(t)\|)</w:t>
      </w:r>
    </w:p>
    <w:p>
      <w:pPr>
        <w:spacing w:after="360"/>
      </w:pPr>
      <w:r>
        <w:rPr>
          <w:color w:val="B91C1C"/>
        </w:rPr>
        <w:t>Keyboard Complexity Score (KCS): 48.0</w:t>
      </w:r>
    </w:p>
    <w:p>
      <w:pPr>
        <w:pStyle w:val="Heading3"/>
      </w:pPr>
      <w:r>
        <w:t>67. Unit Normal Vector</w:t>
      </w:r>
    </w:p>
    <w:p>
      <w:pPr>
        <w:spacing w:before="120" w:after="120"/>
      </w:pPr>
      <m:oMath>
        <m:box>
          <m:e>
            <m:r>
              <m:rPr>
                <m:sty m:val="i"/>
              </m:rPr>
              <m:t>𝐍</m:t>
            </m:r>
            <m:r>
              <m:rPr>
                <m:sty m:val="p"/>
              </m:rPr>
              <m:t>(</m:t>
            </m:r>
            <m:r>
              <m:rPr>
                <m:sty m:val="i"/>
              </m:rPr>
              <m:t>t</m:t>
            </m:r>
            <m:r>
              <m:rPr>
                <m:sty m:val="p"/>
              </m:rPr>
              <m:t>)</m:t>
            </m:r>
            <m:r>
              <m:rPr>
                <m:sty m:val="p"/>
              </m:rPr>
              <m:t>=</m:t>
            </m:r>
            <m:f>
              <m:num>
                <m:box>
                  <m:e>
                    <m:sSup>
                      <m:e>
                        <m:r>
                          <m:rPr>
                            <m:sty m:val="i"/>
                          </m:rPr>
                          <m:t>𝐓</m:t>
                        </m:r>
                      </m:e>
                      <m:sup>
                        <m:r>
                          <m:rPr>
                            <m:sty m:val="i"/>
                          </m:rPr>
                          <m:t>′</m:t>
                        </m:r>
                      </m:sup>
                    </m:sSup>
                    <m:r>
                      <m:rPr>
                        <m:sty m:val="p"/>
                      </m:rPr>
                      <m:t>(</m:t>
                    </m:r>
                    <m:r>
                      <m:rPr>
                        <m:sty m:val="i"/>
                      </m:rPr>
                      <m:t>t</m:t>
                    </m:r>
                    <m:r>
                      <m:rPr>
                        <m:sty m:val="p"/>
                      </m:rPr>
                      <m:t>)</m:t>
                    </m:r>
                  </m:e>
                </m:box>
              </m:num>
              <m:den>
                <m:box>
                  <m:e>
                    <m:r>
                      <m:rPr>
                        <m:sty m:val="p"/>
                      </m:rPr>
                      <m:t>‖</m:t>
                    </m:r>
                    <m:sSup>
                      <m:e>
                        <m:r>
                          <m:rPr>
                            <m:sty m:val="i"/>
                          </m:rPr>
                          <m:t>𝐓</m:t>
                        </m:r>
                      </m:e>
                      <m:sup>
                        <m:r>
                          <m:rPr>
                            <m:sty m:val="i"/>
                          </m:rPr>
                          <m:t>′</m:t>
                        </m:r>
                      </m:sup>
                    </m:sSup>
                    <m:r>
                      <m:rPr>
                        <m:sty m:val="p"/>
                      </m:rPr>
                      <m:t>(</m:t>
                    </m:r>
                    <m:r>
                      <m:rPr>
                        <m:sty m:val="i"/>
                      </m:rPr>
                      <m:t>t</m:t>
                    </m:r>
                    <m:r>
                      <m:rPr>
                        <m:sty m:val="p"/>
                      </m:rPr>
                      <m:t>)</m:t>
                    </m:r>
                    <m:r>
                      <m:rPr>
                        <m:sty m:val="p"/>
                      </m:rPr>
                      <m:t>‖</m:t>
                    </m:r>
                  </m:e>
                </m:box>
              </m:den>
            </m:f>
          </m:e>
        </m:box>
      </m:oMath>
    </w:p>
    <w:p>
      <w:r>
        <w:rPr>
          <w:i/>
          <w:color w:val="64748B"/>
        </w:rPr>
        <w:t>Accessibility Description: unit normal N of t equals T prime of t over the norm of T prime of t</w:t>
      </w:r>
    </w:p>
    <w:p>
      <w:r>
        <w:rPr>
          <w:b/>
          <w:color w:val="1E3A8A"/>
        </w:rPr>
        <w:t>Unicode Linear Math: N(t) = (T'(t))/(\|T'(t)\|)</w:t>
      </w:r>
    </w:p>
    <w:p>
      <w:pPr>
        <w:spacing w:after="360"/>
      </w:pPr>
      <w:r>
        <w:rPr>
          <w:color w:val="B91C1C"/>
        </w:rPr>
        <w:t>Keyboard Complexity Score (KCS): 46.0</w:t>
      </w:r>
    </w:p>
    <w:p>
      <w:pPr>
        <w:pStyle w:val="Heading3"/>
      </w:pPr>
      <w:r>
        <w:t>68. Arc Length of Space Curve</w:t>
      </w:r>
    </w:p>
    <w:p>
      <w:pPr>
        <w:spacing w:before="120" w:after="120"/>
      </w:pPr>
      <m:oMath>
        <m:box>
          <m:e>
            <m:r>
              <m:rPr>
                <m:sty m:val="i"/>
              </m:rPr>
              <m:t>s</m:t>
            </m:r>
            <m:r>
              <m:rPr>
                <m:sty m:val="p"/>
              </m:rPr>
              <m:t>(</m:t>
            </m:r>
            <m:r>
              <m:rPr>
                <m:sty m:val="i"/>
              </m:rPr>
              <m:t>t</m:t>
            </m:r>
            <m:r>
              <m:rPr>
                <m:sty m:val="p"/>
              </m:rPr>
              <m:t>)</m:t>
            </m:r>
            <m:r>
              <m:rPr>
                <m:sty m:val="p"/>
              </m:rPr>
              <m:t>=</m:t>
            </m:r>
            <m:nary>
              <m:naryPr>
                <m:chr m:val="∫"/>
                <m:limLoc m:val="subSup"/>
              </m:naryPr>
              <m:sub>
                <m:box>
                  <m:e>
                    <m:r>
                      <m:rPr>
                        <m:sty m:val="i"/>
                      </m:rPr>
                      <m:t>a</m:t>
                    </m:r>
                  </m:e>
                </m:box>
              </m:sub>
              <m:sup>
                <m:box>
                  <m:e>
                    <m:r>
                      <m:rPr>
                        <m:sty m:val="i"/>
                      </m:rPr>
                      <m:t>t</m:t>
                    </m:r>
                  </m:e>
                </m:box>
              </m:sup>
              <m:e>
                <m:r>
                  <m:rPr>
                    <m:sty m:val="p"/>
                  </m:rPr>
                  <m:t>‖</m:t>
                </m:r>
                <m:sSup>
                  <m:e>
                    <m:r>
                      <m:rPr>
                        <m:sty m:val="i"/>
                      </m:rPr>
                      <m:t>𝐫</m:t>
                    </m:r>
                  </m:e>
                  <m:sup>
                    <m:r>
                      <m:rPr>
                        <m:sty m:val="i"/>
                      </m:rPr>
                      <m:t>′</m:t>
                    </m:r>
                  </m:sup>
                </m:sSup>
                <m:r>
                  <m:rPr>
                    <m:sty m:val="p"/>
                  </m:rPr>
                  <m:t>(</m:t>
                </m:r>
                <m:r>
                  <m:rPr>
                    <m:sty m:val="i"/>
                  </m:rPr>
                  <m:t>u</m:t>
                </m:r>
                <m:r>
                  <m:rPr>
                    <m:sty m:val="p"/>
                  </m:rPr>
                  <m:t>)</m:t>
                </m:r>
                <m:r>
                  <m:rPr>
                    <m:sty m:val="p"/>
                  </m:rPr>
                  <m:t>‖</m:t>
                </m:r>
                <m:r>
                  <m:t/>
                </m:r>
                <m:r>
                  <m:rPr>
                    <m:sty m:val="i"/>
                  </m:rPr>
                  <m:t>d</m:t>
                </m:r>
                <m:r>
                  <m:rPr>
                    <m:sty m:val="i"/>
                  </m:rPr>
                  <m:t>u</m:t>
                </m:r>
              </m:e>
            </m:nary>
          </m:e>
        </m:box>
      </m:oMath>
    </w:p>
    <w:p>
      <w:r>
        <w:rPr>
          <w:i/>
          <w:color w:val="64748B"/>
        </w:rPr>
        <w:t>Accessibility Description: arc length s of t equals the integral from a to t of the norm of r prime of u d u</w:t>
      </w:r>
    </w:p>
    <w:p>
      <w:r>
        <w:rPr>
          <w:b/>
          <w:color w:val="1E3A8A"/>
        </w:rPr>
        <w:t>Unicode Linear Math: s(t) = ∫_a^t \|r'(u)\| du</w:t>
      </w:r>
    </w:p>
    <w:p>
      <w:pPr>
        <w:spacing w:after="360"/>
      </w:pPr>
      <w:r>
        <w:rPr>
          <w:color w:val="B91C1C"/>
        </w:rPr>
        <w:t>Keyboard Complexity Score (KCS): 40.0</w:t>
      </w:r>
    </w:p>
    <w:p>
      <w:pPr>
        <w:pStyle w:val="Heading3"/>
      </w:pPr>
      <w:r>
        <w:t>69. Lagrange Multipliers</w:t>
      </w:r>
    </w:p>
    <w:p>
      <w:pPr>
        <w:spacing w:before="120" w:after="120"/>
      </w:pPr>
      <m:oMath>
        <m:box>
          <m:e>
            <m:r>
              <m:rPr>
                <m:sty m:val="p"/>
              </m:rPr>
              <m:t>∇</m:t>
            </m:r>
            <m:r>
              <m:rPr>
                <m:sty m:val="i"/>
              </m:rPr>
              <m:t>f</m:t>
            </m:r>
            <m:r>
              <m:rPr>
                <m:sty m:val="p"/>
              </m:rPr>
              <m:t>=</m:t>
            </m:r>
            <m:r>
              <m:rPr>
                <m:sty m:val="i"/>
              </m:rPr>
              <m:t>λ</m:t>
            </m:r>
            <m:r>
              <m:rPr>
                <m:sty m:val="p"/>
              </m:rPr>
              <m:t>∇</m:t>
            </m:r>
            <m:r>
              <m:rPr>
                <m:sty m:val="i"/>
              </m:rPr>
              <m:t>g</m:t>
            </m:r>
          </m:e>
        </m:box>
      </m:oMath>
    </w:p>
    <w:p>
      <w:r>
        <w:rPr>
          <w:i/>
          <w:color w:val="64748B"/>
        </w:rPr>
        <w:t>Accessibility Description: gradient of f equals lambda times gradient of g</w:t>
      </w:r>
    </w:p>
    <w:p>
      <w:r>
        <w:rPr>
          <w:b/>
          <w:color w:val="1E3A8A"/>
        </w:rPr>
        <w:t>Unicode Linear Math: ∇ f = λ ∇ g</w:t>
      </w:r>
    </w:p>
    <w:p>
      <w:pPr>
        <w:spacing w:after="360"/>
      </w:pPr>
      <w:r>
        <w:rPr>
          <w:color w:val="B91C1C"/>
        </w:rPr>
        <w:t>Keyboard Complexity Score (KCS): 11.0</w:t>
      </w:r>
    </w:p>
    <w:p>
      <w:pPr>
        <w:pStyle w:val="Heading3"/>
      </w:pPr>
      <w:r>
        <w:t>70. Second Derivative Test (Multivariable)</w:t>
      </w:r>
    </w:p>
    <w:p>
      <w:pPr>
        <w:spacing w:before="120" w:after="120"/>
      </w:pPr>
      <m:oMath>
        <m:box>
          <m:e>
            <m:r>
              <m:rPr>
                <m:sty m:val="i"/>
              </m:rPr>
              <m:t>D</m:t>
            </m:r>
            <m:r>
              <m:rPr>
                <m:sty m:val="p"/>
              </m:rPr>
              <m:t>=</m:t>
            </m:r>
            <m:sSub>
              <m:e>
                <m:r>
                  <m:rPr>
                    <m:sty m:val="i"/>
                  </m:rPr>
                  <m:t>f</m:t>
                </m:r>
              </m:e>
              <m:sub>
                <m:box>
                  <m:e>
                    <m:r>
                      <m:rPr>
                        <m:sty m:val="i"/>
                      </m:rPr>
                      <m:t>x</m:t>
                    </m:r>
                    <m:r>
                      <m:rPr>
                        <m:sty m:val="i"/>
                      </m:rPr>
                      <m:t>x</m:t>
                    </m:r>
                  </m:e>
                </m:box>
              </m:sub>
            </m:sSub>
            <m:r>
              <m:rPr>
                <m:sty m:val="p"/>
              </m:rPr>
              <m:t>(</m:t>
            </m:r>
            <m:r>
              <m:rPr>
                <m:sty m:val="i"/>
              </m:rPr>
              <m:t>a</m:t>
            </m:r>
            <m:r>
              <m:rPr>
                <m:sty m:val="p"/>
              </m:rPr>
              <m:t>,</m:t>
            </m:r>
            <m:r>
              <m:rPr>
                <m:sty m:val="i"/>
              </m:rPr>
              <m:t>b</m:t>
            </m:r>
            <m:r>
              <m:rPr>
                <m:sty m:val="p"/>
              </m:rPr>
              <m:t>)</m:t>
            </m:r>
            <m:sSub>
              <m:e>
                <m:r>
                  <m:rPr>
                    <m:sty m:val="i"/>
                  </m:rPr>
                  <m:t>f</m:t>
                </m:r>
              </m:e>
              <m:sub>
                <m:box>
                  <m:e>
                    <m:r>
                      <m:rPr>
                        <m:sty m:val="i"/>
                      </m:rPr>
                      <m:t>y</m:t>
                    </m:r>
                    <m:r>
                      <m:rPr>
                        <m:sty m:val="i"/>
                      </m:rPr>
                      <m:t>y</m:t>
                    </m:r>
                  </m:e>
                </m:box>
              </m:sub>
            </m:sSub>
            <m:r>
              <m:rPr>
                <m:sty m:val="p"/>
              </m:rPr>
              <m:t>(</m:t>
            </m:r>
            <m:r>
              <m:rPr>
                <m:sty m:val="i"/>
              </m:rPr>
              <m:t>a</m:t>
            </m:r>
            <m:r>
              <m:rPr>
                <m:sty m:val="p"/>
              </m:rPr>
              <m:t>,</m:t>
            </m:r>
            <m:r>
              <m:rPr>
                <m:sty m:val="i"/>
              </m:rPr>
              <m:t>b</m:t>
            </m:r>
            <m:r>
              <m:rPr>
                <m:sty m:val="p"/>
              </m:rPr>
              <m:t>)</m:t>
            </m:r>
            <m:r>
              <m:rPr>
                <m:sty m:val="p"/>
              </m:rPr>
              <m:t>−</m:t>
            </m:r>
            <m:r>
              <m:rPr>
                <m:sty m:val="p"/>
              </m:rPr>
              <m:t>[</m:t>
            </m:r>
            <m:sSub>
              <m:e>
                <m:r>
                  <m:rPr>
                    <m:sty m:val="i"/>
                  </m:rPr>
                  <m:t>f</m:t>
                </m:r>
              </m:e>
              <m:sub>
                <m:box>
                  <m:e>
                    <m:r>
                      <m:rPr>
                        <m:sty m:val="i"/>
                      </m:rPr>
                      <m:t>x</m:t>
                    </m:r>
                    <m:r>
                      <m:rPr>
                        <m:sty m:val="i"/>
                      </m:rPr>
                      <m:t>y</m:t>
                    </m:r>
                  </m:e>
                </m:box>
              </m:sub>
            </m:sSub>
            <m:r>
              <m:rPr>
                <m:sty m:val="p"/>
              </m:rPr>
              <m:t>(</m:t>
            </m:r>
            <m:r>
              <m:rPr>
                <m:sty m:val="i"/>
              </m:rPr>
              <m:t>a</m:t>
            </m:r>
            <m:r>
              <m:rPr>
                <m:sty m:val="p"/>
              </m:rPr>
              <m:t>,</m:t>
            </m:r>
            <m:r>
              <m:rPr>
                <m:sty m:val="i"/>
              </m:rPr>
              <m:t>b</m:t>
            </m:r>
            <m:r>
              <m:rPr>
                <m:sty m:val="p"/>
              </m:rPr>
              <m:t>)</m:t>
            </m:r>
            <m:sSup>
              <m:e>
                <m:r>
                  <m:rPr>
                    <m:sty m:val="p"/>
                  </m:rPr>
                  <m:t>]</m:t>
                </m:r>
              </m:e>
              <m:sup>
                <m:r>
                  <m:rPr>
                    <m:sty m:val="p"/>
                  </m:rPr>
                  <m:t>2</m:t>
                </m:r>
              </m:sup>
            </m:sSup>
          </m:e>
        </m:box>
      </m:oMath>
    </w:p>
    <w:p>
      <w:r>
        <w:rPr>
          <w:i/>
          <w:color w:val="64748B"/>
        </w:rPr>
        <w:t>Accessibility Description: discriminant D equals f x x at a b times f y y at a b minus f x y at a b squared</w:t>
      </w:r>
    </w:p>
    <w:p>
      <w:r>
        <w:rPr>
          <w:b/>
          <w:color w:val="1E3A8A"/>
        </w:rPr>
        <w:t>Unicode Linear Math: D = f_(xx)(a,b)f_(yy)(a,b) - [f_(xy)(a,b)]^2</w:t>
      </w:r>
    </w:p>
    <w:p>
      <w:pPr>
        <w:spacing w:after="360"/>
      </w:pPr>
      <w:r>
        <w:rPr>
          <w:color w:val="B91C1C"/>
        </w:rPr>
        <w:t>Keyboard Complexity Score (KCS): 69.0</w:t>
      </w:r>
    </w:p>
    <w:p>
      <w:pPr>
        <w:pStyle w:val="Heading3"/>
      </w:pPr>
      <w:r>
        <w:t>71. Equation of Sphere</w:t>
      </w:r>
    </w:p>
    <w:p>
      <w:pPr>
        <w:spacing w:before="120" w:after="120"/>
      </w:pPr>
      <m:oMath>
        <m:box>
          <m:e>
            <m:r>
              <m:rPr>
                <m:sty m:val="p"/>
              </m:rPr>
              <m:t>(</m:t>
            </m:r>
            <m:r>
              <m:rPr>
                <m:sty m:val="i"/>
              </m:rPr>
              <m:t>x</m:t>
            </m:r>
            <m:r>
              <m:rPr>
                <m:sty m:val="p"/>
              </m:rPr>
              <m:t>−</m:t>
            </m:r>
            <m:r>
              <m:rPr>
                <m:sty m:val="i"/>
              </m:rPr>
              <m:t>a</m:t>
            </m:r>
            <m:sSup>
              <m:e>
                <m:r>
                  <m:rPr>
                    <m:sty m:val="p"/>
                  </m:rPr>
                  <m:t>)</m:t>
                </m:r>
              </m:e>
              <m:sup>
                <m:r>
                  <m:rPr>
                    <m:sty m:val="p"/>
                  </m:rPr>
                  <m:t>2</m:t>
                </m:r>
              </m:sup>
            </m:sSup>
            <m:r>
              <m:rPr>
                <m:sty m:val="p"/>
              </m:rPr>
              <m:t>+</m:t>
            </m:r>
            <m:r>
              <m:rPr>
                <m:sty m:val="p"/>
              </m:rPr>
              <m:t>(</m:t>
            </m:r>
            <m:r>
              <m:rPr>
                <m:sty m:val="i"/>
              </m:rPr>
              <m:t>y</m:t>
            </m:r>
            <m:r>
              <m:rPr>
                <m:sty m:val="p"/>
              </m:rPr>
              <m:t>−</m:t>
            </m:r>
            <m:r>
              <m:rPr>
                <m:sty m:val="i"/>
              </m:rPr>
              <m:t>b</m:t>
            </m:r>
            <m:sSup>
              <m:e>
                <m:r>
                  <m:rPr>
                    <m:sty m:val="p"/>
                  </m:rPr>
                  <m:t>)</m:t>
                </m:r>
              </m:e>
              <m:sup>
                <m:r>
                  <m:rPr>
                    <m:sty m:val="p"/>
                  </m:rPr>
                  <m:t>2</m:t>
                </m:r>
              </m:sup>
            </m:sSup>
            <m:r>
              <m:rPr>
                <m:sty m:val="p"/>
              </m:rPr>
              <m:t>+</m:t>
            </m:r>
            <m:r>
              <m:rPr>
                <m:sty m:val="p"/>
              </m:rPr>
              <m:t>(</m:t>
            </m:r>
            <m:r>
              <m:rPr>
                <m:sty m:val="i"/>
              </m:rPr>
              <m:t>z</m:t>
            </m:r>
            <m:r>
              <m:rPr>
                <m:sty m:val="p"/>
              </m:rPr>
              <m:t>−</m:t>
            </m:r>
            <m:r>
              <m:rPr>
                <m:sty m:val="i"/>
              </m:rPr>
              <m:t>c</m:t>
            </m:r>
            <m:sSup>
              <m:e>
                <m:r>
                  <m:rPr>
                    <m:sty m:val="p"/>
                  </m:rPr>
                  <m:t>)</m:t>
                </m:r>
              </m:e>
              <m:sup>
                <m:r>
                  <m:rPr>
                    <m:sty m:val="p"/>
                  </m:rPr>
                  <m:t>2</m:t>
                </m:r>
              </m:sup>
            </m:sSup>
            <m:r>
              <m:rPr>
                <m:sty m:val="p"/>
              </m:rPr>
              <m:t>=</m:t>
            </m:r>
            <m:sSup>
              <m:e>
                <m:r>
                  <m:rPr>
                    <m:sty m:val="i"/>
                  </m:rPr>
                  <m:t>R</m:t>
                </m:r>
              </m:e>
              <m:sup>
                <m:r>
                  <m:rPr>
                    <m:sty m:val="p"/>
                  </m:rPr>
                  <m:t>2</m:t>
                </m:r>
              </m:sup>
            </m:sSup>
          </m:e>
        </m:box>
      </m:oMath>
    </w:p>
    <w:p>
      <w:r>
        <w:rPr>
          <w:i/>
          <w:color w:val="64748B"/>
        </w:rPr>
        <w:t>Accessibility Description: x minus a squared plus y minus b squared plus z minus c squared equals R squared</w:t>
      </w:r>
    </w:p>
    <w:p>
      <w:r>
        <w:rPr>
          <w:b/>
          <w:color w:val="1E3A8A"/>
        </w:rPr>
        <w:t>Unicode Linear Math: (x-a)^2 + (y-b)^2 + (z-c)^2 = R^2</w:t>
      </w:r>
    </w:p>
    <w:p>
      <w:pPr>
        <w:spacing w:after="360"/>
      </w:pPr>
      <w:r>
        <w:rPr>
          <w:color w:val="B91C1C"/>
        </w:rPr>
        <w:t>Keyboard Complexity Score (KCS): 54.0</w:t>
      </w:r>
    </w:p>
    <w:p>
      <w:pPr>
        <w:pStyle w:val="Heading3"/>
      </w:pPr>
      <w:r>
        <w:t>72. Work done by Vector Field</w:t>
      </w:r>
    </w:p>
    <w:p>
      <w:pPr>
        <w:spacing w:before="120" w:after="120"/>
      </w:pPr>
      <m:oMath>
        <m:box>
          <m:e>
            <m:r>
              <m:rPr>
                <m:sty m:val="i"/>
              </m:rPr>
              <m:t>W</m:t>
            </m:r>
            <m:r>
              <m:rPr>
                <m:sty m:val="p"/>
              </m:rPr>
              <m:t>=</m:t>
            </m:r>
            <m:nary>
              <m:naryPr>
                <m:chr m:val="∫"/>
                <m:limLoc m:val="subSup"/>
              </m:naryPr>
              <m:sub>
                <m:r>
                  <m:rPr>
                    <m:sty m:val="i"/>
                  </m:rPr>
                  <m:t>C</m:t>
                </m:r>
              </m:sub>
              <m:sup/>
              <m:e>
                <m:r>
                  <m:rPr>
                    <m:sty m:val="i"/>
                  </m:rPr>
                  <m:t>𝐅</m:t>
                </m:r>
                <m:r>
                  <m:rPr>
                    <m:sty m:val="p"/>
                  </m:rPr>
                  <m:t>·</m:t>
                </m:r>
                <m:r>
                  <m:rPr>
                    <m:sty m:val="i"/>
                  </m:rPr>
                  <m:t>d</m:t>
                </m:r>
                <m:r>
                  <m:rPr>
                    <m:sty m:val="i"/>
                  </m:rPr>
                  <m:t>𝐫</m:t>
                </m:r>
              </m:e>
            </m:nary>
          </m:e>
        </m:box>
      </m:oMath>
    </w:p>
    <w:p>
      <w:r>
        <w:rPr>
          <w:i/>
          <w:color w:val="64748B"/>
        </w:rPr>
        <w:t>Accessibility Description: work W equals the line integral over C of F dot d r</w:t>
      </w:r>
    </w:p>
    <w:p>
      <w:r>
        <w:rPr>
          <w:b/>
          <w:color w:val="1E3A8A"/>
        </w:rPr>
        <w:t>Unicode Linear Math: W = ∫_C F · dr</w:t>
      </w:r>
    </w:p>
    <w:p>
      <w:pPr>
        <w:spacing w:after="360"/>
      </w:pPr>
      <w:r>
        <w:rPr>
          <w:color w:val="B91C1C"/>
        </w:rPr>
        <w:t>Keyboard Complexity Score (KCS): 20.0</w:t>
      </w:r>
    </w:p>
    <w:p>
      <w:pPr>
        <w:pStyle w:val="Heading3"/>
      </w:pPr>
      <w:r>
        <w:t>73. Surface Area Integral</w:t>
      </w:r>
    </w:p>
    <w:p>
      <w:pPr>
        <w:spacing w:before="120" w:after="120"/>
      </w:pPr>
      <m:oMath>
        <m:box>
          <m:e>
            <m:r>
              <m:rPr>
                <m:sty m:val="i"/>
              </m:rPr>
              <m:t>A</m:t>
            </m:r>
            <m:r>
              <m:rPr>
                <m:sty m:val="p"/>
              </m:rPr>
              <m:t>(</m:t>
            </m:r>
            <m:r>
              <m:rPr>
                <m:sty m:val="i"/>
              </m:rPr>
              <m:t>S</m:t>
            </m:r>
            <m:r>
              <m:rPr>
                <m:sty m:val="p"/>
              </m:rPr>
              <m:t>)</m:t>
            </m:r>
            <m:r>
              <m:rPr>
                <m:sty m:val="p"/>
              </m:rPr>
              <m:t>=</m:t>
            </m:r>
            <m:nary>
              <m:naryPr>
                <m:chr m:val="∬"/>
                <m:limLoc m:val="subSup"/>
              </m:naryPr>
              <m:sub>
                <m:r>
                  <m:rPr>
                    <m:sty m:val="i"/>
                  </m:rPr>
                  <m:t>D</m:t>
                </m:r>
              </m:sub>
              <m:sup/>
              <m:e>
                <m:rad>
                  <m:e>
                    <m:box>
                      <m:e>
                        <m:box>
                          <m:e>
                            <m:r>
                              <m:rPr>
                                <m:sty m:val="p"/>
                              </m:rPr>
                              <m:t>1</m:t>
                            </m:r>
                            <m:r>
                              <m:rPr>
                                <m:sty m:val="p"/>
                              </m:rPr>
                              <m:t>+</m:t>
                            </m:r>
                            <m:sSup>
                              <m:e>
                                <m:box>
                                  <m:e>
                                    <m:d>
                                      <m:dPr>
                                        <m:begChr m:val="("/>
                                        <m:endChr m:val=")"/>
                                      </m:dPr>
                                      <m:e>
                                        <m:box>
                                          <m:e>
                                            <m:f>
                                              <m:num>
                                                <m:box>
                                                  <m:e>
                                                    <m:r>
                                                      <m:rPr>
                                                        <m:sty m:val="p"/>
                                                      </m:rPr>
                                                      <m:t>∂</m:t>
                                                    </m:r>
                                                    <m:r>
                                                      <m:rPr>
                                                        <m:sty m:val="i"/>
                                                      </m:rPr>
                                                      <m:t>z</m:t>
                                                    </m:r>
                                                  </m:e>
                                                </m:box>
                                              </m:num>
                                              <m:den>
                                                <m:box>
                                                  <m:e>
                                                    <m:r>
                                                      <m:rPr>
                                                        <m:sty m:val="p"/>
                                                      </m:rPr>
                                                      <m:t>∂</m:t>
                                                    </m:r>
                                                    <m:r>
                                                      <m:rPr>
                                                        <m:sty m:val="i"/>
                                                      </m:rPr>
                                                      <m:t>x</m:t>
                                                    </m:r>
                                                  </m:e>
                                                </m:box>
                                              </m:den>
                                            </m:f>
                                          </m:e>
                                        </m:box>
                                      </m:e>
                                    </m:d>
                                  </m:e>
                                </m:box>
                              </m:e>
                              <m:sup>
                                <m:r>
                                  <m:rPr>
                                    <m:sty m:val="p"/>
                                  </m:rPr>
                                  <m:t>2</m:t>
                                </m:r>
                              </m:sup>
                            </m:sSup>
                            <m:r>
                              <m:rPr>
                                <m:sty m:val="p"/>
                              </m:rPr>
                              <m:t>+</m:t>
                            </m:r>
                            <m:sSup>
                              <m:e>
                                <m:box>
                                  <m:e>
                                    <m:d>
                                      <m:dPr>
                                        <m:begChr m:val="("/>
                                        <m:endChr m:val=")"/>
                                      </m:dPr>
                                      <m:e>
                                        <m:box>
                                          <m:e>
                                            <m:f>
                                              <m:num>
                                                <m:box>
                                                  <m:e>
                                                    <m:r>
                                                      <m:rPr>
                                                        <m:sty m:val="p"/>
                                                      </m:rPr>
                                                      <m:t>∂</m:t>
                                                    </m:r>
                                                    <m:r>
                                                      <m:rPr>
                                                        <m:sty m:val="i"/>
                                                      </m:rPr>
                                                      <m:t>z</m:t>
                                                    </m:r>
                                                  </m:e>
                                                </m:box>
                                              </m:num>
                                              <m:den>
                                                <m:box>
                                                  <m:e>
                                                    <m:r>
                                                      <m:rPr>
                                                        <m:sty m:val="p"/>
                                                      </m:rPr>
                                                      <m:t>∂</m:t>
                                                    </m:r>
                                                    <m:r>
                                                      <m:rPr>
                                                        <m:sty m:val="i"/>
                                                      </m:rPr>
                                                      <m:t>y</m:t>
                                                    </m:r>
                                                  </m:e>
                                                </m:box>
                                              </m:den>
                                            </m:f>
                                          </m:e>
                                        </m:box>
                                      </m:e>
                                    </m:d>
                                  </m:e>
                                </m:box>
                              </m:e>
                              <m:sup>
                                <m:r>
                                  <m:rPr>
                                    <m:sty m:val="p"/>
                                  </m:rPr>
                                  <m:t>2</m:t>
                                </m:r>
                              </m:sup>
                            </m:sSup>
                          </m:e>
                        </m:box>
                      </m:e>
                    </m:box>
                  </m:e>
                </m:rad>
                <m:r>
                  <m:t/>
                </m:r>
                <m:r>
                  <m:rPr>
                    <m:sty m:val="i"/>
                  </m:rPr>
                  <m:t>d</m:t>
                </m:r>
                <m:r>
                  <m:rPr>
                    <m:sty m:val="i"/>
                  </m:rPr>
                  <m:t>A</m:t>
                </m:r>
              </m:e>
            </m:nary>
          </m:e>
        </m:box>
      </m:oMath>
    </w:p>
    <w:p>
      <w:r>
        <w:rPr>
          <w:i/>
          <w:color w:val="64748B"/>
        </w:rPr>
        <w:t>Accessibility Description: surface area A of S equals double integral over D of the square root of 1 plus partial of z with respect to x squared plus partial of z with respect to y squared d A</w:t>
      </w:r>
    </w:p>
    <w:p>
      <w:r>
        <w:rPr>
          <w:b/>
          <w:color w:val="1E3A8A"/>
        </w:rPr>
        <w:t>Unicode Linear Math: A(S) = \iint_D \sqrt{1 + ≤ft((∂ z)/(∂ x)\right)^2 + ≤ft((∂ z)/(∂ y)\right)^2} dA</w:t>
      </w:r>
    </w:p>
    <w:p>
      <w:pPr>
        <w:spacing w:after="360"/>
      </w:pPr>
      <w:r>
        <w:rPr>
          <w:color w:val="B91C1C"/>
        </w:rPr>
        <w:t>Keyboard Complexity Score (KCS): 133.0</w:t>
      </w:r>
    </w:p>
    <w:p>
      <w:pPr>
        <w:pStyle w:val="Heading3"/>
      </w:pPr>
      <w:r>
        <w:t>74. Laplace's Equation</w:t>
      </w:r>
    </w:p>
    <w:p>
      <w:pPr>
        <w:spacing w:before="120" w:after="120"/>
      </w:pPr>
      <m:oMath>
        <m:box>
          <m:e>
            <m:sSup>
              <m:e>
                <m:r>
                  <m:rPr>
                    <m:sty m:val="p"/>
                  </m:rPr>
                  <m:t>∇</m:t>
                </m:r>
              </m:e>
              <m:sup>
                <m:r>
                  <m:rPr>
                    <m:sty m:val="p"/>
                  </m:rPr>
                  <m:t>2</m:t>
                </m:r>
              </m:sup>
            </m:sSup>
            <m:r>
              <m:rPr>
                <m:sty m:val="i"/>
              </m:rPr>
              <m:t>f</m:t>
            </m:r>
            <m:r>
              <m:rPr>
                <m:sty m:val="p"/>
              </m:rPr>
              <m:t>=</m:t>
            </m:r>
            <m:f>
              <m:num>
                <m:box>
                  <m:e>
                    <m:sSup>
                      <m:e>
                        <m:r>
                          <m:rPr>
                            <m:sty m:val="p"/>
                          </m:rPr>
                          <m:t>∂</m:t>
                        </m:r>
                      </m:e>
                      <m:sup>
                        <m:r>
                          <m:rPr>
                            <m:sty m:val="p"/>
                          </m:rPr>
                          <m:t>2</m:t>
                        </m:r>
                      </m:sup>
                    </m:sSup>
                    <m:r>
                      <m:rPr>
                        <m:sty m:val="i"/>
                      </m:rPr>
                      <m:t>f</m:t>
                    </m:r>
                  </m:e>
                </m:box>
              </m:num>
              <m:den>
                <m:box>
                  <m:e>
                    <m:r>
                      <m:rPr>
                        <m:sty m:val="p"/>
                      </m:rPr>
                      <m:t>∂</m:t>
                    </m:r>
                    <m:sSup>
                      <m:e>
                        <m:r>
                          <m:rPr>
                            <m:sty m:val="i"/>
                          </m:rPr>
                          <m:t>x</m:t>
                        </m:r>
                      </m:e>
                      <m:sup>
                        <m:r>
                          <m:rPr>
                            <m:sty m:val="p"/>
                          </m:rPr>
                          <m:t>2</m:t>
                        </m:r>
                      </m:sup>
                    </m:sSup>
                  </m:e>
                </m:box>
              </m:den>
            </m:f>
            <m:r>
              <m:rPr>
                <m:sty m:val="p"/>
              </m:rPr>
              <m:t>+</m:t>
            </m:r>
            <m:f>
              <m:num>
                <m:box>
                  <m:e>
                    <m:sSup>
                      <m:e>
                        <m:r>
                          <m:rPr>
                            <m:sty m:val="p"/>
                          </m:rPr>
                          <m:t>∂</m:t>
                        </m:r>
                      </m:e>
                      <m:sup>
                        <m:r>
                          <m:rPr>
                            <m:sty m:val="p"/>
                          </m:rPr>
                          <m:t>2</m:t>
                        </m:r>
                      </m:sup>
                    </m:sSup>
                    <m:r>
                      <m:rPr>
                        <m:sty m:val="i"/>
                      </m:rPr>
                      <m:t>f</m:t>
                    </m:r>
                  </m:e>
                </m:box>
              </m:num>
              <m:den>
                <m:box>
                  <m:e>
                    <m:r>
                      <m:rPr>
                        <m:sty m:val="p"/>
                      </m:rPr>
                      <m:t>∂</m:t>
                    </m:r>
                    <m:sSup>
                      <m:e>
                        <m:r>
                          <m:rPr>
                            <m:sty m:val="i"/>
                          </m:rPr>
                          <m:t>y</m:t>
                        </m:r>
                      </m:e>
                      <m:sup>
                        <m:r>
                          <m:rPr>
                            <m:sty m:val="p"/>
                          </m:rPr>
                          <m:t>2</m:t>
                        </m:r>
                      </m:sup>
                    </m:sSup>
                  </m:e>
                </m:box>
              </m:den>
            </m:f>
            <m:r>
              <m:rPr>
                <m:sty m:val="p"/>
              </m:rPr>
              <m:t>+</m:t>
            </m:r>
            <m:f>
              <m:num>
                <m:box>
                  <m:e>
                    <m:sSup>
                      <m:e>
                        <m:r>
                          <m:rPr>
                            <m:sty m:val="p"/>
                          </m:rPr>
                          <m:t>∂</m:t>
                        </m:r>
                      </m:e>
                      <m:sup>
                        <m:r>
                          <m:rPr>
                            <m:sty m:val="p"/>
                          </m:rPr>
                          <m:t>2</m:t>
                        </m:r>
                      </m:sup>
                    </m:sSup>
                    <m:r>
                      <m:rPr>
                        <m:sty m:val="i"/>
                      </m:rPr>
                      <m:t>f</m:t>
                    </m:r>
                  </m:e>
                </m:box>
              </m:num>
              <m:den>
                <m:box>
                  <m:e>
                    <m:r>
                      <m:rPr>
                        <m:sty m:val="p"/>
                      </m:rPr>
                      <m:t>∂</m:t>
                    </m:r>
                    <m:sSup>
                      <m:e>
                        <m:r>
                          <m:rPr>
                            <m:sty m:val="i"/>
                          </m:rPr>
                          <m:t>z</m:t>
                        </m:r>
                      </m:e>
                      <m:sup>
                        <m:r>
                          <m:rPr>
                            <m:sty m:val="p"/>
                          </m:rPr>
                          <m:t>2</m:t>
                        </m:r>
                      </m:sup>
                    </m:sSup>
                  </m:e>
                </m:box>
              </m:den>
            </m:f>
            <m:r>
              <m:rPr>
                <m:sty m:val="p"/>
              </m:rPr>
              <m:t>=</m:t>
            </m:r>
            <m:r>
              <m:rPr>
                <m:sty m:val="p"/>
              </m:rPr>
              <m:t>0</m:t>
            </m:r>
          </m:e>
        </m:box>
      </m:oMath>
    </w:p>
    <w:p>
      <w:r>
        <w:rPr>
          <w:i/>
          <w:color w:val="64748B"/>
        </w:rPr>
        <w:t>Accessibility Description: Laplacian of f equals second partial of f with respect to x plus second partial of f with respect to y plus second partial of f with respect to z equals 0</w:t>
      </w:r>
    </w:p>
    <w:p>
      <w:r>
        <w:rPr>
          <w:b/>
          <w:color w:val="1E3A8A"/>
        </w:rPr>
        <w:t>Unicode Linear Math: ∇^2 f = (∂^2 f)/(∂ x^2) + (∂^2 f)/(∂ y^2) + (∂^2 f)/(∂ z^2) = 0</w:t>
      </w:r>
    </w:p>
    <w:p>
      <w:pPr>
        <w:spacing w:after="360"/>
      </w:pPr>
      <w:r>
        <w:rPr>
          <w:color w:val="B91C1C"/>
        </w:rPr>
        <w:t>Keyboard Complexity Score (KCS): 114.0</w:t>
      </w:r>
    </w:p>
    <w:p>
      <w:pPr>
        <w:pStyle w:val="Heading3"/>
      </w:pPr>
      <w:r>
        <w:t>75. Flux of Field across Surface</w:t>
      </w:r>
    </w:p>
    <w:p>
      <w:pPr>
        <w:spacing w:before="120" w:after="120"/>
      </w:pPr>
      <m:oMath>
        <m:box>
          <m:e>
            <m:r>
              <m:rPr>
                <m:sty m:val="i"/>
              </m:rPr>
              <m:t>Φ</m:t>
            </m:r>
            <m:r>
              <m:rPr>
                <m:sty m:val="p"/>
              </m:rPr>
              <m:t>=</m:t>
            </m:r>
            <m:nary>
              <m:naryPr>
                <m:chr m:val="∬"/>
                <m:limLoc m:val="subSup"/>
              </m:naryPr>
              <m:sub>
                <m:r>
                  <m:rPr>
                    <m:sty m:val="i"/>
                  </m:rPr>
                  <m:t>S</m:t>
                </m:r>
              </m:sub>
              <m:sup/>
              <m:e>
                <m:r>
                  <m:rPr>
                    <m:sty m:val="i"/>
                  </m:rPr>
                  <m:t>𝐅</m:t>
                </m:r>
                <m:r>
                  <m:rPr>
                    <m:sty m:val="p"/>
                  </m:rPr>
                  <m:t>·</m:t>
                </m:r>
                <m:r>
                  <m:rPr>
                    <m:sty m:val="i"/>
                  </m:rPr>
                  <m:t>𝐧</m:t>
                </m:r>
                <m:r>
                  <m:t/>
                </m:r>
                <m:r>
                  <m:rPr>
                    <m:sty m:val="i"/>
                  </m:rPr>
                  <m:t>d</m:t>
                </m:r>
                <m:r>
                  <m:rPr>
                    <m:sty m:val="i"/>
                  </m:rPr>
                  <m:t>S</m:t>
                </m:r>
              </m:e>
            </m:nary>
          </m:e>
        </m:box>
      </m:oMath>
    </w:p>
    <w:p>
      <w:r>
        <w:rPr>
          <w:i/>
          <w:color w:val="64748B"/>
        </w:rPr>
        <w:t>Accessibility Description: flux Phi equals double integral over S of F dot n d S</w:t>
      </w:r>
    </w:p>
    <w:p>
      <w:r>
        <w:rPr>
          <w:b/>
          <w:color w:val="1E3A8A"/>
        </w:rPr>
        <w:t>Unicode Linear Math: Φ = \iint_S F · n dS</w:t>
      </w:r>
    </w:p>
    <w:p>
      <w:pPr>
        <w:spacing w:after="360"/>
      </w:pPr>
      <w:r>
        <w:rPr>
          <w:color w:val="B91C1C"/>
        </w:rPr>
        <w:t>Keyboard Complexity Score (KCS): 27.5</w:t>
      </w:r>
    </w:p>
    <w:p>
      <w:pPr>
        <w:pStyle w:val="Heading2"/>
      </w:pPr>
      <w:r>
        <w:t>Linear Algebra</w:t>
      </w:r>
    </w:p>
    <w:p>
      <w:pPr>
        <w:pStyle w:val="Heading3"/>
      </w:pPr>
      <w:r>
        <w:t>76. Matrix Multiplication Entry</w:t>
      </w:r>
    </w:p>
    <w:p>
      <w:pPr>
        <w:spacing w:before="120" w:after="120"/>
      </w:pPr>
      <m:oMath>
        <m:box>
          <m:e>
            <m:sSub>
              <m:e>
                <m:r>
                  <m:rPr>
                    <m:sty m:val="i"/>
                  </m:rPr>
                  <m:t>c</m:t>
                </m:r>
              </m:e>
              <m:sub>
                <m:box>
                  <m:e>
                    <m:r>
                      <m:rPr>
                        <m:sty m:val="i"/>
                      </m:rPr>
                      <m:t>i</m:t>
                    </m:r>
                    <m:r>
                      <m:rPr>
                        <m:sty m:val="i"/>
                      </m:rPr>
                      <m:t>j</m:t>
                    </m:r>
                  </m:e>
                </m:box>
              </m:sub>
            </m:sSub>
            <m:r>
              <m:rPr>
                <m:sty m:val="p"/>
              </m:rPr>
              <m:t>=</m:t>
            </m:r>
            <m:nary>
              <m:naryPr>
                <m:chr m:val="∑"/>
                <m:limLoc m:val="undOvr"/>
              </m:naryPr>
              <m:sub>
                <m:box>
                  <m:e>
                    <m:r>
                      <m:rPr>
                        <m:sty m:val="i"/>
                      </m:rPr>
                      <m:t>k</m:t>
                    </m:r>
                    <m:r>
                      <m:rPr>
                        <m:sty m:val="p"/>
                      </m:rPr>
                      <m:t>=</m:t>
                    </m:r>
                    <m:r>
                      <m:rPr>
                        <m:sty m:val="p"/>
                      </m:rPr>
                      <m:t>1</m:t>
                    </m:r>
                  </m:e>
                </m:box>
              </m:sub>
              <m:sup>
                <m:box>
                  <m:e>
                    <m:r>
                      <m:rPr>
                        <m:sty m:val="i"/>
                      </m:rPr>
                      <m:t>n</m:t>
                    </m:r>
                  </m:e>
                </m:box>
              </m:sup>
              <m:e>
                <m:sSub>
                  <m:e>
                    <m:r>
                      <m:rPr>
                        <m:sty m:val="i"/>
                      </m:rPr>
                      <m:t>a</m:t>
                    </m:r>
                  </m:e>
                  <m:sub>
                    <m:box>
                      <m:e>
                        <m:r>
                          <m:rPr>
                            <m:sty m:val="i"/>
                          </m:rPr>
                          <m:t>i</m:t>
                        </m:r>
                        <m:r>
                          <m:rPr>
                            <m:sty m:val="i"/>
                          </m:rPr>
                          <m:t>k</m:t>
                        </m:r>
                      </m:e>
                    </m:box>
                  </m:sub>
                </m:sSub>
                <m:sSub>
                  <m:e>
                    <m:r>
                      <m:rPr>
                        <m:sty m:val="i"/>
                      </m:rPr>
                      <m:t>b</m:t>
                    </m:r>
                  </m:e>
                  <m:sub>
                    <m:box>
                      <m:e>
                        <m:r>
                          <m:rPr>
                            <m:sty m:val="i"/>
                          </m:rPr>
                          <m:t>k</m:t>
                        </m:r>
                        <m:r>
                          <m:rPr>
                            <m:sty m:val="i"/>
                          </m:rPr>
                          <m:t>j</m:t>
                        </m:r>
                      </m:e>
                    </m:box>
                  </m:sub>
                </m:sSub>
              </m:e>
            </m:nary>
          </m:e>
        </m:box>
      </m:oMath>
    </w:p>
    <w:p>
      <w:r>
        <w:rPr>
          <w:i/>
          <w:color w:val="64748B"/>
        </w:rPr>
        <w:t>Accessibility Description: c i j equals the sum from k equals 1 to n of a i k times b k j</w:t>
      </w:r>
    </w:p>
    <w:p>
      <w:r>
        <w:rPr>
          <w:b/>
          <w:color w:val="1E3A8A"/>
        </w:rPr>
        <w:t>Unicode Linear Math: c_(ij) = \sum_(k=1)^n a_(ik) b_(kj)</w:t>
      </w:r>
    </w:p>
    <w:p>
      <w:pPr>
        <w:spacing w:after="360"/>
      </w:pPr>
      <w:r>
        <w:rPr>
          <w:color w:val="B91C1C"/>
        </w:rPr>
        <w:t>Keyboard Complexity Score (KCS): 59.5</w:t>
      </w:r>
    </w:p>
    <w:p>
      <w:pPr>
        <w:pStyle w:val="Heading3"/>
      </w:pPr>
      <w:r>
        <w:t>77. Characteristic Equation</w:t>
      </w:r>
    </w:p>
    <w:p>
      <w:pPr>
        <w:spacing w:before="120" w:after="120"/>
      </w:pPr>
      <m:oMath>
        <m:box>
          <m:e>
            <m:r>
              <m:rPr>
                <m:sty m:val="p"/>
              </m:rPr>
              <m:t>det</m:t>
            </m:r>
            <m:r>
              <m:rPr>
                <m:sty m:val="p"/>
              </m:rPr>
              <m:t>(</m:t>
            </m:r>
            <m:r>
              <m:rPr>
                <m:sty m:val="i"/>
              </m:rPr>
              <m:t>A</m:t>
            </m:r>
            <m:r>
              <m:rPr>
                <m:sty m:val="p"/>
              </m:rPr>
              <m:t>−</m:t>
            </m:r>
            <m:r>
              <m:rPr>
                <m:sty m:val="i"/>
              </m:rPr>
              <m:t>λ</m:t>
            </m:r>
            <m:r>
              <m:rPr>
                <m:sty m:val="i"/>
              </m:rPr>
              <m:t>I</m:t>
            </m:r>
            <m:r>
              <m:rPr>
                <m:sty m:val="p"/>
              </m:rPr>
              <m:t>)</m:t>
            </m:r>
            <m:r>
              <m:rPr>
                <m:sty m:val="p"/>
              </m:rPr>
              <m:t>=</m:t>
            </m:r>
            <m:r>
              <m:rPr>
                <m:sty m:val="p"/>
              </m:rPr>
              <m:t>0</m:t>
            </m:r>
          </m:e>
        </m:box>
      </m:oMath>
    </w:p>
    <w:p>
      <w:r>
        <w:rPr>
          <w:i/>
          <w:color w:val="64748B"/>
        </w:rPr>
        <w:t>Accessibility Description: determinant of A minus lambda I equals 0</w:t>
      </w:r>
    </w:p>
    <w:p>
      <w:r>
        <w:rPr>
          <w:b/>
          <w:color w:val="1E3A8A"/>
        </w:rPr>
        <w:t>Unicode Linear Math: \det(A - λ I) = 0</w:t>
      </w:r>
    </w:p>
    <w:p>
      <w:pPr>
        <w:spacing w:after="360"/>
      </w:pPr>
      <w:r>
        <w:rPr>
          <w:color w:val="B91C1C"/>
        </w:rPr>
        <w:t>Keyboard Complexity Score (KCS): 22.5</w:t>
      </w:r>
    </w:p>
    <w:p>
      <w:pPr>
        <w:pStyle w:val="Heading3"/>
      </w:pPr>
      <w:r>
        <w:t>78. Eigenvalue Eigenvector Definition</w:t>
      </w:r>
    </w:p>
    <w:p>
      <w:pPr>
        <w:spacing w:before="120" w:after="120"/>
      </w:pPr>
      <m:oMath>
        <m:box>
          <m:e>
            <m:r>
              <m:rPr>
                <m:sty m:val="i"/>
              </m:rPr>
              <m:t>A</m:t>
            </m:r>
            <m:r>
              <m:rPr>
                <m:sty m:val="i"/>
              </m:rPr>
              <m:t>𝐯</m:t>
            </m:r>
            <m:r>
              <m:rPr>
                <m:sty m:val="p"/>
              </m:rPr>
              <m:t>=</m:t>
            </m:r>
            <m:r>
              <m:rPr>
                <m:sty m:val="i"/>
              </m:rPr>
              <m:t>λ</m:t>
            </m:r>
            <m:r>
              <m:rPr>
                <m:sty m:val="i"/>
              </m:rPr>
              <m:t>𝐯</m:t>
            </m:r>
          </m:e>
        </m:box>
      </m:oMath>
    </w:p>
    <w:p>
      <w:r>
        <w:rPr>
          <w:i/>
          <w:color w:val="64748B"/>
        </w:rPr>
        <w:t>Accessibility Description: matrix A times vector v equals lambda times vector v</w:t>
      </w:r>
    </w:p>
    <w:p>
      <w:r>
        <w:rPr>
          <w:b/>
          <w:color w:val="1E3A8A"/>
        </w:rPr>
        <w:t>Unicode Linear Math: Av = λv</w:t>
      </w:r>
    </w:p>
    <w:p>
      <w:pPr>
        <w:spacing w:after="360"/>
      </w:pPr>
      <w:r>
        <w:rPr>
          <w:color w:val="B91C1C"/>
        </w:rPr>
        <w:t>Keyboard Complexity Score (KCS): 8.0</w:t>
      </w:r>
    </w:p>
    <w:p>
      <w:pPr>
        <w:pStyle w:val="Heading3"/>
      </w:pPr>
      <w:r>
        <w:t>79. Matrix Inverse 2x2</w:t>
      </w:r>
    </w:p>
    <w:p>
      <w:pPr>
        <w:spacing w:before="120" w:after="120"/>
      </w:pPr>
      <m:oMath>
        <m:box>
          <m:e>
            <m:sSup>
              <m:e>
                <m:r>
                  <m:rPr>
                    <m:sty m:val="i"/>
                  </m:rPr>
                  <m:t>A</m:t>
                </m:r>
              </m:e>
              <m:sup>
                <m:box>
                  <m:e>
                    <m:r>
                      <m:rPr>
                        <m:sty m:val="p"/>
                      </m:rPr>
                      <m:t>−</m:t>
                    </m:r>
                    <m:r>
                      <m:rPr>
                        <m:sty m:val="p"/>
                      </m:rPr>
                      <m:t>1</m:t>
                    </m:r>
                  </m:e>
                </m:box>
              </m:sup>
            </m:sSup>
            <m:r>
              <m:rPr>
                <m:sty m:val="p"/>
              </m:rPr>
              <m:t>=</m:t>
            </m:r>
            <m:f>
              <m:num>
                <m:box>
                  <m:e>
                    <m:r>
                      <m:rPr>
                        <m:sty m:val="p"/>
                      </m:rPr>
                      <m:t>1</m:t>
                    </m:r>
                  </m:e>
                </m:box>
              </m:num>
              <m:den>
                <m:box>
                  <m:e>
                    <m:r>
                      <m:rPr>
                        <m:sty m:val="p"/>
                      </m:rPr>
                      <m:t>det</m:t>
                    </m:r>
                    <m:r>
                      <m:rPr>
                        <m:sty m:val="i"/>
                      </m:rPr>
                      <m:t>A</m:t>
                    </m:r>
                  </m:e>
                </m:box>
              </m:den>
            </m:f>
            <m:d>
              <m:dPr>
                <m:begChr m:val="("/>
                <m:endChr m:val=")"/>
              </m:dPr>
              <m:e>
                <m:box>
                  <m:e>
                    <m:m>
                      <m:mr>
                        <m:e>
                          <m:box>
                            <m:e>
                              <m:r>
                                <m:rPr>
                                  <m:sty m:val="i"/>
                                </m:rPr>
                                <m:t>d</m:t>
                              </m:r>
                            </m:e>
                          </m:box>
                        </m:e>
                        <m:e>
                          <m:box>
                            <m:e>
                              <m:r>
                                <m:rPr>
                                  <m:sty m:val="p"/>
                                </m:rPr>
                                <m:t>−</m:t>
                              </m:r>
                              <m:r>
                                <m:rPr>
                                  <m:sty m:val="i"/>
                                </m:rPr>
                                <m:t>b</m:t>
                              </m:r>
                            </m:e>
                          </m:box>
                        </m:e>
                      </m:mr>
                      <m:mr>
                        <m:e>
                          <m:box>
                            <m:e>
                              <m:r>
                                <m:rPr>
                                  <m:sty m:val="p"/>
                                </m:rPr>
                                <m:t>−</m:t>
                              </m:r>
                              <m:r>
                                <m:rPr>
                                  <m:sty m:val="i"/>
                                </m:rPr>
                                <m:t>c</m:t>
                              </m:r>
                            </m:e>
                          </m:box>
                        </m:e>
                        <m:e>
                          <m:box>
                            <m:e>
                              <m:r>
                                <m:rPr>
                                  <m:sty m:val="i"/>
                                </m:rPr>
                                <m:t>a</m:t>
                              </m:r>
                            </m:e>
                          </m:box>
                        </m:e>
                      </m:mr>
                    </m:m>
                  </m:e>
                </m:box>
              </m:e>
            </m:d>
          </m:e>
        </m:box>
      </m:oMath>
    </w:p>
    <w:p>
      <w:r>
        <w:rPr>
          <w:i/>
          <w:color w:val="64748B"/>
        </w:rPr>
        <w:t>Accessibility Description: inverse of A equals 1 over determinant of A times 2 by 2 matrix with row 1 d negative b, row 2 negative c a</w:t>
      </w:r>
    </w:p>
    <w:p>
      <w:r>
        <w:rPr>
          <w:b/>
          <w:color w:val="1E3A8A"/>
        </w:rPr>
        <w:t>Unicode Linear Math: A^(-1) = 1/(\det A) ±atrix(d&amp;-b@-c&amp;a)</w:t>
      </w:r>
    </w:p>
    <w:p>
      <w:pPr>
        <w:spacing w:after="360"/>
      </w:pPr>
      <w:r>
        <w:rPr>
          <w:color w:val="B91C1C"/>
        </w:rPr>
        <w:t>Keyboard Complexity Score (KCS): 64.5</w:t>
      </w:r>
    </w:p>
    <w:p>
      <w:pPr>
        <w:pStyle w:val="Heading3"/>
      </w:pPr>
      <w:r>
        <w:t>80. Linear Combination</w:t>
      </w:r>
    </w:p>
    <w:p>
      <w:pPr>
        <w:spacing w:before="120" w:after="120"/>
      </w:pPr>
      <m:oMath>
        <m:box>
          <m:e>
            <m:r>
              <m:rPr>
                <m:sty m:val="i"/>
              </m:rPr>
              <m:t>𝐯</m:t>
            </m:r>
            <m:r>
              <m:rPr>
                <m:sty m:val="p"/>
              </m:rPr>
              <m:t>=</m:t>
            </m:r>
            <m:sSub>
              <m:e>
                <m:r>
                  <m:rPr>
                    <m:sty m:val="i"/>
                  </m:rPr>
                  <m:t>c</m:t>
                </m:r>
              </m:e>
              <m:sub>
                <m:r>
                  <m:rPr>
                    <m:sty m:val="p"/>
                  </m:rPr>
                  <m:t>1</m:t>
                </m:r>
              </m:sub>
            </m:sSub>
            <m:sSub>
              <m:e>
                <m:r>
                  <m:rPr>
                    <m:sty m:val="i"/>
                  </m:rPr>
                  <m:t>𝐯</m:t>
                </m:r>
              </m:e>
              <m:sub>
                <m:r>
                  <m:rPr>
                    <m:sty m:val="p"/>
                  </m:rPr>
                  <m:t>1</m:t>
                </m:r>
              </m:sub>
            </m:sSub>
            <m:r>
              <m:rPr>
                <m:sty m:val="p"/>
              </m:rPr>
              <m:t>+</m:t>
            </m:r>
            <m:sSub>
              <m:e>
                <m:r>
                  <m:rPr>
                    <m:sty m:val="i"/>
                  </m:rPr>
                  <m:t>c</m:t>
                </m:r>
              </m:e>
              <m:sub>
                <m:r>
                  <m:rPr>
                    <m:sty m:val="p"/>
                  </m:rPr>
                  <m:t>2</m:t>
                </m:r>
              </m:sub>
            </m:sSub>
            <m:sSub>
              <m:e>
                <m:r>
                  <m:rPr>
                    <m:sty m:val="i"/>
                  </m:rPr>
                  <m:t>𝐯</m:t>
                </m:r>
              </m:e>
              <m:sub>
                <m:r>
                  <m:rPr>
                    <m:sty m:val="p"/>
                  </m:rPr>
                  <m:t>2</m:t>
                </m:r>
              </m:sub>
            </m:sSub>
            <m:r>
              <m:rPr>
                <m:sty m:val="p"/>
              </m:rPr>
              <m:t>+</m:t>
            </m:r>
            <m:r>
              <m:rPr>
                <m:sty m:val="p"/>
              </m:rPr>
              <m:t>…</m:t>
            </m:r>
            <m:r>
              <m:rPr>
                <m:sty m:val="p"/>
              </m:rPr>
              <m:t>+</m:t>
            </m:r>
            <m:sSub>
              <m:e>
                <m:r>
                  <m:rPr>
                    <m:sty m:val="i"/>
                  </m:rPr>
                  <m:t>c</m:t>
                </m:r>
              </m:e>
              <m:sub>
                <m:r>
                  <m:rPr>
                    <m:sty m:val="i"/>
                  </m:rPr>
                  <m:t>k</m:t>
                </m:r>
              </m:sub>
            </m:sSub>
            <m:sSub>
              <m:e>
                <m:r>
                  <m:rPr>
                    <m:sty m:val="i"/>
                  </m:rPr>
                  <m:t>𝐯</m:t>
                </m:r>
              </m:e>
              <m:sub>
                <m:r>
                  <m:rPr>
                    <m:sty m:val="i"/>
                  </m:rPr>
                  <m:t>k</m:t>
                </m:r>
              </m:sub>
            </m:sSub>
          </m:e>
        </m:box>
      </m:oMath>
    </w:p>
    <w:p>
      <w:r>
        <w:rPr>
          <w:i/>
          <w:color w:val="64748B"/>
        </w:rPr>
        <w:t>Accessibility Description: vector v equals c 1 v 1 plus c 2 v 2 plus through c k v k</w:t>
      </w:r>
    </w:p>
    <w:p>
      <w:r>
        <w:rPr>
          <w:b/>
          <w:color w:val="1E3A8A"/>
        </w:rPr>
        <w:t>Unicode Linear Math: v = c_1v_1 + c_2v_2 + s \dot + c_kv_k</w:t>
      </w:r>
    </w:p>
    <w:p>
      <w:pPr>
        <w:spacing w:after="360"/>
      </w:pPr>
      <w:r>
        <w:rPr>
          <w:color w:val="B91C1C"/>
        </w:rPr>
        <w:t>Keyboard Complexity Score (KCS): 59.5</w:t>
      </w:r>
    </w:p>
    <w:p>
      <w:pPr>
        <w:pStyle w:val="Heading3"/>
      </w:pPr>
      <w:r>
        <w:t>81. Dot Product Definition</w:t>
      </w:r>
    </w:p>
    <w:p>
      <w:pPr>
        <w:spacing w:before="120" w:after="120"/>
      </w:pPr>
      <m:oMath>
        <m:box>
          <m:e>
            <m:r>
              <m:rPr>
                <m:sty m:val="i"/>
              </m:rPr>
              <m:t>𝐮</m:t>
            </m:r>
            <m:r>
              <m:rPr>
                <m:sty m:val="p"/>
              </m:rPr>
              <m:t>·</m:t>
            </m:r>
            <m:r>
              <m:rPr>
                <m:sty m:val="i"/>
              </m:rPr>
              <m:t>𝐯</m:t>
            </m:r>
            <m:r>
              <m:rPr>
                <m:sty m:val="p"/>
              </m:rPr>
              <m:t>=</m:t>
            </m:r>
            <m:nary>
              <m:naryPr>
                <m:chr m:val="∑"/>
                <m:limLoc m:val="undOvr"/>
              </m:naryPr>
              <m:sub>
                <m:box>
                  <m:e>
                    <m:r>
                      <m:rPr>
                        <m:sty m:val="i"/>
                      </m:rPr>
                      <m:t>i</m:t>
                    </m:r>
                    <m:r>
                      <m:rPr>
                        <m:sty m:val="p"/>
                      </m:rPr>
                      <m:t>=</m:t>
                    </m:r>
                    <m:r>
                      <m:rPr>
                        <m:sty m:val="p"/>
                      </m:rPr>
                      <m:t>1</m:t>
                    </m:r>
                  </m:e>
                </m:box>
              </m:sub>
              <m:sup>
                <m:box>
                  <m:e>
                    <m:r>
                      <m:rPr>
                        <m:sty m:val="i"/>
                      </m:rPr>
                      <m:t>n</m:t>
                    </m:r>
                  </m:e>
                </m:box>
              </m:sup>
              <m:e>
                <m:sSub>
                  <m:e>
                    <m:r>
                      <m:rPr>
                        <m:sty m:val="i"/>
                      </m:rPr>
                      <m:t>u</m:t>
                    </m:r>
                  </m:e>
                  <m:sub>
                    <m:r>
                      <m:rPr>
                        <m:sty m:val="i"/>
                      </m:rPr>
                      <m:t>i</m:t>
                    </m:r>
                  </m:sub>
                </m:sSub>
                <m:sSub>
                  <m:e>
                    <m:r>
                      <m:rPr>
                        <m:sty m:val="i"/>
                      </m:rPr>
                      <m:t>v</m:t>
                    </m:r>
                  </m:e>
                  <m:sub>
                    <m:r>
                      <m:rPr>
                        <m:sty m:val="i"/>
                      </m:rPr>
                      <m:t>i</m:t>
                    </m:r>
                  </m:sub>
                </m:sSub>
              </m:e>
            </m:nary>
          </m:e>
        </m:box>
      </m:oMath>
    </w:p>
    <w:p>
      <w:r>
        <w:rPr>
          <w:i/>
          <w:color w:val="64748B"/>
        </w:rPr>
        <w:t>Accessibility Description: u dot v equals sum from i equals 1 to n of u i v i</w:t>
      </w:r>
    </w:p>
    <w:p>
      <w:r>
        <w:rPr>
          <w:b/>
          <w:color w:val="1E3A8A"/>
        </w:rPr>
        <w:t>Unicode Linear Math: u · v = \sum_(i=1)^n u_i v_i</w:t>
      </w:r>
    </w:p>
    <w:p>
      <w:pPr>
        <w:spacing w:after="360"/>
      </w:pPr>
      <w:r>
        <w:rPr>
          <w:color w:val="B91C1C"/>
        </w:rPr>
        <w:t>Keyboard Complexity Score (KCS): 43.5</w:t>
      </w:r>
    </w:p>
    <w:p>
      <w:pPr>
        <w:pStyle w:val="Heading3"/>
      </w:pPr>
      <w:r>
        <w:t>82. Vector Norm (L2)</w:t>
      </w:r>
    </w:p>
    <w:p>
      <w:pPr>
        <w:spacing w:before="120" w:after="120"/>
      </w:pPr>
      <m:oMath>
        <m:box>
          <m:e>
            <m:r>
              <m:rPr>
                <m:sty m:val="p"/>
              </m:rPr>
              <m:t>‖</m:t>
            </m:r>
            <m:r>
              <m:rPr>
                <m:sty m:val="i"/>
              </m:rPr>
              <m:t>𝐯</m:t>
            </m:r>
            <m:r>
              <m:rPr>
                <m:sty m:val="p"/>
              </m:rPr>
              <m:t>‖</m:t>
            </m:r>
            <m:r>
              <m:rPr>
                <m:sty m:val="p"/>
              </m:rPr>
              <m:t>=</m:t>
            </m:r>
            <m:rad>
              <m:e>
                <m:box>
                  <m:e>
                    <m:box>
                      <m:e>
                        <m:sSubSup>
                          <m:e>
                            <m:r>
                              <m:rPr>
                                <m:sty m:val="i"/>
                              </m:rPr>
                              <m:t>v</m:t>
                            </m:r>
                          </m:e>
                          <m:sub>
                            <m:r>
                              <m:rPr>
                                <m:sty m:val="p"/>
                              </m:rPr>
                              <m:t>1</m:t>
                            </m:r>
                          </m:sub>
                          <m:sup>
                            <m:r>
                              <m:rPr>
                                <m:sty m:val="p"/>
                              </m:rPr>
                              <m:t>2</m:t>
                            </m:r>
                          </m:sup>
                        </m:sSubSup>
                        <m:r>
                          <m:rPr>
                            <m:sty m:val="p"/>
                          </m:rPr>
                          <m:t>+</m:t>
                        </m:r>
                        <m:sSubSup>
                          <m:e>
                            <m:r>
                              <m:rPr>
                                <m:sty m:val="i"/>
                              </m:rPr>
                              <m:t>v</m:t>
                            </m:r>
                          </m:e>
                          <m:sub>
                            <m:r>
                              <m:rPr>
                                <m:sty m:val="p"/>
                              </m:rPr>
                              <m:t>2</m:t>
                            </m:r>
                          </m:sub>
                          <m:sup>
                            <m:r>
                              <m:rPr>
                                <m:sty m:val="p"/>
                              </m:rPr>
                              <m:t>2</m:t>
                            </m:r>
                          </m:sup>
                        </m:sSubSup>
                        <m:r>
                          <m:rPr>
                            <m:sty m:val="p"/>
                          </m:rPr>
                          <m:t>+</m:t>
                        </m:r>
                        <m:r>
                          <m:rPr>
                            <m:sty m:val="p"/>
                          </m:rPr>
                          <m:t>…</m:t>
                        </m:r>
                        <m:r>
                          <m:rPr>
                            <m:sty m:val="p"/>
                          </m:rPr>
                          <m:t>+</m:t>
                        </m:r>
                        <m:sSubSup>
                          <m:e>
                            <m:r>
                              <m:rPr>
                                <m:sty m:val="i"/>
                              </m:rPr>
                              <m:t>v</m:t>
                            </m:r>
                          </m:e>
                          <m:sub>
                            <m:r>
                              <m:rPr>
                                <m:sty m:val="i"/>
                              </m:rPr>
                              <m:t>n</m:t>
                            </m:r>
                          </m:sub>
                          <m:sup>
                            <m:r>
                              <m:rPr>
                                <m:sty m:val="p"/>
                              </m:rPr>
                              <m:t>2</m:t>
                            </m:r>
                          </m:sup>
                        </m:sSubSup>
                      </m:e>
                    </m:box>
                  </m:e>
                </m:box>
              </m:e>
            </m:rad>
          </m:e>
        </m:box>
      </m:oMath>
    </w:p>
    <w:p>
      <w:r>
        <w:rPr>
          <w:i/>
          <w:color w:val="64748B"/>
        </w:rPr>
        <w:t>Accessibility Description: norm of v equals the square root of v 1 squared plus through v n squared</w:t>
      </w:r>
    </w:p>
    <w:p>
      <w:r>
        <w:rPr>
          <w:b/>
          <w:color w:val="1E3A8A"/>
        </w:rPr>
        <w:t>Unicode Linear Math: \|v\| = \sqrt(v_1^2 + v_2^2 + s \dot + v_n^2)</w:t>
      </w:r>
    </w:p>
    <w:p>
      <w:pPr>
        <w:spacing w:after="360"/>
      </w:pPr>
      <w:r>
        <w:rPr>
          <w:color w:val="B91C1C"/>
        </w:rPr>
        <w:t>Keyboard Complexity Score (KCS): 78.0</w:t>
      </w:r>
    </w:p>
    <w:p>
      <w:pPr>
        <w:pStyle w:val="Heading3"/>
      </w:pPr>
      <w:r>
        <w:t>83. Angle between Vectors</w:t>
      </w:r>
    </w:p>
    <w:p>
      <w:pPr>
        <w:spacing w:before="120" w:after="120"/>
      </w:pPr>
      <m:oMath>
        <m:box>
          <m:e>
            <m:r>
              <m:rPr>
                <m:sty m:val="p"/>
              </m:rPr>
              <m:t>cos</m:t>
            </m:r>
            <m:r>
              <m:rPr>
                <m:sty m:val="i"/>
              </m:rPr>
              <m:t>θ</m:t>
            </m:r>
            <m:r>
              <m:rPr>
                <m:sty m:val="p"/>
              </m:rPr>
              <m:t>=</m:t>
            </m:r>
            <m:f>
              <m:num>
                <m:box>
                  <m:e>
                    <m:r>
                      <m:rPr>
                        <m:sty m:val="i"/>
                      </m:rPr>
                      <m:t>𝐮</m:t>
                    </m:r>
                    <m:r>
                      <m:rPr>
                        <m:sty m:val="p"/>
                      </m:rPr>
                      <m:t>·</m:t>
                    </m:r>
                    <m:r>
                      <m:rPr>
                        <m:sty m:val="i"/>
                      </m:rPr>
                      <m:t>𝐯</m:t>
                    </m:r>
                  </m:e>
                </m:box>
              </m:num>
              <m:den>
                <m:box>
                  <m:e>
                    <m:r>
                      <m:rPr>
                        <m:sty m:val="p"/>
                      </m:rPr>
                      <m:t>‖</m:t>
                    </m:r>
                    <m:r>
                      <m:rPr>
                        <m:sty m:val="i"/>
                      </m:rPr>
                      <m:t>𝐮</m:t>
                    </m:r>
                    <m:r>
                      <m:rPr>
                        <m:sty m:val="p"/>
                      </m:rPr>
                      <m:t>‖</m:t>
                    </m:r>
                    <m:r>
                      <m:rPr>
                        <m:sty m:val="p"/>
                      </m:rPr>
                      <m:t>‖</m:t>
                    </m:r>
                    <m:r>
                      <m:rPr>
                        <m:sty m:val="i"/>
                      </m:rPr>
                      <m:t>𝐯</m:t>
                    </m:r>
                    <m:r>
                      <m:rPr>
                        <m:sty m:val="p"/>
                      </m:rPr>
                      <m:t>\shallow</m:t>
                    </m:r>
                  </m:e>
                </m:box>
              </m:den>
            </m:f>
          </m:e>
        </m:box>
      </m:oMath>
    </w:p>
    <w:p>
      <w:r>
        <w:rPr>
          <w:i/>
          <w:color w:val="64748B"/>
        </w:rPr>
        <w:t>Accessibility Description: cos theta equals u dot v over the product of the norm of u and the norm of v</w:t>
      </w:r>
    </w:p>
    <w:p>
      <w:r>
        <w:rPr>
          <w:b/>
          <w:color w:val="1E3A8A"/>
        </w:rPr>
        <w:t>Unicode Linear Math: \cosθ = (u · v)/(\|u\| \|v\shallow)</w:t>
      </w:r>
    </w:p>
    <w:p>
      <w:pPr>
        <w:spacing w:after="360"/>
      </w:pPr>
      <w:r>
        <w:rPr>
          <w:color w:val="B91C1C"/>
        </w:rPr>
        <w:t>Keyboard Complexity Score (KCS): 51.5</w:t>
      </w:r>
    </w:p>
    <w:p>
      <w:pPr>
        <w:pStyle w:val="Heading3"/>
      </w:pPr>
      <w:r>
        <w:t>84. Projection of u onto v</w:t>
      </w:r>
    </w:p>
    <w:p>
      <w:pPr>
        <w:spacing w:before="120" w:after="120"/>
      </w:pPr>
      <m:oMath>
        <m:box>
          <m:e>
            <m:sSub>
              <m:e>
                <m:r>
                  <m:rPr>
                    <m:nor/>
                  </m:rPr>
                  <m:t>proj</m:t>
                </m:r>
              </m:e>
              <m:sub>
                <m:box>
                  <m:e>
                    <m:r>
                      <m:rPr>
                        <m:sty m:val="i"/>
                      </m:rPr>
                      <m:t>𝐯</m:t>
                    </m:r>
                  </m:e>
                </m:box>
              </m:sub>
            </m:sSub>
            <m:r>
              <m:rPr>
                <m:sty m:val="i"/>
              </m:rPr>
              <m:t>𝐮</m:t>
            </m:r>
            <m:r>
              <m:rPr>
                <m:sty m:val="p"/>
              </m:rPr>
              <m:t>=</m:t>
            </m:r>
            <m:f>
              <m:num>
                <m:box>
                  <m:e>
                    <m:r>
                      <m:rPr>
                        <m:sty m:val="i"/>
                      </m:rPr>
                      <m:t>𝐮</m:t>
                    </m:r>
                    <m:r>
                      <m:rPr>
                        <m:sty m:val="p"/>
                      </m:rPr>
                      <m:t>·</m:t>
                    </m:r>
                    <m:r>
                      <m:rPr>
                        <m:sty m:val="i"/>
                      </m:rPr>
                      <m:t>𝐯</m:t>
                    </m:r>
                  </m:e>
                </m:box>
              </m:num>
              <m:den>
                <m:box>
                  <m:e>
                    <m:r>
                      <m:rPr>
                        <m:sty m:val="p"/>
                      </m:rPr>
                      <m:t>‖</m:t>
                    </m:r>
                    <m:r>
                      <m:rPr>
                        <m:sty m:val="i"/>
                      </m:rPr>
                      <m:t>𝐯</m:t>
                    </m:r>
                    <m:sSup>
                      <m:e>
                        <m:r>
                          <m:rPr>
                            <m:sty m:val="p"/>
                          </m:rPr>
                          <m:t>‖</m:t>
                        </m:r>
                      </m:e>
                      <m:sup>
                        <m:r>
                          <m:rPr>
                            <m:sty m:val="p"/>
                          </m:rPr>
                          <m:t>2</m:t>
                        </m:r>
                      </m:sup>
                    </m:sSup>
                  </m:e>
                </m:box>
              </m:den>
            </m:f>
            <m:r>
              <m:rPr>
                <m:sty m:val="i"/>
              </m:rPr>
              <m:t>𝐯</m:t>
            </m:r>
          </m:e>
        </m:box>
      </m:oMath>
    </w:p>
    <w:p>
      <w:r>
        <w:rPr>
          <w:i/>
          <w:color w:val="64748B"/>
        </w:rPr>
        <w:t>Accessibility Description: projection of u onto v equals u dot v over norm of v squared, times v</w:t>
      </w:r>
    </w:p>
    <w:p>
      <w:r>
        <w:rPr>
          <w:b/>
          <w:color w:val="1E3A8A"/>
        </w:rPr>
        <w:t>Unicode Linear Math: "proj"_{v} u = (u · v)/(\|v\|^2) v</w:t>
      </w:r>
    </w:p>
    <w:p>
      <w:pPr>
        <w:spacing w:after="360"/>
      </w:pPr>
      <w:r>
        <w:rPr>
          <w:color w:val="B91C1C"/>
        </w:rPr>
        <w:t>Keyboard Complexity Score (KCS): 65.0</w:t>
      </w:r>
    </w:p>
    <w:p>
      <w:pPr>
        <w:pStyle w:val="Heading3"/>
      </w:pPr>
      <w:r>
        <w:t>85. Gram-Schmidt Orthogonalization</w:t>
      </w:r>
    </w:p>
    <w:p>
      <w:pPr>
        <w:spacing w:before="120" w:after="120"/>
      </w:pPr>
      <m:oMath>
        <m:box>
          <m:e>
            <m:sSub>
              <m:e>
                <m:r>
                  <m:rPr>
                    <m:sty m:val="i"/>
                  </m:rPr>
                  <m:t>𝐮</m:t>
                </m:r>
              </m:e>
              <m:sub>
                <m:r>
                  <m:rPr>
                    <m:sty m:val="i"/>
                  </m:rPr>
                  <m:t>k</m:t>
                </m:r>
              </m:sub>
            </m:sSub>
            <m:r>
              <m:rPr>
                <m:sty m:val="p"/>
              </m:rPr>
              <m:t>=</m:t>
            </m:r>
            <m:sSub>
              <m:e>
                <m:r>
                  <m:rPr>
                    <m:sty m:val="i"/>
                  </m:rPr>
                  <m:t>𝐯</m:t>
                </m:r>
              </m:e>
              <m:sub>
                <m:r>
                  <m:rPr>
                    <m:sty m:val="i"/>
                  </m:rPr>
                  <m:t>k</m:t>
                </m:r>
              </m:sub>
            </m:sSub>
            <m:r>
              <m:rPr>
                <m:sty m:val="p"/>
              </m:rPr>
              <m:t>−</m:t>
            </m:r>
            <m:nary>
              <m:naryPr>
                <m:chr m:val="∑"/>
                <m:limLoc m:val="undOvr"/>
              </m:naryPr>
              <m:sub>
                <m:box>
                  <m:e>
                    <m:r>
                      <m:rPr>
                        <m:sty m:val="i"/>
                      </m:rPr>
                      <m:t>j</m:t>
                    </m:r>
                    <m:r>
                      <m:rPr>
                        <m:sty m:val="p"/>
                      </m:rPr>
                      <m:t>=</m:t>
                    </m:r>
                    <m:r>
                      <m:rPr>
                        <m:sty m:val="p"/>
                      </m:rPr>
                      <m:t>1</m:t>
                    </m:r>
                  </m:e>
                </m:box>
              </m:sub>
              <m:sup>
                <m:box>
                  <m:e>
                    <m:r>
                      <m:rPr>
                        <m:sty m:val="i"/>
                      </m:rPr>
                      <m:t>k</m:t>
                    </m:r>
                    <m:r>
                      <m:rPr>
                        <m:sty m:val="p"/>
                      </m:rPr>
                      <m:t>−</m:t>
                    </m:r>
                    <m:r>
                      <m:rPr>
                        <m:sty m:val="p"/>
                      </m:rPr>
                      <m:t>1</m:t>
                    </m:r>
                  </m:e>
                </m:box>
              </m:sup>
              <m:e>
                <m:f>
                  <m:num>
                    <m:box>
                      <m:e>
                        <m:sSub>
                          <m:e>
                            <m:r>
                              <m:rPr>
                                <m:sty m:val="i"/>
                              </m:rPr>
                              <m:t>𝐯</m:t>
                            </m:r>
                          </m:e>
                          <m:sub>
                            <m:r>
                              <m:rPr>
                                <m:sty m:val="i"/>
                              </m:rPr>
                              <m:t>k</m:t>
                            </m:r>
                          </m:sub>
                        </m:sSub>
                        <m:r>
                          <m:rPr>
                            <m:sty m:val="p"/>
                          </m:rPr>
                          <m:t>·</m:t>
                        </m:r>
                        <m:sSub>
                          <m:e>
                            <m:r>
                              <m:rPr>
                                <m:sty m:val="i"/>
                              </m:rPr>
                              <m:t>𝐮</m:t>
                            </m:r>
                          </m:e>
                          <m:sub>
                            <m:r>
                              <m:rPr>
                                <m:sty m:val="i"/>
                              </m:rPr>
                              <m:t>j</m:t>
                            </m:r>
                          </m:sub>
                        </m:sSub>
                      </m:e>
                    </m:box>
                  </m:num>
                  <m:den>
                    <m:box>
                      <m:e>
                        <m:r>
                          <m:rPr>
                            <m:sty m:val="p"/>
                          </m:rPr>
                          <m:t>‖</m:t>
                        </m:r>
                        <m:sSub>
                          <m:e>
                            <m:r>
                              <m:rPr>
                                <m:sty m:val="i"/>
                              </m:rPr>
                              <m:t>𝐮</m:t>
                            </m:r>
                          </m:e>
                          <m:sub>
                            <m:r>
                              <m:rPr>
                                <m:sty m:val="i"/>
                              </m:rPr>
                              <m:t>j</m:t>
                            </m:r>
                          </m:sub>
                        </m:sSub>
                        <m:sSup>
                          <m:e>
                            <m:r>
                              <m:rPr>
                                <m:sty m:val="p"/>
                              </m:rPr>
                              <m:t>‖</m:t>
                            </m:r>
                          </m:e>
                          <m:sup>
                            <m:r>
                              <m:rPr>
                                <m:sty m:val="p"/>
                              </m:rPr>
                              <m:t>2</m:t>
                            </m:r>
                          </m:sup>
                        </m:sSup>
                      </m:e>
                    </m:box>
                  </m:den>
                </m:f>
                <m:sSub>
                  <m:e>
                    <m:r>
                      <m:rPr>
                        <m:sty m:val="i"/>
                      </m:rPr>
                      <m:t>𝐮</m:t>
                    </m:r>
                  </m:e>
                  <m:sub>
                    <m:r>
                      <m:rPr>
                        <m:sty m:val="i"/>
                      </m:rPr>
                      <m:t>j</m:t>
                    </m:r>
                  </m:sub>
                </m:sSub>
              </m:e>
            </m:nary>
          </m:e>
        </m:box>
      </m:oMath>
    </w:p>
    <w:p>
      <w:r>
        <w:rPr>
          <w:i/>
          <w:color w:val="64748B"/>
        </w:rPr>
        <w:t>Accessibility Description: orthogonal vector u k equals v k minus the sum from j equals 1 to k minus 1 of v k dot u j over norm of u j squared times u j</w:t>
      </w:r>
    </w:p>
    <w:p>
      <w:r>
        <w:rPr>
          <w:b/>
          <w:color w:val="1E3A8A"/>
        </w:rPr>
        <w:t>Unicode Linear Math: u_k = v_k - \sum_(j=1)^(k-1) (v_k · u_j)/(\|u_j\|^2) u_j</w:t>
      </w:r>
    </w:p>
    <w:p>
      <w:pPr>
        <w:spacing w:after="360"/>
      </w:pPr>
      <w:r>
        <w:rPr>
          <w:color w:val="B91C1C"/>
        </w:rPr>
        <w:t>Keyboard Complexity Score (KCS): 109.5</w:t>
      </w:r>
    </w:p>
    <w:p>
      <w:pPr>
        <w:pStyle w:val="Heading3"/>
      </w:pPr>
      <w:r>
        <w:t>86. Least Squares Normal Equations</w:t>
      </w:r>
    </w:p>
    <w:p>
      <w:pPr>
        <w:spacing w:before="120" w:after="120"/>
      </w:pPr>
      <m:oMath>
        <m:box>
          <m:e>
            <m:sSup>
              <m:e>
                <m:r>
                  <m:rPr>
                    <m:sty m:val="i"/>
                  </m:rPr>
                  <m:t>A</m:t>
                </m:r>
              </m:e>
              <m:sup>
                <m:r>
                  <m:rPr>
                    <m:sty m:val="i"/>
                  </m:rPr>
                  <m:t>T</m:t>
                </m:r>
              </m:sup>
            </m:sSup>
            <m:r>
              <m:rPr>
                <m:sty m:val="i"/>
              </m:rPr>
              <m:t>A</m:t>
            </m:r>
            <m:r>
              <m:rPr>
                <m:sty m:val="i"/>
              </m:rPr>
              <m:t>𝐱</m:t>
            </m:r>
            <m:r>
              <m:rPr>
                <m:sty m:val="p"/>
              </m:rPr>
              <m:t>=</m:t>
            </m:r>
            <m:sSup>
              <m:e>
                <m:r>
                  <m:rPr>
                    <m:sty m:val="i"/>
                  </m:rPr>
                  <m:t>A</m:t>
                </m:r>
              </m:e>
              <m:sup>
                <m:r>
                  <m:rPr>
                    <m:sty m:val="i"/>
                  </m:rPr>
                  <m:t>T</m:t>
                </m:r>
              </m:sup>
            </m:sSup>
            <m:r>
              <m:rPr>
                <m:sty m:val="i"/>
              </m:rPr>
              <m:t>𝐛</m:t>
            </m:r>
          </m:e>
        </m:box>
      </m:oMath>
    </w:p>
    <w:p>
      <w:r>
        <w:rPr>
          <w:i/>
          <w:color w:val="64748B"/>
        </w:rPr>
        <w:t>Accessibility Description: A transpose A x equals A transpose b</w:t>
      </w:r>
    </w:p>
    <w:p>
      <w:r>
        <w:rPr>
          <w:b/>
          <w:color w:val="1E3A8A"/>
        </w:rPr>
        <w:t>Unicode Linear Math: A^T A x = A^T b</w:t>
      </w:r>
    </w:p>
    <w:p>
      <w:pPr>
        <w:spacing w:after="360"/>
      </w:pPr>
      <w:r>
        <w:rPr>
          <w:color w:val="B91C1C"/>
        </w:rPr>
        <w:t>Keyboard Complexity Score (KCS): 26.0</w:t>
      </w:r>
    </w:p>
    <w:p>
      <w:pPr>
        <w:pStyle w:val="Heading3"/>
      </w:pPr>
      <w:r>
        <w:t>87. Orthogonal Matrix Property</w:t>
      </w:r>
    </w:p>
    <w:p>
      <w:pPr>
        <w:spacing w:before="120" w:after="120"/>
      </w:pPr>
      <m:oMath>
        <m:box>
          <m:e>
            <m:sSup>
              <m:e>
                <m:r>
                  <m:rPr>
                    <m:sty m:val="i"/>
                  </m:rPr>
                  <m:t>Q</m:t>
                </m:r>
              </m:e>
              <m:sup>
                <m:r>
                  <m:rPr>
                    <m:sty m:val="i"/>
                  </m:rPr>
                  <m:t>T</m:t>
                </m:r>
              </m:sup>
            </m:sSup>
            <m:r>
              <m:rPr>
                <m:sty m:val="i"/>
              </m:rPr>
              <m:t>Q</m:t>
            </m:r>
            <m:r>
              <m:rPr>
                <m:sty m:val="p"/>
              </m:rPr>
              <m:t>=</m:t>
            </m:r>
            <m:r>
              <m:rPr>
                <m:sty m:val="i"/>
              </m:rPr>
              <m:t>I</m:t>
            </m:r>
          </m:e>
        </m:box>
      </m:oMath>
    </w:p>
    <w:p>
      <w:r>
        <w:rPr>
          <w:i/>
          <w:color w:val="64748B"/>
        </w:rPr>
        <w:t>Accessibility Description: Q transpose Q equals identity matrix I</w:t>
      </w:r>
    </w:p>
    <w:p>
      <w:r>
        <w:rPr>
          <w:b/>
          <w:color w:val="1E3A8A"/>
        </w:rPr>
        <w:t>Unicode Linear Math: Q^T Q = I</w:t>
      </w:r>
    </w:p>
    <w:p>
      <w:pPr>
        <w:spacing w:after="360"/>
      </w:pPr>
      <w:r>
        <w:rPr>
          <w:color w:val="B91C1C"/>
        </w:rPr>
        <w:t>Keyboard Complexity Score (KCS): 16.0</w:t>
      </w:r>
    </w:p>
    <w:p>
      <w:pPr>
        <w:pStyle w:val="Heading3"/>
      </w:pPr>
      <w:r>
        <w:t>88. Diagonalization Relation</w:t>
      </w:r>
    </w:p>
    <w:p>
      <w:pPr>
        <w:spacing w:before="120" w:after="120"/>
      </w:pPr>
      <m:oMath>
        <m:box>
          <m:e>
            <m:r>
              <m:rPr>
                <m:sty m:val="i"/>
              </m:rPr>
              <m:t>A</m:t>
            </m:r>
            <m:r>
              <m:rPr>
                <m:sty m:val="p"/>
              </m:rPr>
              <m:t>=</m:t>
            </m:r>
            <m:r>
              <m:rPr>
                <m:sty m:val="i"/>
              </m:rPr>
              <m:t>P</m:t>
            </m:r>
            <m:r>
              <m:rPr>
                <m:sty m:val="i"/>
              </m:rPr>
              <m:t>D</m:t>
            </m:r>
            <m:sSup>
              <m:e>
                <m:r>
                  <m:rPr>
                    <m:sty m:val="i"/>
                  </m:rPr>
                  <m:t>P</m:t>
                </m:r>
              </m:e>
              <m:sup>
                <m:box>
                  <m:e>
                    <m:r>
                      <m:rPr>
                        <m:sty m:val="p"/>
                      </m:rPr>
                      <m:t>−</m:t>
                    </m:r>
                    <m:r>
                      <m:rPr>
                        <m:sty m:val="p"/>
                      </m:rPr>
                      <m:t>1</m:t>
                    </m:r>
                  </m:e>
                </m:box>
              </m:sup>
            </m:sSup>
          </m:e>
        </m:box>
      </m:oMath>
    </w:p>
    <w:p>
      <w:r>
        <w:rPr>
          <w:i/>
          <w:color w:val="64748B"/>
        </w:rPr>
        <w:t>Accessibility Description: matrix A equals P D P inverse</w:t>
      </w:r>
    </w:p>
    <w:p>
      <w:r>
        <w:rPr>
          <w:b/>
          <w:color w:val="1E3A8A"/>
        </w:rPr>
        <w:t>Unicode Linear Math: A = PDP^(-1)</w:t>
      </w:r>
    </w:p>
    <w:p>
      <w:pPr>
        <w:spacing w:after="360"/>
      </w:pPr>
      <w:r>
        <w:rPr>
          <w:color w:val="B91C1C"/>
        </w:rPr>
        <w:t>Keyboard Complexity Score (KCS): 21.0</w:t>
      </w:r>
    </w:p>
    <w:p>
      <w:pPr>
        <w:pStyle w:val="Heading3"/>
      </w:pPr>
      <w:r>
        <w:t>89. Singular Value Decomposition</w:t>
      </w:r>
    </w:p>
    <w:p>
      <w:pPr>
        <w:spacing w:before="120" w:after="120"/>
      </w:pPr>
      <m:oMath>
        <m:box>
          <m:e>
            <m:r>
              <m:rPr>
                <m:sty m:val="i"/>
              </m:rPr>
              <m:t>A</m:t>
            </m:r>
            <m:r>
              <m:rPr>
                <m:sty m:val="p"/>
              </m:rPr>
              <m:t>=</m:t>
            </m:r>
            <m:r>
              <m:rPr>
                <m:sty m:val="i"/>
              </m:rPr>
              <m:t>U</m:t>
            </m:r>
            <m:r>
              <m:rPr>
                <m:sty m:val="i"/>
              </m:rPr>
              <m:t>Σ</m:t>
            </m:r>
            <m:sSup>
              <m:e>
                <m:r>
                  <m:rPr>
                    <m:sty m:val="i"/>
                  </m:rPr>
                  <m:t>V</m:t>
                </m:r>
              </m:e>
              <m:sup>
                <m:r>
                  <m:rPr>
                    <m:sty m:val="i"/>
                  </m:rPr>
                  <m:t>T</m:t>
                </m:r>
              </m:sup>
            </m:sSup>
          </m:e>
        </m:box>
      </m:oMath>
    </w:p>
    <w:p>
      <w:r>
        <w:rPr>
          <w:i/>
          <w:color w:val="64748B"/>
        </w:rPr>
        <w:t>Accessibility Description: matrix A equals U Sigma V transpose</w:t>
      </w:r>
    </w:p>
    <w:p>
      <w:r>
        <w:rPr>
          <w:b/>
          <w:color w:val="1E3A8A"/>
        </w:rPr>
        <w:t>Unicode Linear Math: A = U Σ V^T</w:t>
      </w:r>
    </w:p>
    <w:p>
      <w:pPr>
        <w:spacing w:after="360"/>
      </w:pPr>
      <w:r>
        <w:rPr>
          <w:color w:val="B91C1C"/>
        </w:rPr>
        <w:t>Keyboard Complexity Score (KCS): 18.0</w:t>
      </w:r>
    </w:p>
    <w:p>
      <w:pPr>
        <w:pStyle w:val="Heading3"/>
      </w:pPr>
      <w:r>
        <w:t>90. Trace of a Matrix</w:t>
      </w:r>
    </w:p>
    <w:p>
      <w:pPr>
        <w:spacing w:before="120" w:after="120"/>
      </w:pPr>
      <m:oMath>
        <m:box>
          <m:e>
            <m:r>
              <m:rPr>
                <m:nor/>
              </m:rPr>
              <m:t>tr</m:t>
            </m:r>
            <m:r>
              <m:rPr>
                <m:sty m:val="p"/>
              </m:rPr>
              <m:t>(</m:t>
            </m:r>
            <m:r>
              <m:rPr>
                <m:sty m:val="i"/>
              </m:rPr>
              <m:t>A</m:t>
            </m:r>
            <m:r>
              <m:rPr>
                <m:sty m:val="p"/>
              </m:rPr>
              <m:t>)</m:t>
            </m:r>
            <m:r>
              <m:rPr>
                <m:sty m:val="p"/>
              </m:rPr>
              <m:t>=</m:t>
            </m:r>
            <m:nary>
              <m:naryPr>
                <m:chr m:val="∑"/>
                <m:limLoc m:val="undOvr"/>
              </m:naryPr>
              <m:sub>
                <m:box>
                  <m:e>
                    <m:r>
                      <m:rPr>
                        <m:sty m:val="i"/>
                      </m:rPr>
                      <m:t>i</m:t>
                    </m:r>
                    <m:r>
                      <m:rPr>
                        <m:sty m:val="p"/>
                      </m:rPr>
                      <m:t>=</m:t>
                    </m:r>
                    <m:r>
                      <m:rPr>
                        <m:sty m:val="p"/>
                      </m:rPr>
                      <m:t>1</m:t>
                    </m:r>
                  </m:e>
                </m:box>
              </m:sub>
              <m:sup>
                <m:box>
                  <m:e>
                    <m:r>
                      <m:rPr>
                        <m:sty m:val="i"/>
                      </m:rPr>
                      <m:t>n</m:t>
                    </m:r>
                  </m:e>
                </m:box>
              </m:sup>
              <m:e>
                <m:sSub>
                  <m:e>
                    <m:r>
                      <m:rPr>
                        <m:sty m:val="i"/>
                      </m:rPr>
                      <m:t>a</m:t>
                    </m:r>
                  </m:e>
                  <m:sub>
                    <m:box>
                      <m:e>
                        <m:r>
                          <m:rPr>
                            <m:sty m:val="i"/>
                          </m:rPr>
                          <m:t>i</m:t>
                        </m:r>
                        <m:r>
                          <m:rPr>
                            <m:sty m:val="i"/>
                          </m:rPr>
                          <m:t>i</m:t>
                        </m:r>
                      </m:e>
                    </m:box>
                  </m:sub>
                </m:sSub>
              </m:e>
            </m:nary>
          </m:e>
        </m:box>
      </m:oMath>
    </w:p>
    <w:p>
      <w:r>
        <w:rPr>
          <w:i/>
          <w:color w:val="64748B"/>
        </w:rPr>
        <w:t>Accessibility Description: trace of A equals the sum from i equals 1 to n of a i i</w:t>
      </w:r>
    </w:p>
    <w:p>
      <w:r>
        <w:rPr>
          <w:b/>
          <w:color w:val="1E3A8A"/>
        </w:rPr>
        <w:t>Unicode Linear Math: "tr"(A) = \sum_(i=1)^n a_(ii)</w:t>
      </w:r>
    </w:p>
    <w:p>
      <w:pPr>
        <w:spacing w:after="360"/>
      </w:pPr>
      <w:r>
        <w:rPr>
          <w:color w:val="B91C1C"/>
        </w:rPr>
        <w:t>Keyboard Complexity Score (KCS): 48.5</w:t>
      </w:r>
    </w:p>
    <w:p>
      <w:pPr>
        <w:pStyle w:val="Heading3"/>
      </w:pPr>
      <w:r>
        <w:t>91. Rank-Nullity Theorem</w:t>
      </w:r>
    </w:p>
    <w:p>
      <w:pPr>
        <w:spacing w:before="120" w:after="120"/>
      </w:pPr>
      <m:oMath>
        <m:box>
          <m:e>
            <m:r>
              <m:rPr>
                <m:nor/>
              </m:rPr>
              <m:t>rank</m:t>
            </m:r>
            <m:r>
              <m:rPr>
                <m:sty m:val="p"/>
              </m:rPr>
              <m:t>(</m:t>
            </m:r>
            <m:r>
              <m:rPr>
                <m:sty m:val="i"/>
              </m:rPr>
              <m:t>A</m:t>
            </m:r>
            <m:r>
              <m:rPr>
                <m:sty m:val="p"/>
              </m:rPr>
              <m:t>)</m:t>
            </m:r>
            <m:r>
              <m:rPr>
                <m:sty m:val="p"/>
              </m:rPr>
              <m:t>+</m:t>
            </m:r>
            <m:r>
              <m:rPr>
                <m:nor/>
              </m:rPr>
              <m:t>nullity</m:t>
            </m:r>
            <m:r>
              <m:rPr>
                <m:sty m:val="p"/>
              </m:rPr>
              <m:t>(</m:t>
            </m:r>
            <m:r>
              <m:rPr>
                <m:sty m:val="i"/>
              </m:rPr>
              <m:t>A</m:t>
            </m:r>
            <m:r>
              <m:rPr>
                <m:sty m:val="p"/>
              </m:rPr>
              <m:t>)</m:t>
            </m:r>
            <m:r>
              <m:rPr>
                <m:sty m:val="p"/>
              </m:rPr>
              <m:t>=</m:t>
            </m:r>
            <m:r>
              <m:rPr>
                <m:sty m:val="i"/>
              </m:rPr>
              <m:t>n</m:t>
            </m:r>
          </m:e>
        </m:box>
      </m:oMath>
    </w:p>
    <w:p>
      <w:r>
        <w:rPr>
          <w:i/>
          <w:color w:val="64748B"/>
        </w:rPr>
        <w:t>Accessibility Description: rank of A plus nullity of A equals n</w:t>
      </w:r>
    </w:p>
    <w:p>
      <w:r>
        <w:rPr>
          <w:b/>
          <w:color w:val="1E3A8A"/>
        </w:rPr>
        <w:t>Unicode Linear Math: "rank"(A) + "nullity"(A) = n</w:t>
      </w:r>
    </w:p>
    <w:p>
      <w:pPr>
        <w:spacing w:after="360"/>
      </w:pPr>
      <w:r>
        <w:rPr>
          <w:color w:val="B91C1C"/>
        </w:rPr>
        <w:t>Keyboard Complexity Score (KCS): 39.0</w:t>
      </w:r>
    </w:p>
    <w:p>
      <w:pPr>
        <w:pStyle w:val="Heading3"/>
      </w:pPr>
      <w:r>
        <w:t>92. Determinant expansion by cofactors</w:t>
      </w:r>
    </w:p>
    <w:p>
      <w:pPr>
        <w:spacing w:before="120" w:after="120"/>
      </w:pPr>
      <m:oMath>
        <m:box>
          <m:e>
            <m:r>
              <m:rPr>
                <m:sty m:val="p"/>
              </m:rPr>
              <m:t>det</m:t>
            </m:r>
            <m:r>
              <m:rPr>
                <m:sty m:val="i"/>
              </m:rPr>
              <m:t>A</m:t>
            </m:r>
            <m:r>
              <m:rPr>
                <m:sty m:val="p"/>
              </m:rPr>
              <m:t>=</m:t>
            </m:r>
            <m:nary>
              <m:naryPr>
                <m:chr m:val="∑"/>
                <m:limLoc m:val="undOvr"/>
              </m:naryPr>
              <m:sub>
                <m:box>
                  <m:e>
                    <m:r>
                      <m:rPr>
                        <m:sty m:val="i"/>
                      </m:rPr>
                      <m:t>j</m:t>
                    </m:r>
                    <m:r>
                      <m:rPr>
                        <m:sty m:val="p"/>
                      </m:rPr>
                      <m:t>=</m:t>
                    </m:r>
                    <m:r>
                      <m:rPr>
                        <m:sty m:val="p"/>
                      </m:rPr>
                      <m:t>1</m:t>
                    </m:r>
                  </m:e>
                </m:box>
              </m:sub>
              <m:sup>
                <m:box>
                  <m:e>
                    <m:r>
                      <m:rPr>
                        <m:sty m:val="i"/>
                      </m:rPr>
                      <m:t>n</m:t>
                    </m:r>
                  </m:e>
                </m:box>
              </m:sup>
              <m:e>
                <m:r>
                  <m:rPr>
                    <m:sty m:val="p"/>
                  </m:rPr>
                  <m:t>(</m:t>
                </m:r>
                <m:r>
                  <m:rPr>
                    <m:sty m:val="p"/>
                  </m:rPr>
                  <m:t>−</m:t>
                </m:r>
                <m:r>
                  <m:rPr>
                    <m:sty m:val="p"/>
                  </m:rPr>
                  <m:t>1</m:t>
                </m:r>
                <m:sSup>
                  <m:e>
                    <m:r>
                      <m:rPr>
                        <m:sty m:val="p"/>
                      </m:rPr>
                      <m:t>)</m:t>
                    </m:r>
                  </m:e>
                  <m:sup>
                    <m:box>
                      <m:e>
                        <m:r>
                          <m:rPr>
                            <m:sty m:val="i"/>
                          </m:rPr>
                          <m:t>i</m:t>
                        </m:r>
                        <m:r>
                          <m:rPr>
                            <m:sty m:val="p"/>
                          </m:rPr>
                          <m:t>+</m:t>
                        </m:r>
                        <m:r>
                          <m:rPr>
                            <m:sty m:val="i"/>
                          </m:rPr>
                          <m:t>j</m:t>
                        </m:r>
                      </m:e>
                    </m:box>
                  </m:sup>
                </m:sSup>
                <m:sSub>
                  <m:e>
                    <m:r>
                      <m:rPr>
                        <m:sty m:val="i"/>
                      </m:rPr>
                      <m:t>a</m:t>
                    </m:r>
                  </m:e>
                  <m:sub>
                    <m:box>
                      <m:e>
                        <m:r>
                          <m:rPr>
                            <m:sty m:val="i"/>
                          </m:rPr>
                          <m:t>i</m:t>
                        </m:r>
                        <m:r>
                          <m:rPr>
                            <m:sty m:val="i"/>
                          </m:rPr>
                          <m:t>j</m:t>
                        </m:r>
                      </m:e>
                    </m:box>
                  </m:sub>
                </m:sSub>
                <m:r>
                  <m:rPr>
                    <m:sty m:val="p"/>
                  </m:rPr>
                  <m:t>det</m:t>
                </m:r>
                <m:sSub>
                  <m:e>
                    <m:r>
                      <m:rPr>
                        <m:sty m:val="i"/>
                      </m:rPr>
                      <m:t>M</m:t>
                    </m:r>
                  </m:e>
                  <m:sub>
                    <m:box>
                      <m:e>
                        <m:r>
                          <m:rPr>
                            <m:sty m:val="i"/>
                          </m:rPr>
                          <m:t>i</m:t>
                        </m:r>
                        <m:r>
                          <m:rPr>
                            <m:sty m:val="i"/>
                          </m:rPr>
                          <m:t>j</m:t>
                        </m:r>
                      </m:e>
                    </m:box>
                  </m:sub>
                </m:sSub>
              </m:e>
            </m:nary>
          </m:e>
        </m:box>
      </m:oMath>
    </w:p>
    <w:p>
      <w:r>
        <w:rPr>
          <w:i/>
          <w:color w:val="64748B"/>
        </w:rPr>
        <w:t>Accessibility Description: determinant of A equals the sum from j equals 1 to n of negative 1 to the power of i plus j times a i j times determinant of minor M i j</w:t>
      </w:r>
    </w:p>
    <w:p>
      <w:r>
        <w:rPr>
          <w:b/>
          <w:color w:val="1E3A8A"/>
        </w:rPr>
        <w:t>Unicode Linear Math: \det A = \sum_(j=1)^n (-1)^(i+j) a_(ij) \det M_(ij)</w:t>
      </w:r>
    </w:p>
    <w:p>
      <w:pPr>
        <w:spacing w:after="360"/>
      </w:pPr>
      <w:r>
        <w:rPr>
          <w:color w:val="B91C1C"/>
        </w:rPr>
        <w:t>Keyboard Complexity Score (KCS): 83.5</w:t>
      </w:r>
    </w:p>
    <w:p>
      <w:pPr>
        <w:pStyle w:val="Heading3"/>
      </w:pPr>
      <w:r>
        <w:t>93. Cramer's Rule</w:t>
      </w:r>
    </w:p>
    <w:p>
      <w:pPr>
        <w:spacing w:before="120" w:after="120"/>
      </w:pPr>
      <m:oMath>
        <m:box>
          <m:e>
            <m:sSub>
              <m:e>
                <m:r>
                  <m:rPr>
                    <m:sty m:val="i"/>
                  </m:rPr>
                  <m:t>x</m:t>
                </m:r>
              </m:e>
              <m:sub>
                <m:r>
                  <m:rPr>
                    <m:sty m:val="i"/>
                  </m:rPr>
                  <m:t>i</m:t>
                </m:r>
              </m:sub>
            </m:sSub>
            <m:r>
              <m:rPr>
                <m:sty m:val="p"/>
              </m:rPr>
              <m:t>=</m:t>
            </m:r>
            <m:f>
              <m:num>
                <m:box>
                  <m:e>
                    <m:r>
                      <m:rPr>
                        <m:sty m:val="p"/>
                      </m:rPr>
                      <m:t>det</m:t>
                    </m:r>
                    <m:sSub>
                      <m:e>
                        <m:r>
                          <m:rPr>
                            <m:sty m:val="i"/>
                          </m:rPr>
                          <m:t>A</m:t>
                        </m:r>
                      </m:e>
                      <m:sub>
                        <m:r>
                          <m:rPr>
                            <m:sty m:val="i"/>
                          </m:rPr>
                          <m:t>i</m:t>
                        </m:r>
                      </m:sub>
                    </m:sSub>
                  </m:e>
                </m:box>
              </m:num>
              <m:den>
                <m:box>
                  <m:e>
                    <m:r>
                      <m:rPr>
                        <m:sty m:val="p"/>
                      </m:rPr>
                      <m:t>det</m:t>
                    </m:r>
                    <m:r>
                      <m:rPr>
                        <m:sty m:val="i"/>
                      </m:rPr>
                      <m:t>A</m:t>
                    </m:r>
                  </m:e>
                </m:box>
              </m:den>
            </m:f>
          </m:e>
        </m:box>
      </m:oMath>
    </w:p>
    <w:p>
      <w:r>
        <w:rPr>
          <w:i/>
          <w:color w:val="64748B"/>
        </w:rPr>
        <w:t>Accessibility Description: x i equals determinant of A i over determinant of A</w:t>
      </w:r>
    </w:p>
    <w:p>
      <w:r>
        <w:rPr>
          <w:b/>
          <w:color w:val="1E3A8A"/>
        </w:rPr>
        <w:t>Unicode Linear Math: x_i = (\det A_i)/(\det A)</w:t>
      </w:r>
    </w:p>
    <w:p>
      <w:pPr>
        <w:spacing w:after="360"/>
      </w:pPr>
      <w:r>
        <w:rPr>
          <w:color w:val="B91C1C"/>
        </w:rPr>
        <w:t>Keyboard Complexity Score (KCS): 52.0</w:t>
      </w:r>
    </w:p>
    <w:p>
      <w:pPr>
        <w:pStyle w:val="Heading3"/>
      </w:pPr>
      <w:r>
        <w:t>94. Vector Cross Product Definition</w:t>
      </w:r>
    </w:p>
    <w:p>
      <w:pPr>
        <w:spacing w:before="120" w:after="120"/>
      </w:pPr>
      <m:oMath>
        <m:box>
          <m:e>
            <m:r>
              <m:rPr>
                <m:sty m:val="i"/>
              </m:rPr>
              <m:t>𝐮</m:t>
            </m:r>
            <m:r>
              <m:rPr>
                <m:sty m:val="p"/>
              </m:rPr>
              <m:t>×</m:t>
            </m:r>
            <m:r>
              <m:rPr>
                <m:sty m:val="i"/>
              </m:rPr>
              <m:t>𝐯</m:t>
            </m:r>
            <m:r>
              <m:rPr>
                <m:sty m:val="p"/>
              </m:rPr>
              <m:t>=</m:t>
            </m:r>
            <m:r>
              <m:rPr>
                <m:sty m:val="p"/>
              </m:rPr>
              <m:t>det</m:t>
            </m:r>
            <m:d>
              <m:dPr>
                <m:begChr m:val="("/>
                <m:endChr m:val=")"/>
              </m:dPr>
              <m:e>
                <m:box>
                  <m:e>
                    <m:m>
                      <m:mr>
                        <m:e>
                          <m:box>
                            <m:e>
                              <m:r>
                                <m:rPr>
                                  <m:sty m:val="i"/>
                                </m:rPr>
                                <m:t>𝐢</m:t>
                              </m:r>
                            </m:e>
                          </m:box>
                        </m:e>
                        <m:e>
                          <m:box>
                            <m:e>
                              <m:r>
                                <m:rPr>
                                  <m:sty m:val="i"/>
                                </m:rPr>
                                <m:t>𝐣</m:t>
                              </m:r>
                            </m:e>
                          </m:box>
                        </m:e>
                        <m:e>
                          <m:box>
                            <m:e>
                              <m:r>
                                <m:rPr>
                                  <m:sty m:val="i"/>
                                </m:rPr>
                                <m:t>𝐤</m:t>
                              </m:r>
                            </m:e>
                          </m:box>
                        </m:e>
                      </m:mr>
                      <m:mr>
                        <m:e>
                          <m:box>
                            <m:e>
                              <m:sSub>
                                <m:e>
                                  <m:r>
                                    <m:rPr>
                                      <m:sty m:val="i"/>
                                    </m:rPr>
                                    <m:t>u</m:t>
                                  </m:r>
                                </m:e>
                                <m:sub>
                                  <m:r>
                                    <m:rPr>
                                      <m:sty m:val="p"/>
                                    </m:rPr>
                                    <m:t>1</m:t>
                                  </m:r>
                                </m:sub>
                              </m:sSub>
                            </m:e>
                          </m:box>
                        </m:e>
                        <m:e>
                          <m:box>
                            <m:e>
                              <m:sSub>
                                <m:e>
                                  <m:r>
                                    <m:rPr>
                                      <m:sty m:val="i"/>
                                    </m:rPr>
                                    <m:t>u</m:t>
                                  </m:r>
                                </m:e>
                                <m:sub>
                                  <m:r>
                                    <m:rPr>
                                      <m:sty m:val="p"/>
                                    </m:rPr>
                                    <m:t>2</m:t>
                                  </m:r>
                                </m:sub>
                              </m:sSub>
                            </m:e>
                          </m:box>
                        </m:e>
                        <m:e>
                          <m:box>
                            <m:e>
                              <m:sSub>
                                <m:e>
                                  <m:r>
                                    <m:rPr>
                                      <m:sty m:val="i"/>
                                    </m:rPr>
                                    <m:t>u</m:t>
                                  </m:r>
                                </m:e>
                                <m:sub>
                                  <m:r>
                                    <m:rPr>
                                      <m:sty m:val="p"/>
                                    </m:rPr>
                                    <m:t>3</m:t>
                                  </m:r>
                                </m:sub>
                              </m:sSub>
                            </m:e>
                          </m:box>
                        </m:e>
                      </m:mr>
                      <m:mr>
                        <m:e>
                          <m:box>
                            <m:e>
                              <m:sSub>
                                <m:e>
                                  <m:r>
                                    <m:rPr>
                                      <m:sty m:val="i"/>
                                    </m:rPr>
                                    <m:t>v</m:t>
                                  </m:r>
                                </m:e>
                                <m:sub>
                                  <m:r>
                                    <m:rPr>
                                      <m:sty m:val="p"/>
                                    </m:rPr>
                                    <m:t>1</m:t>
                                  </m:r>
                                </m:sub>
                              </m:sSub>
                            </m:e>
                          </m:box>
                        </m:e>
                        <m:e>
                          <m:box>
                            <m:e>
                              <m:sSub>
                                <m:e>
                                  <m:r>
                                    <m:rPr>
                                      <m:sty m:val="i"/>
                                    </m:rPr>
                                    <m:t>v</m:t>
                                  </m:r>
                                </m:e>
                                <m:sub>
                                  <m:r>
                                    <m:rPr>
                                      <m:sty m:val="p"/>
                                    </m:rPr>
                                    <m:t>2</m:t>
                                  </m:r>
                                </m:sub>
                              </m:sSub>
                            </m:e>
                          </m:box>
                        </m:e>
                        <m:e>
                          <m:box>
                            <m:e>
                              <m:sSub>
                                <m:e>
                                  <m:r>
                                    <m:rPr>
                                      <m:sty m:val="i"/>
                                    </m:rPr>
                                    <m:t>v</m:t>
                                  </m:r>
                                </m:e>
                                <m:sub>
                                  <m:r>
                                    <m:rPr>
                                      <m:sty m:val="p"/>
                                    </m:rPr>
                                    <m:t>3</m:t>
                                  </m:r>
                                </m:sub>
                              </m:sSub>
                            </m:e>
                          </m:box>
                        </m:e>
                      </m:mr>
                    </m:m>
                  </m:e>
                </m:box>
              </m:e>
            </m:d>
          </m:e>
        </m:box>
      </m:oMath>
    </w:p>
    <w:p>
      <w:r>
        <w:rPr>
          <w:i/>
          <w:color w:val="64748B"/>
        </w:rPr>
        <w:t>Accessibility Description: u cross v equals the determinant of the 3 by 3 matrix with row 1 i j k, row 2 u components, row 3 v components</w:t>
      </w:r>
    </w:p>
    <w:p>
      <w:r>
        <w:rPr>
          <w:b/>
          <w:color w:val="1E3A8A"/>
        </w:rPr>
        <w:t>Unicode Linear Math: u × v = \det ±atrix(i&amp;j&amp;k@u_1&amp;u_2&amp;u_3@v_1&amp;v_2&amp;v_3)</w:t>
      </w:r>
    </w:p>
    <w:p>
      <w:pPr>
        <w:spacing w:after="360"/>
      </w:pPr>
      <w:r>
        <w:rPr>
          <w:color w:val="B91C1C"/>
        </w:rPr>
        <w:t>Keyboard Complexity Score (KCS): 79.5</w:t>
      </w:r>
    </w:p>
    <w:p>
      <w:pPr>
        <w:pStyle w:val="Heading3"/>
      </w:pPr>
      <w:r>
        <w:t>95. Linear Transformation Matrix</w:t>
      </w:r>
    </w:p>
    <w:p>
      <w:pPr>
        <w:spacing w:before="120" w:after="120"/>
      </w:pPr>
      <m:oMath>
        <m:box>
          <m:e>
            <m:r>
              <m:rPr>
                <m:sty m:val="p"/>
              </m:rPr>
              <m:t>[</m:t>
            </m:r>
            <m:r>
              <m:rPr>
                <m:sty m:val="i"/>
              </m:rPr>
              <m:t>T</m:t>
            </m:r>
            <m:sSub>
              <m:e>
                <m:r>
                  <m:rPr>
                    <m:sty m:val="p"/>
                  </m:rPr>
                  <m:t>]</m:t>
                </m:r>
              </m:e>
              <m:sub>
                <m:r>
                  <m:rPr>
                    <m:sty m:val="i"/>
                  </m:rPr>
                  <m:t>B</m:t>
                </m:r>
              </m:sub>
            </m:sSub>
            <m:r>
              <m:rPr>
                <m:sty m:val="p"/>
              </m:rPr>
              <m:t>=</m:t>
            </m:r>
            <m:d>
              <m:dPr>
                <m:begChr m:val="("/>
                <m:endChr m:val=")"/>
              </m:dPr>
              <m:e>
                <m:box>
                  <m:e>
                    <m:m>
                      <m:mr>
                        <m:e>
                          <m:box>
                            <m:e>
                              <m:r>
                                <m:rPr>
                                  <m:sty m:val="i"/>
                                </m:rPr>
                                <m:t>T</m:t>
                              </m:r>
                              <m:r>
                                <m:rPr>
                                  <m:sty m:val="p"/>
                                </m:rPr>
                                <m:t>(</m:t>
                              </m:r>
                              <m:sSub>
                                <m:e>
                                  <m:r>
                                    <m:rPr>
                                      <m:sty m:val="i"/>
                                    </m:rPr>
                                    <m:t>b</m:t>
                                  </m:r>
                                </m:e>
                                <m:sub>
                                  <m:r>
                                    <m:rPr>
                                      <m:sty m:val="p"/>
                                    </m:rPr>
                                    <m:t>1</m:t>
                                  </m:r>
                                </m:sub>
                              </m:sSub>
                              <m:r>
                                <m:rPr>
                                  <m:sty m:val="p"/>
                                </m:rPr>
                                <m:t>)</m:t>
                              </m:r>
                            </m:e>
                          </m:box>
                        </m:e>
                        <m:e>
                          <m:box>
                            <m:e>
                              <m:r>
                                <m:rPr>
                                  <m:sty m:val="p"/>
                                </m:rPr>
                                <m:t>…</m:t>
                              </m:r>
                            </m:e>
                          </m:box>
                        </m:e>
                        <m:e>
                          <m:box>
                            <m:e>
                              <m:r>
                                <m:rPr>
                                  <m:sty m:val="i"/>
                                </m:rPr>
                                <m:t>T</m:t>
                              </m:r>
                              <m:r>
                                <m:rPr>
                                  <m:sty m:val="p"/>
                                </m:rPr>
                                <m:t>(</m:t>
                              </m:r>
                              <m:sSub>
                                <m:e>
                                  <m:r>
                                    <m:rPr>
                                      <m:sty m:val="i"/>
                                    </m:rPr>
                                    <m:t>b</m:t>
                                  </m:r>
                                </m:e>
                                <m:sub>
                                  <m:r>
                                    <m:rPr>
                                      <m:sty m:val="i"/>
                                    </m:rPr>
                                    <m:t>n</m:t>
                                  </m:r>
                                </m:sub>
                              </m:sSub>
                              <m:r>
                                <m:rPr>
                                  <m:sty m:val="p"/>
                                </m:rPr>
                                <m:t>)</m:t>
                              </m:r>
                            </m:e>
                          </m:box>
                        </m:e>
                      </m:mr>
                    </m:m>
                  </m:e>
                </m:box>
              </m:e>
            </m:d>
          </m:e>
        </m:box>
      </m:oMath>
    </w:p>
    <w:p>
      <w:r>
        <w:rPr>
          <w:i/>
          <w:color w:val="64748B"/>
        </w:rPr>
        <w:t>Accessibility Description: matrix representation of T relative to basis B</w:t>
      </w:r>
    </w:p>
    <w:p>
      <w:r>
        <w:rPr>
          <w:b/>
          <w:color w:val="1E3A8A"/>
        </w:rPr>
        <w:t>Unicode Linear Math: [T]_B = ±atrix(T(b_1)&amp;s \dot&amp;T(b_n))</w:t>
      </w:r>
    </w:p>
    <w:p>
      <w:pPr>
        <w:spacing w:after="360"/>
      </w:pPr>
      <w:r>
        <w:rPr>
          <w:color w:val="B91C1C"/>
        </w:rPr>
        <w:t>Keyboard Complexity Score (KCS): 58.5</w:t>
      </w:r>
    </w:p>
    <w:p>
      <w:pPr>
        <w:pStyle w:val="Heading3"/>
      </w:pPr>
      <w:r>
        <w:t>96. Quadratic Form</w:t>
      </w:r>
    </w:p>
    <w:p>
      <w:pPr>
        <w:spacing w:before="120" w:after="120"/>
      </w:pPr>
      <m:oMath>
        <m:box>
          <m:e>
            <m:r>
              <m:rPr>
                <m:sty m:val="i"/>
              </m:rPr>
              <m:t>q</m:t>
            </m:r>
            <m:r>
              <m:rPr>
                <m:sty m:val="p"/>
              </m:rPr>
              <m:t>(</m:t>
            </m:r>
            <m:r>
              <m:rPr>
                <m:sty m:val="i"/>
              </m:rPr>
              <m:t>𝐱</m:t>
            </m:r>
            <m:r>
              <m:rPr>
                <m:sty m:val="p"/>
              </m:rPr>
              <m:t>)</m:t>
            </m:r>
            <m:r>
              <m:rPr>
                <m:sty m:val="p"/>
              </m:rPr>
              <m:t>=</m:t>
            </m:r>
            <m:sSup>
              <m:e>
                <m:r>
                  <m:rPr>
                    <m:sty m:val="i"/>
                  </m:rPr>
                  <m:t>𝐱</m:t>
                </m:r>
              </m:e>
              <m:sup>
                <m:r>
                  <m:rPr>
                    <m:sty m:val="i"/>
                  </m:rPr>
                  <m:t>T</m:t>
                </m:r>
              </m:sup>
            </m:sSup>
            <m:r>
              <m:rPr>
                <m:sty m:val="i"/>
              </m:rPr>
              <m:t>A</m:t>
            </m:r>
            <m:r>
              <m:rPr>
                <m:sty m:val="i"/>
              </m:rPr>
              <m:t>𝐱</m:t>
            </m:r>
          </m:e>
        </m:box>
      </m:oMath>
    </w:p>
    <w:p>
      <w:r>
        <w:rPr>
          <w:i/>
          <w:color w:val="64748B"/>
        </w:rPr>
        <w:t>Accessibility Description: quadratic form q of x equals x transpose A x</w:t>
      </w:r>
    </w:p>
    <w:p>
      <w:r>
        <w:rPr>
          <w:b/>
          <w:color w:val="1E3A8A"/>
        </w:rPr>
        <w:t>Unicode Linear Math: q(x) = x^T A x</w:t>
      </w:r>
    </w:p>
    <w:p>
      <w:pPr>
        <w:spacing w:after="360"/>
      </w:pPr>
      <w:r>
        <w:rPr>
          <w:color w:val="B91C1C"/>
        </w:rPr>
        <w:t>Keyboard Complexity Score (KCS): 21.0</w:t>
      </w:r>
    </w:p>
    <w:p>
      <w:pPr>
        <w:pStyle w:val="Heading3"/>
      </w:pPr>
      <w:r>
        <w:t>97. Cauchy-Schwarz Inequality</w:t>
      </w:r>
    </w:p>
    <w:p>
      <w:pPr>
        <w:spacing w:before="120" w:after="120"/>
      </w:pPr>
      <m:oMath>
        <m:box>
          <m:e>
            <m:r>
              <m:rPr>
                <m:sty m:val="p"/>
              </m:rPr>
              <m:t>|</m:t>
            </m:r>
            <m:r>
              <m:rPr>
                <m:sty m:val="i"/>
              </m:rPr>
              <m:t>𝐮</m:t>
            </m:r>
            <m:r>
              <m:rPr>
                <m:sty m:val="p"/>
              </m:rPr>
              <m:t>·</m:t>
            </m:r>
            <m:r>
              <m:rPr>
                <m:sty m:val="i"/>
              </m:rPr>
              <m:t>𝐯</m:t>
            </m:r>
            <m:r>
              <m:rPr>
                <m:sty m:val="p"/>
              </m:rPr>
              <m:t>|</m:t>
            </m:r>
            <m:r>
              <m:rPr>
                <m:sty m:val="p"/>
              </m:rPr>
              <m:t>≤</m:t>
            </m:r>
            <m:r>
              <m:rPr>
                <m:sty m:val="p"/>
              </m:rPr>
              <m:t>‖</m:t>
            </m:r>
            <m:r>
              <m:rPr>
                <m:sty m:val="i"/>
              </m:rPr>
              <m:t>𝐮</m:t>
            </m:r>
            <m:r>
              <m:rPr>
                <m:sty m:val="p"/>
              </m:rPr>
              <m:t>‖</m:t>
            </m:r>
            <m:r>
              <m:rPr>
                <m:sty m:val="p"/>
              </m:rPr>
              <m:t>‖</m:t>
            </m:r>
            <m:r>
              <m:rPr>
                <m:sty m:val="i"/>
              </m:rPr>
              <m:t>𝐯</m:t>
            </m:r>
            <m:r>
              <m:rPr>
                <m:sty m:val="p"/>
              </m:rPr>
              <m:t>‖</m:t>
            </m:r>
            <m:r>
              <m:rPr>
                <m:sty m:val="i"/>
              </m:rPr>
              <m:t>$</m:t>
            </m:r>
          </m:e>
        </m:box>
      </m:oMath>
    </w:p>
    <w:p>
      <w:r>
        <w:rPr>
          <w:i/>
          <w:color w:val="64748B"/>
        </w:rPr>
        <w:t>Accessibility Description: absolute value of u dot v is less than or equal to the norm of u times the norm of v</w:t>
      </w:r>
    </w:p>
    <w:p>
      <w:r>
        <w:rPr>
          <w:b/>
          <w:color w:val="1E3A8A"/>
        </w:rPr>
        <w:t>Unicode Linear Math: |u · v| ≤ \|u\| \|v\|$</w:t>
      </w:r>
    </w:p>
    <w:p>
      <w:pPr>
        <w:spacing w:after="360"/>
      </w:pPr>
      <w:r>
        <w:rPr>
          <w:color w:val="B91C1C"/>
        </w:rPr>
        <w:t>Keyboard Complexity Score (KCS): 35.0</w:t>
      </w:r>
    </w:p>
    <w:p>
      <w:pPr>
        <w:pStyle w:val="Heading3"/>
      </w:pPr>
      <w:r>
        <w:t>98. Triangle Inequality</w:t>
      </w:r>
    </w:p>
    <w:p>
      <w:pPr>
        <w:spacing w:before="120" w:after="120"/>
      </w:pPr>
      <m:oMath>
        <m:box>
          <m:e>
            <m:r>
              <m:rPr>
                <m:sty m:val="p"/>
              </m:rPr>
              <m:t>‖</m:t>
            </m:r>
            <m:r>
              <m:rPr>
                <m:sty m:val="i"/>
              </m:rPr>
              <m:t>𝐮</m:t>
            </m:r>
            <m:r>
              <m:rPr>
                <m:sty m:val="p"/>
              </m:rPr>
              <m:t>+</m:t>
            </m:r>
            <m:r>
              <m:rPr>
                <m:sty m:val="i"/>
              </m:rPr>
              <m:t>𝐯</m:t>
            </m:r>
            <m:r>
              <m:rPr>
                <m:sty m:val="p"/>
              </m:rPr>
              <m:t>‖</m:t>
            </m:r>
            <m:r>
              <m:rPr>
                <m:sty m:val="p"/>
              </m:rPr>
              <m:t>≤</m:t>
            </m:r>
            <m:r>
              <m:rPr>
                <m:sty m:val="p"/>
              </m:rPr>
              <m:t>‖</m:t>
            </m:r>
            <m:r>
              <m:rPr>
                <m:sty m:val="i"/>
              </m:rPr>
              <m:t>𝐮</m:t>
            </m:r>
            <m:r>
              <m:rPr>
                <m:sty m:val="p"/>
              </m:rPr>
              <m:t>‖</m:t>
            </m:r>
            <m:r>
              <m:rPr>
                <m:sty m:val="p"/>
              </m:rPr>
              <m:t>+</m:t>
            </m:r>
            <m:r>
              <m:rPr>
                <m:sty m:val="p"/>
              </m:rPr>
              <m:t>‖</m:t>
            </m:r>
            <m:r>
              <m:rPr>
                <m:sty m:val="i"/>
              </m:rPr>
              <m:t>𝐯</m:t>
            </m:r>
            <m:r>
              <m:rPr>
                <m:sty m:val="p"/>
              </m:rPr>
              <m:t>‖</m:t>
            </m:r>
            <m:r>
              <m:rPr>
                <m:sty m:val="i"/>
              </m:rPr>
              <m:t>$</m:t>
            </m:r>
          </m:e>
        </m:box>
      </m:oMath>
    </w:p>
    <w:p>
      <w:r>
        <w:rPr>
          <w:i/>
          <w:color w:val="64748B"/>
        </w:rPr>
        <w:t>Accessibility Description: norm of u plus v is less than or equal to the norm of u plus the norm of v</w:t>
      </w:r>
    </w:p>
    <w:p>
      <w:r>
        <w:rPr>
          <w:b/>
          <w:color w:val="1E3A8A"/>
        </w:rPr>
        <w:t>Unicode Linear Math: \|u + v\| ≤ \|u\| + \|v\|$</w:t>
      </w:r>
    </w:p>
    <w:p>
      <w:pPr>
        <w:spacing w:after="360"/>
      </w:pPr>
      <w:r>
        <w:rPr>
          <w:color w:val="B91C1C"/>
        </w:rPr>
        <w:t>Keyboard Complexity Score (KCS): 44.0</w:t>
      </w:r>
    </w:p>
    <w:p>
      <w:pPr>
        <w:pStyle w:val="Heading3"/>
      </w:pPr>
      <w:r>
        <w:t>99. LU Decomposition</w:t>
      </w:r>
    </w:p>
    <w:p>
      <w:pPr>
        <w:spacing w:before="120" w:after="120"/>
      </w:pPr>
      <m:oMath>
        <m:box>
          <m:e>
            <m:r>
              <m:rPr>
                <m:sty m:val="i"/>
              </m:rPr>
              <m:t>A</m:t>
            </m:r>
            <m:r>
              <m:rPr>
                <m:sty m:val="p"/>
              </m:rPr>
              <m:t>=</m:t>
            </m:r>
            <m:r>
              <m:rPr>
                <m:sty m:val="i"/>
              </m:rPr>
              <m:t>L</m:t>
            </m:r>
            <m:r>
              <m:rPr>
                <m:sty m:val="i"/>
              </m:rPr>
              <m:t>U</m:t>
            </m:r>
          </m:e>
        </m:box>
      </m:oMath>
    </w:p>
    <w:p>
      <w:r>
        <w:rPr>
          <w:i/>
          <w:color w:val="64748B"/>
        </w:rPr>
        <w:t>Accessibility Description: matrix A equals L U</w:t>
      </w:r>
    </w:p>
    <w:p>
      <w:r>
        <w:rPr>
          <w:b/>
          <w:color w:val="1E3A8A"/>
        </w:rPr>
        <w:t>Unicode Linear Math: A = LU</w:t>
      </w:r>
    </w:p>
    <w:p>
      <w:pPr>
        <w:spacing w:after="360"/>
      </w:pPr>
      <w:r>
        <w:rPr>
          <w:color w:val="B91C1C"/>
        </w:rPr>
        <w:t>Keyboard Complexity Score (KCS): 9.0</w:t>
      </w:r>
    </w:p>
    <w:p>
      <w:pPr>
        <w:pStyle w:val="Heading3"/>
      </w:pPr>
      <w:r>
        <w:t>100. QR Decomposition</w:t>
      </w:r>
    </w:p>
    <w:p>
      <w:pPr>
        <w:spacing w:before="120" w:after="120"/>
      </w:pPr>
      <m:oMath>
        <m:box>
          <m:e>
            <m:r>
              <m:rPr>
                <m:sty m:val="i"/>
              </m:rPr>
              <m:t>A</m:t>
            </m:r>
            <m:r>
              <m:rPr>
                <m:sty m:val="p"/>
              </m:rPr>
              <m:t>=</m:t>
            </m:r>
            <m:r>
              <m:rPr>
                <m:sty m:val="i"/>
              </m:rPr>
              <m:t>Q</m:t>
            </m:r>
            <m:r>
              <m:rPr>
                <m:sty m:val="i"/>
              </m:rPr>
              <m:t>R</m:t>
            </m:r>
          </m:e>
        </m:box>
      </m:oMath>
    </w:p>
    <w:p>
      <w:r>
        <w:rPr>
          <w:i/>
          <w:color w:val="64748B"/>
        </w:rPr>
        <w:t>Accessibility Description: matrix A equals Q R</w:t>
      </w:r>
    </w:p>
    <w:p>
      <w:r>
        <w:rPr>
          <w:b/>
          <w:color w:val="1E3A8A"/>
        </w:rPr>
        <w:t>Unicode Linear Math: A = QR</w:t>
      </w:r>
    </w:p>
    <w:p>
      <w:pPr>
        <w:spacing w:after="360"/>
      </w:pPr>
      <w:r>
        <w:rPr>
          <w:color w:val="B91C1C"/>
        </w:rPr>
        <w:t>Keyboard Complexity Score (KCS): 9.0</w:t>
      </w:r>
    </w:p>
    <w:p>
      <w:pPr>
        <w:pStyle w:val="Heading2"/>
      </w:pPr>
      <w:r>
        <w:t>Differential Equations</w:t>
      </w:r>
    </w:p>
    <w:p>
      <w:pPr>
        <w:pStyle w:val="Heading3"/>
      </w:pPr>
      <w:r>
        <w:t>101. First Order Separable DE</w:t>
      </w:r>
    </w:p>
    <w:p>
      <w:pPr>
        <w:spacing w:before="120" w:after="120"/>
      </w:pPr>
      <m:oMath>
        <m:box>
          <m:e>
            <m:f>
              <m:num>
                <m:box>
                  <m:e>
                    <m:r>
                      <m:rPr>
                        <m:sty m:val="i"/>
                      </m:rPr>
                      <m:t>d</m:t>
                    </m:r>
                    <m:r>
                      <m:rPr>
                        <m:sty m:val="i"/>
                      </m:rPr>
                      <m:t>y</m:t>
                    </m:r>
                  </m:e>
                </m:box>
              </m:num>
              <m:den>
                <m:box>
                  <m:e>
                    <m:r>
                      <m:rPr>
                        <m:sty m:val="i"/>
                      </m:rPr>
                      <m:t>d</m:t>
                    </m:r>
                    <m:r>
                      <m:rPr>
                        <m:sty m:val="i"/>
                      </m:rPr>
                      <m:t>x</m:t>
                    </m:r>
                  </m:e>
                </m:box>
              </m:den>
            </m:f>
            <m:r>
              <m:rPr>
                <m:sty m:val="p"/>
              </m:rPr>
              <m:t>=</m:t>
            </m:r>
            <m:r>
              <m:rPr>
                <m:sty m:val="i"/>
              </m:rPr>
              <m:t>g</m:t>
            </m:r>
            <m:r>
              <m:rPr>
                <m:sty m:val="p"/>
              </m:rPr>
              <m:t>(</m:t>
            </m:r>
            <m:r>
              <m:rPr>
                <m:sty m:val="i"/>
              </m:rPr>
              <m:t>x</m:t>
            </m:r>
            <m:r>
              <m:rPr>
                <m:sty m:val="p"/>
              </m:rPr>
              <m:t>)</m:t>
            </m:r>
            <m:r>
              <m:rPr>
                <m:sty m:val="i"/>
              </m:rPr>
              <m:t>h</m:t>
            </m:r>
            <m:r>
              <m:rPr>
                <m:sty m:val="p"/>
              </m:rPr>
              <m:t>(</m:t>
            </m:r>
            <m:r>
              <m:rPr>
                <m:sty m:val="i"/>
              </m:rPr>
              <m:t>y</m:t>
            </m:r>
            <m:r>
              <m:rPr>
                <m:sty m:val="p"/>
              </m:rPr>
              <m:t>)</m:t>
            </m:r>
          </m:e>
        </m:box>
      </m:oMath>
    </w:p>
    <w:p>
      <w:r>
        <w:rPr>
          <w:i/>
          <w:color w:val="64748B"/>
        </w:rPr>
        <w:t>Accessibility Description: d y d x equals g of x times h of y</w:t>
      </w:r>
    </w:p>
    <w:p>
      <w:r>
        <w:rPr>
          <w:b/>
          <w:color w:val="1E3A8A"/>
        </w:rPr>
        <w:t>Unicode Linear Math: dy/dx = g(x)h(y)</w:t>
      </w:r>
    </w:p>
    <w:p>
      <w:pPr>
        <w:spacing w:after="360"/>
      </w:pPr>
      <w:r>
        <w:rPr>
          <w:color w:val="B91C1C"/>
        </w:rPr>
        <w:t>Keyboard Complexity Score (KCS): 22.0</w:t>
      </w:r>
    </w:p>
    <w:p>
      <w:pPr>
        <w:pStyle w:val="Heading3"/>
      </w:pPr>
      <w:r>
        <w:t>102. First Order Linear DE</w:t>
      </w:r>
    </w:p>
    <w:p>
      <w:pPr>
        <w:spacing w:before="120" w:after="120"/>
      </w:pPr>
      <m:oMath>
        <m:box>
          <m:e>
            <m:f>
              <m:num>
                <m:box>
                  <m:e>
                    <m:r>
                      <m:rPr>
                        <m:sty m:val="i"/>
                      </m:rPr>
                      <m:t>d</m:t>
                    </m:r>
                    <m:r>
                      <m:rPr>
                        <m:sty m:val="i"/>
                      </m:rPr>
                      <m:t>y</m:t>
                    </m:r>
                  </m:e>
                </m:box>
              </m:num>
              <m:den>
                <m:box>
                  <m:e>
                    <m:r>
                      <m:rPr>
                        <m:sty m:val="i"/>
                      </m:rPr>
                      <m:t>d</m:t>
                    </m:r>
                    <m:r>
                      <m:rPr>
                        <m:sty m:val="i"/>
                      </m:rPr>
                      <m:t>x</m:t>
                    </m:r>
                  </m:e>
                </m:box>
              </m:den>
            </m:f>
            <m:r>
              <m:rPr>
                <m:sty m:val="p"/>
              </m:rPr>
              <m:t>+</m:t>
            </m:r>
            <m:r>
              <m:rPr>
                <m:sty m:val="i"/>
              </m:rPr>
              <m:t>P</m:t>
            </m:r>
            <m:r>
              <m:rPr>
                <m:sty m:val="p"/>
              </m:rPr>
              <m:t>(</m:t>
            </m:r>
            <m:r>
              <m:rPr>
                <m:sty m:val="i"/>
              </m:rPr>
              <m:t>x</m:t>
            </m:r>
            <m:r>
              <m:rPr>
                <m:sty m:val="p"/>
              </m:rPr>
              <m:t>)</m:t>
            </m:r>
            <m:r>
              <m:rPr>
                <m:sty m:val="i"/>
              </m:rPr>
              <m:t>y</m:t>
            </m:r>
            <m:r>
              <m:rPr>
                <m:sty m:val="p"/>
              </m:rPr>
              <m:t>=</m:t>
            </m:r>
            <m:r>
              <m:rPr>
                <m:sty m:val="i"/>
              </m:rPr>
              <m:t>Q</m:t>
            </m:r>
            <m:r>
              <m:rPr>
                <m:sty m:val="p"/>
              </m:rPr>
              <m:t>(</m:t>
            </m:r>
            <m:r>
              <m:rPr>
                <m:sty m:val="i"/>
              </m:rPr>
              <m:t>x</m:t>
            </m:r>
            <m:r>
              <m:rPr>
                <m:sty m:val="p"/>
              </m:rPr>
              <m:t>)</m:t>
            </m:r>
          </m:e>
        </m:box>
      </m:oMath>
    </w:p>
    <w:p>
      <w:r>
        <w:rPr>
          <w:i/>
          <w:color w:val="64748B"/>
        </w:rPr>
        <w:t>Accessibility Description: d y d x plus P of x y equals Q of x</w:t>
      </w:r>
    </w:p>
    <w:p>
      <w:r>
        <w:rPr>
          <w:b/>
          <w:color w:val="1E3A8A"/>
        </w:rPr>
        <w:t>Unicode Linear Math: dy/dx + P(x)y = Q(x)</w:t>
      </w:r>
    </w:p>
    <w:p>
      <w:pPr>
        <w:spacing w:after="360"/>
      </w:pPr>
      <w:r>
        <w:rPr>
          <w:color w:val="B91C1C"/>
        </w:rPr>
        <w:t>Keyboard Complexity Score (KCS): 29.0</w:t>
      </w:r>
    </w:p>
    <w:p>
      <w:pPr>
        <w:pStyle w:val="Heading3"/>
      </w:pPr>
      <w:r>
        <w:t>103. Integrating Factor Formula</w:t>
      </w:r>
    </w:p>
    <w:p>
      <w:pPr>
        <w:spacing w:before="120" w:after="120"/>
      </w:pPr>
      <m:oMath>
        <m:box>
          <m:e>
            <m:r>
              <m:rPr>
                <m:sty m:val="i"/>
              </m:rPr>
              <m:t>I</m:t>
            </m:r>
            <m:r>
              <m:rPr>
                <m:sty m:val="p"/>
              </m:rPr>
              <m:t>(</m:t>
            </m:r>
            <m:r>
              <m:rPr>
                <m:sty m:val="i"/>
              </m:rPr>
              <m:t>x</m:t>
            </m:r>
            <m:r>
              <m:rPr>
                <m:sty m:val="p"/>
              </m:rPr>
              <m:t>)</m:t>
            </m:r>
            <m:r>
              <m:rPr>
                <m:sty m:val="p"/>
              </m:rPr>
              <m:t>=</m:t>
            </m:r>
            <m:sSup>
              <m:e>
                <m:r>
                  <m:rPr>
                    <m:sty m:val="i"/>
                  </m:rPr>
                  <m:t>e</m:t>
                </m:r>
              </m:e>
              <m:sup>
                <m:box>
                  <m:e>
                    <m:r>
                      <m:rPr>
                        <m:sty m:val="p"/>
                      </m:rPr>
                      <m:t>∫</m:t>
                    </m:r>
                    <m:r>
                      <m:rPr>
                        <m:sty m:val="i"/>
                      </m:rPr>
                      <m:t>P</m:t>
                    </m:r>
                    <m:r>
                      <m:rPr>
                        <m:sty m:val="p"/>
                      </m:rPr>
                      <m:t>(</m:t>
                    </m:r>
                    <m:r>
                      <m:rPr>
                        <m:sty m:val="i"/>
                      </m:rPr>
                      <m:t>x</m:t>
                    </m:r>
                    <m:r>
                      <m:rPr>
                        <m:sty m:val="p"/>
                      </m:rPr>
                      <m:t>)</m:t>
                    </m:r>
                    <m:r>
                      <m:t/>
                    </m:r>
                    <m:r>
                      <m:rPr>
                        <m:sty m:val="i"/>
                      </m:rPr>
                      <m:t>d</m:t>
                    </m:r>
                    <m:r>
                      <m:rPr>
                        <m:sty m:val="i"/>
                      </m:rPr>
                      <m:t>x</m:t>
                    </m:r>
                  </m:e>
                </m:box>
              </m:sup>
            </m:sSup>
          </m:e>
        </m:box>
      </m:oMath>
    </w:p>
    <w:p>
      <w:r>
        <w:rPr>
          <w:i/>
          <w:color w:val="64748B"/>
        </w:rPr>
        <w:t>Accessibility Description: integrating factor I of x equals e to the power of the integral of P of x d x</w:t>
      </w:r>
    </w:p>
    <w:p>
      <w:r>
        <w:rPr>
          <w:b/>
          <w:color w:val="1E3A8A"/>
        </w:rPr>
        <w:t>Unicode Linear Math: I(x) = e^(∫ P(x) dx)</w:t>
      </w:r>
    </w:p>
    <w:p>
      <w:pPr>
        <w:spacing w:after="360"/>
      </w:pPr>
      <w:r>
        <w:rPr>
          <w:color w:val="B91C1C"/>
        </w:rPr>
        <w:t>Keyboard Complexity Score (KCS): 31.0</w:t>
      </w:r>
    </w:p>
    <w:p>
      <w:pPr>
        <w:pStyle w:val="Heading3"/>
      </w:pPr>
      <w:r>
        <w:t>104. Second Order Homogeneous DE</w:t>
      </w:r>
    </w:p>
    <w:p>
      <w:pPr>
        <w:spacing w:before="120" w:after="120"/>
      </w:pPr>
      <m:oMath>
        <m:box>
          <m:e>
            <m:r>
              <m:rPr>
                <m:sty m:val="i"/>
              </m:rPr>
              <m:t>a</m:t>
            </m:r>
            <m:sSup>
              <m:e>
                <m:r>
                  <m:rPr>
                    <m:sty m:val="i"/>
                  </m:rPr>
                  <m:t>y</m:t>
                </m:r>
              </m:e>
              <m:sup>
                <m:r>
                  <m:rPr>
                    <m:sty m:val="i"/>
                  </m:rPr>
                  <m:t>″</m:t>
                </m:r>
              </m:sup>
            </m:sSup>
            <m:r>
              <m:rPr>
                <m:sty m:val="p"/>
              </m:rPr>
              <m:t>+</m:t>
            </m:r>
            <m:r>
              <m:rPr>
                <m:sty m:val="i"/>
              </m:rPr>
              <m:t>b</m:t>
            </m:r>
            <m:sSup>
              <m:e>
                <m:r>
                  <m:rPr>
                    <m:sty m:val="i"/>
                  </m:rPr>
                  <m:t>y</m:t>
                </m:r>
              </m:e>
              <m:sup>
                <m:r>
                  <m:rPr>
                    <m:sty m:val="i"/>
                  </m:rPr>
                  <m:t>′</m:t>
                </m:r>
              </m:sup>
            </m:sSup>
            <m:r>
              <m:rPr>
                <m:sty m:val="p"/>
              </m:rPr>
              <m:t>+</m:t>
            </m:r>
            <m:r>
              <m:rPr>
                <m:sty m:val="i"/>
              </m:rPr>
              <m:t>c</m:t>
            </m:r>
            <m:r>
              <m:rPr>
                <m:sty m:val="i"/>
              </m:rPr>
              <m:t>y</m:t>
            </m:r>
            <m:r>
              <m:rPr>
                <m:sty m:val="p"/>
              </m:rPr>
              <m:t>=</m:t>
            </m:r>
            <m:r>
              <m:rPr>
                <m:sty m:val="p"/>
              </m:rPr>
              <m:t>0</m:t>
            </m:r>
          </m:e>
        </m:box>
      </m:oMath>
    </w:p>
    <w:p>
      <w:r>
        <w:rPr>
          <w:i/>
          <w:color w:val="64748B"/>
        </w:rPr>
        <w:t>Accessibility Description: a y double prime plus b y prime plus c y equals 0</w:t>
      </w:r>
    </w:p>
    <w:p>
      <w:r>
        <w:rPr>
          <w:b/>
          <w:color w:val="1E3A8A"/>
        </w:rPr>
        <w:t>Unicode Linear Math: a y'' + b y' + c y = 0</w:t>
      </w:r>
    </w:p>
    <w:p>
      <w:pPr>
        <w:spacing w:after="360"/>
      </w:pPr>
      <w:r>
        <w:rPr>
          <w:color w:val="B91C1C"/>
        </w:rPr>
        <w:t>Keyboard Complexity Score (KCS): 24.0</w:t>
      </w:r>
    </w:p>
    <w:p>
      <w:pPr>
        <w:pStyle w:val="Heading3"/>
      </w:pPr>
      <w:r>
        <w:t>105. Characteristic Eq for ODE</w:t>
      </w:r>
    </w:p>
    <w:p>
      <w:pPr>
        <w:spacing w:before="120" w:after="120"/>
      </w:pPr>
      <m:oMath>
        <m:box>
          <m:e>
            <m:r>
              <m:rPr>
                <m:sty m:val="i"/>
              </m:rPr>
              <m:t>a</m:t>
            </m:r>
            <m:sSup>
              <m:e>
                <m:r>
                  <m:rPr>
                    <m:sty m:val="i"/>
                  </m:rPr>
                  <m:t>r</m:t>
                </m:r>
              </m:e>
              <m:sup>
                <m:r>
                  <m:rPr>
                    <m:sty m:val="p"/>
                  </m:rPr>
                  <m:t>2</m:t>
                </m:r>
              </m:sup>
            </m:sSup>
            <m:r>
              <m:rPr>
                <m:sty m:val="p"/>
              </m:rPr>
              <m:t>+</m:t>
            </m:r>
            <m:r>
              <m:rPr>
                <m:sty m:val="i"/>
              </m:rPr>
              <m:t>b</m:t>
            </m:r>
            <m:r>
              <m:rPr>
                <m:sty m:val="i"/>
              </m:rPr>
              <m:t>r</m:t>
            </m:r>
            <m:r>
              <m:rPr>
                <m:sty m:val="p"/>
              </m:rPr>
              <m:t>+</m:t>
            </m:r>
            <m:r>
              <m:rPr>
                <m:sty m:val="i"/>
              </m:rPr>
              <m:t>c</m:t>
            </m:r>
            <m:r>
              <m:rPr>
                <m:sty m:val="p"/>
              </m:rPr>
              <m:t>=</m:t>
            </m:r>
            <m:r>
              <m:rPr>
                <m:sty m:val="p"/>
              </m:rPr>
              <m:t>0</m:t>
            </m:r>
          </m:e>
        </m:box>
      </m:oMath>
    </w:p>
    <w:p>
      <w:r>
        <w:rPr>
          <w:i/>
          <w:color w:val="64748B"/>
        </w:rPr>
        <w:t>Accessibility Description: characteristic equation a r squared plus b r plus c equals 0</w:t>
      </w:r>
    </w:p>
    <w:p>
      <w:r>
        <w:rPr>
          <w:b/>
          <w:color w:val="1E3A8A"/>
        </w:rPr>
        <w:t>Unicode Linear Math: a r^2 + b r + c = 0</w:t>
      </w:r>
    </w:p>
    <w:p>
      <w:pPr>
        <w:spacing w:after="360"/>
      </w:pPr>
      <w:r>
        <w:rPr>
          <w:color w:val="B91C1C"/>
        </w:rPr>
        <w:t>Keyboard Complexity Score (KCS): 24.0</w:t>
      </w:r>
    </w:p>
    <w:p>
      <w:pPr>
        <w:pStyle w:val="Heading3"/>
      </w:pPr>
      <w:r>
        <w:t>106. Euler-Cauchy Equation</w:t>
      </w:r>
    </w:p>
    <w:p>
      <w:pPr>
        <w:spacing w:before="120" w:after="120"/>
      </w:pPr>
      <m:oMath>
        <m:box>
          <m:e>
            <m:sSup>
              <m:e>
                <m:r>
                  <m:rPr>
                    <m:sty m:val="i"/>
                  </m:rPr>
                  <m:t>x</m:t>
                </m:r>
              </m:e>
              <m:sup>
                <m:r>
                  <m:rPr>
                    <m:sty m:val="p"/>
                  </m:rPr>
                  <m:t>2</m:t>
                </m:r>
              </m:sup>
            </m:sSup>
            <m:sSup>
              <m:e>
                <m:r>
                  <m:rPr>
                    <m:sty m:val="i"/>
                  </m:rPr>
                  <m:t>y</m:t>
                </m:r>
              </m:e>
              <m:sup>
                <m:r>
                  <m:rPr>
                    <m:sty m:val="i"/>
                  </m:rPr>
                  <m:t>″</m:t>
                </m:r>
              </m:sup>
            </m:sSup>
            <m:r>
              <m:rPr>
                <m:sty m:val="p"/>
              </m:rPr>
              <m:t>+</m:t>
            </m:r>
            <m:r>
              <m:rPr>
                <m:sty m:val="i"/>
              </m:rPr>
              <m:t>α</m:t>
            </m:r>
            <m:r>
              <m:rPr>
                <m:sty m:val="i"/>
              </m:rPr>
              <m:t>x</m:t>
            </m:r>
            <m:sSup>
              <m:e>
                <m:r>
                  <m:rPr>
                    <m:sty m:val="i"/>
                  </m:rPr>
                  <m:t>y</m:t>
                </m:r>
              </m:e>
              <m:sup>
                <m:r>
                  <m:rPr>
                    <m:sty m:val="i"/>
                  </m:rPr>
                  <m:t>′</m:t>
                </m:r>
              </m:sup>
            </m:sSup>
            <m:r>
              <m:rPr>
                <m:sty m:val="p"/>
              </m:rPr>
              <m:t>+</m:t>
            </m:r>
            <m:r>
              <m:rPr>
                <m:sty m:val="i"/>
              </m:rPr>
              <m:t>β</m:t>
            </m:r>
            <m:r>
              <m:rPr>
                <m:sty m:val="i"/>
              </m:rPr>
              <m:t>y</m:t>
            </m:r>
            <m:r>
              <m:rPr>
                <m:sty m:val="p"/>
              </m:rPr>
              <m:t>=</m:t>
            </m:r>
            <m:r>
              <m:rPr>
                <m:sty m:val="p"/>
              </m:rPr>
              <m:t>0</m:t>
            </m:r>
          </m:e>
        </m:box>
      </m:oMath>
    </w:p>
    <w:p>
      <w:r>
        <w:rPr>
          <w:i/>
          <w:color w:val="64748B"/>
        </w:rPr>
        <w:t>Accessibility Description: Euler-Cauchy equation x squared y double prime plus alpha x y prime plus beta y equals 0</w:t>
      </w:r>
    </w:p>
    <w:p>
      <w:r>
        <w:rPr>
          <w:b/>
          <w:color w:val="1E3A8A"/>
        </w:rPr>
        <w:t>Unicode Linear Math: x^2 y'' + α x y' + β y = 0</w:t>
      </w:r>
    </w:p>
    <w:p>
      <w:pPr>
        <w:spacing w:after="360"/>
      </w:pPr>
      <w:r>
        <w:rPr>
          <w:color w:val="B91C1C"/>
        </w:rPr>
        <w:t>Keyboard Complexity Score (KCS): 31.0</w:t>
      </w:r>
    </w:p>
    <w:p>
      <w:pPr>
        <w:pStyle w:val="Heading3"/>
      </w:pPr>
      <w:r>
        <w:t>107. Laplace Transform Definition</w:t>
      </w:r>
    </w:p>
    <w:p>
      <w:pPr>
        <w:spacing w:before="120" w:after="120"/>
      </w:pPr>
      <m:oMath>
        <m:box>
          <m:e>
            <m:r>
              <m:rPr>
                <m:sty m:val="i"/>
              </m:rPr>
              <m:t>ℒ</m:t>
            </m:r>
            <m:r>
              <m:rPr>
                <m:sty m:val="p"/>
              </m:rPr>
              <m:t>{</m:t>
            </m:r>
            <m:r>
              <m:rPr>
                <m:sty m:val="i"/>
              </m:rPr>
              <m:t>f</m:t>
            </m:r>
            <m:r>
              <m:rPr>
                <m:sty m:val="p"/>
              </m:rPr>
              <m:t>(</m:t>
            </m:r>
            <m:r>
              <m:rPr>
                <m:sty m:val="i"/>
              </m:rPr>
              <m:t>t</m:t>
            </m:r>
            <m:r>
              <m:rPr>
                <m:sty m:val="p"/>
              </m:rPr>
              <m:t>)</m:t>
            </m:r>
            <m:r>
              <m:rPr>
                <m:sty m:val="p"/>
              </m:rPr>
              <m:t>}</m:t>
            </m:r>
            <m:r>
              <m:rPr>
                <m:sty m:val="p"/>
              </m:rPr>
              <m:t>=</m:t>
            </m:r>
            <m:nary>
              <m:naryPr>
                <m:chr m:val="∫"/>
                <m:limLoc m:val="subSup"/>
              </m:naryPr>
              <m:sub>
                <m:box>
                  <m:e>
                    <m:r>
                      <m:rPr>
                        <m:sty m:val="p"/>
                      </m:rPr>
                      <m:t>0</m:t>
                    </m:r>
                  </m:e>
                </m:box>
              </m:sub>
              <m:sup>
                <m:box>
                  <m:e>
                    <m:r>
                      <m:rPr>
                        <m:sty m:val="p"/>
                      </m:rPr>
                      <m:t>∞</m:t>
                    </m:r>
                  </m:e>
                </m:box>
              </m:sup>
              <m:e>
                <m:sSup>
                  <m:e>
                    <m:r>
                      <m:rPr>
                        <m:sty m:val="i"/>
                      </m:rPr>
                      <m:t>e</m:t>
                    </m:r>
                  </m:e>
                  <m:sup>
                    <m:box>
                      <m:e>
                        <m:r>
                          <m:rPr>
                            <m:sty m:val="p"/>
                          </m:rPr>
                          <m:t>−</m:t>
                        </m:r>
                        <m:r>
                          <m:rPr>
                            <m:sty m:val="i"/>
                          </m:rPr>
                          <m:t>s</m:t>
                        </m:r>
                        <m:r>
                          <m:rPr>
                            <m:sty m:val="i"/>
                          </m:rPr>
                          <m:t>t</m:t>
                        </m:r>
                      </m:e>
                    </m:box>
                  </m:sup>
                </m:sSup>
                <m:r>
                  <m:rPr>
                    <m:sty m:val="i"/>
                  </m:rPr>
                  <m:t>f</m:t>
                </m:r>
                <m:r>
                  <m:rPr>
                    <m:sty m:val="p"/>
                  </m:rPr>
                  <m:t>(</m:t>
                </m:r>
                <m:r>
                  <m:rPr>
                    <m:sty m:val="i"/>
                  </m:rPr>
                  <m:t>t</m:t>
                </m:r>
                <m:r>
                  <m:rPr>
                    <m:sty m:val="p"/>
                  </m:rPr>
                  <m:t>)</m:t>
                </m:r>
                <m:r>
                  <m:t/>
                </m:r>
                <m:r>
                  <m:rPr>
                    <m:sty m:val="i"/>
                  </m:rPr>
                  <m:t>d</m:t>
                </m:r>
                <m:r>
                  <m:rPr>
                    <m:sty m:val="i"/>
                  </m:rPr>
                  <m:t>t</m:t>
                </m:r>
              </m:e>
            </m:nary>
          </m:e>
        </m:box>
      </m:oMath>
    </w:p>
    <w:p>
      <w:r>
        <w:rPr>
          <w:i/>
          <w:color w:val="64748B"/>
        </w:rPr>
        <w:t>Accessibility Description: Laplace transform of f of t equals the integral from 0 to infinity of e to the negative s t times f of t d t</w:t>
      </w:r>
    </w:p>
    <w:p>
      <w:r>
        <w:rPr>
          <w:b/>
          <w:color w:val="1E3A8A"/>
        </w:rPr>
        <w:t>Unicode Linear Math: \scriptL\{f(t)\} = ∫_0^(∞) e^(-st) f(t) dt</w:t>
      </w:r>
    </w:p>
    <w:p>
      <w:pPr>
        <w:spacing w:after="360"/>
      </w:pPr>
      <w:r>
        <w:rPr>
          <w:color w:val="B91C1C"/>
        </w:rPr>
        <w:t>Keyboard Complexity Score (KCS): 66.5</w:t>
      </w:r>
    </w:p>
    <w:p>
      <w:pPr>
        <w:pStyle w:val="Heading3"/>
      </w:pPr>
      <w:r>
        <w:t>108. Laplace Transform of Derivative</w:t>
      </w:r>
    </w:p>
    <w:p>
      <w:pPr>
        <w:spacing w:before="120" w:after="120"/>
      </w:pPr>
      <m:oMath>
        <m:box>
          <m:e>
            <m:r>
              <m:rPr>
                <m:sty m:val="i"/>
              </m:rPr>
              <m:t>ℒ</m:t>
            </m:r>
            <m:r>
              <m:rPr>
                <m:sty m:val="p"/>
              </m:rPr>
              <m:t>{</m:t>
            </m:r>
            <m:sSup>
              <m:e>
                <m:r>
                  <m:rPr>
                    <m:sty m:val="i"/>
                  </m:rPr>
                  <m:t>f</m:t>
                </m:r>
              </m:e>
              <m:sup>
                <m:r>
                  <m:rPr>
                    <m:sty m:val="i"/>
                  </m:rPr>
                  <m:t>′</m:t>
                </m:r>
              </m:sup>
            </m:sSup>
            <m:r>
              <m:rPr>
                <m:sty m:val="p"/>
              </m:rPr>
              <m:t>(</m:t>
            </m:r>
            <m:r>
              <m:rPr>
                <m:sty m:val="i"/>
              </m:rPr>
              <m:t>t</m:t>
            </m:r>
            <m:r>
              <m:rPr>
                <m:sty m:val="p"/>
              </m:rPr>
              <m:t>)</m:t>
            </m:r>
            <m:r>
              <m:rPr>
                <m:sty m:val="p"/>
              </m:rPr>
              <m:t>}</m:t>
            </m:r>
            <m:r>
              <m:rPr>
                <m:sty m:val="p"/>
              </m:rPr>
              <m:t>=</m:t>
            </m:r>
            <m:r>
              <m:rPr>
                <m:sty m:val="i"/>
              </m:rPr>
              <m:t>s</m:t>
            </m:r>
            <m:r>
              <m:rPr>
                <m:sty m:val="i"/>
              </m:rPr>
              <m:t>ℒ</m:t>
            </m:r>
            <m:r>
              <m:rPr>
                <m:sty m:val="p"/>
              </m:rPr>
              <m:t>{</m:t>
            </m:r>
            <m:r>
              <m:rPr>
                <m:sty m:val="i"/>
              </m:rPr>
              <m:t>f</m:t>
            </m:r>
            <m:r>
              <m:rPr>
                <m:sty m:val="p"/>
              </m:rPr>
              <m:t>(</m:t>
            </m:r>
            <m:r>
              <m:rPr>
                <m:sty m:val="i"/>
              </m:rPr>
              <m:t>t</m:t>
            </m:r>
            <m:r>
              <m:rPr>
                <m:sty m:val="p"/>
              </m:rPr>
              <m:t>)</m:t>
            </m:r>
            <m:r>
              <m:rPr>
                <m:sty m:val="p"/>
              </m:rPr>
              <m:t>}</m:t>
            </m:r>
            <m:r>
              <m:rPr>
                <m:sty m:val="p"/>
              </m:rPr>
              <m:t>−</m:t>
            </m:r>
            <m:r>
              <m:rPr>
                <m:sty m:val="i"/>
              </m:rPr>
              <m:t>f</m:t>
            </m:r>
            <m:r>
              <m:rPr>
                <m:sty m:val="p"/>
              </m:rPr>
              <m:t>(</m:t>
            </m:r>
            <m:r>
              <m:rPr>
                <m:sty m:val="p"/>
              </m:rPr>
              <m:t>0</m:t>
            </m:r>
            <m:r>
              <m:rPr>
                <m:sty m:val="p"/>
              </m:rPr>
              <m:t>)</m:t>
            </m:r>
          </m:e>
        </m:box>
      </m:oMath>
    </w:p>
    <w:p>
      <w:r>
        <w:rPr>
          <w:i/>
          <w:color w:val="64748B"/>
        </w:rPr>
        <w:t>Accessibility Description: Laplace transform of f prime of t equals s times Laplace transform of f of t minus f of 0</w:t>
      </w:r>
    </w:p>
    <w:p>
      <w:r>
        <w:rPr>
          <w:b/>
          <w:color w:val="1E3A8A"/>
        </w:rPr>
        <w:t>Unicode Linear Math: \scriptL\{f'(t)\} = s \scriptL\{f(t)\} - f(0)</w:t>
      </w:r>
    </w:p>
    <w:p>
      <w:pPr>
        <w:spacing w:after="360"/>
      </w:pPr>
      <w:r>
        <w:rPr>
          <w:color w:val="B91C1C"/>
        </w:rPr>
        <w:t>Keyboard Complexity Score (KCS): 66.0</w:t>
      </w:r>
    </w:p>
    <w:p>
      <w:pPr>
        <w:pStyle w:val="Heading3"/>
      </w:pPr>
      <w:r>
        <w:t>109. Laplace Transform of Second Derivative</w:t>
      </w:r>
    </w:p>
    <w:p>
      <w:pPr>
        <w:spacing w:before="120" w:after="120"/>
      </w:pPr>
      <m:oMath>
        <m:box>
          <m:e>
            <m:r>
              <m:rPr>
                <m:sty m:val="i"/>
              </m:rPr>
              <m:t>ℒ</m:t>
            </m:r>
            <m:r>
              <m:rPr>
                <m:sty m:val="p"/>
              </m:rPr>
              <m:t>{</m:t>
            </m:r>
            <m:sSup>
              <m:e>
                <m:r>
                  <m:rPr>
                    <m:sty m:val="i"/>
                  </m:rPr>
                  <m:t>f</m:t>
                </m:r>
              </m:e>
              <m:sup>
                <m:r>
                  <m:rPr>
                    <m:sty m:val="i"/>
                  </m:rPr>
                  <m:t>″</m:t>
                </m:r>
              </m:sup>
            </m:sSup>
            <m:r>
              <m:rPr>
                <m:sty m:val="p"/>
              </m:rPr>
              <m:t>(</m:t>
            </m:r>
            <m:r>
              <m:rPr>
                <m:sty m:val="i"/>
              </m:rPr>
              <m:t>t</m:t>
            </m:r>
            <m:r>
              <m:rPr>
                <m:sty m:val="p"/>
              </m:rPr>
              <m:t>)</m:t>
            </m:r>
            <m:r>
              <m:rPr>
                <m:sty m:val="p"/>
              </m:rPr>
              <m:t>}</m:t>
            </m:r>
            <m:r>
              <m:rPr>
                <m:sty m:val="p"/>
              </m:rPr>
              <m:t>=</m:t>
            </m:r>
            <m:sSup>
              <m:e>
                <m:r>
                  <m:rPr>
                    <m:sty m:val="i"/>
                  </m:rPr>
                  <m:t>s</m:t>
                </m:r>
              </m:e>
              <m:sup>
                <m:r>
                  <m:rPr>
                    <m:sty m:val="p"/>
                  </m:rPr>
                  <m:t>2</m:t>
                </m:r>
              </m:sup>
            </m:sSup>
            <m:r>
              <m:rPr>
                <m:sty m:val="i"/>
              </m:rPr>
              <m:t>ℒ</m:t>
            </m:r>
            <m:r>
              <m:rPr>
                <m:sty m:val="p"/>
              </m:rPr>
              <m:t>{</m:t>
            </m:r>
            <m:r>
              <m:rPr>
                <m:sty m:val="i"/>
              </m:rPr>
              <m:t>f</m:t>
            </m:r>
            <m:r>
              <m:rPr>
                <m:sty m:val="p"/>
              </m:rPr>
              <m:t>(</m:t>
            </m:r>
            <m:r>
              <m:rPr>
                <m:sty m:val="i"/>
              </m:rPr>
              <m:t>t</m:t>
            </m:r>
            <m:r>
              <m:rPr>
                <m:sty m:val="p"/>
              </m:rPr>
              <m:t>)</m:t>
            </m:r>
            <m:r>
              <m:rPr>
                <m:sty m:val="p"/>
              </m:rPr>
              <m:t>}</m:t>
            </m:r>
            <m:r>
              <m:rPr>
                <m:sty m:val="p"/>
              </m:rPr>
              <m:t>−</m:t>
            </m:r>
            <m:r>
              <m:rPr>
                <m:sty m:val="i"/>
              </m:rPr>
              <m:t>s</m:t>
            </m:r>
            <m:r>
              <m:rPr>
                <m:sty m:val="i"/>
              </m:rPr>
              <m:t>f</m:t>
            </m:r>
            <m:r>
              <m:rPr>
                <m:sty m:val="p"/>
              </m:rPr>
              <m:t>(</m:t>
            </m:r>
            <m:r>
              <m:rPr>
                <m:sty m:val="p"/>
              </m:rPr>
              <m:t>0</m:t>
            </m:r>
            <m:r>
              <m:rPr>
                <m:sty m:val="p"/>
              </m:rPr>
              <m:t>)</m:t>
            </m:r>
            <m:r>
              <m:rPr>
                <m:sty m:val="p"/>
              </m:rPr>
              <m:t>−</m:t>
            </m:r>
            <m:sSup>
              <m:e>
                <m:r>
                  <m:rPr>
                    <m:sty m:val="i"/>
                  </m:rPr>
                  <m:t>f</m:t>
                </m:r>
              </m:e>
              <m:sup>
                <m:r>
                  <m:rPr>
                    <m:sty m:val="i"/>
                  </m:rPr>
                  <m:t>′</m:t>
                </m:r>
              </m:sup>
            </m:sSup>
            <m:r>
              <m:rPr>
                <m:sty m:val="p"/>
              </m:rPr>
              <m:t>(</m:t>
            </m:r>
            <m:r>
              <m:rPr>
                <m:sty m:val="p"/>
              </m:rPr>
              <m:t>0</m:t>
            </m:r>
            <m:r>
              <m:rPr>
                <m:sty m:val="p"/>
              </m:rPr>
              <m:t>)</m:t>
            </m:r>
          </m:e>
        </m:box>
      </m:oMath>
    </w:p>
    <w:p>
      <w:r>
        <w:rPr>
          <w:i/>
          <w:color w:val="64748B"/>
        </w:rPr>
        <w:t>Accessibility Description: Laplace transform of f double prime of t equals s squared times Laplace transform of f of t minus s times f of 0 minus f prime of 0</w:t>
      </w:r>
    </w:p>
    <w:p>
      <w:r>
        <w:rPr>
          <w:b/>
          <w:color w:val="1E3A8A"/>
        </w:rPr>
        <w:t>Unicode Linear Math: \scriptL\{f''(t)\} = s^2 \scriptL\{f(t)\} - s f(0) - f'(0)</w:t>
      </w:r>
    </w:p>
    <w:p>
      <w:pPr>
        <w:spacing w:after="360"/>
      </w:pPr>
      <w:r>
        <w:rPr>
          <w:color w:val="B91C1C"/>
        </w:rPr>
        <w:t>Keyboard Complexity Score (KCS): 84.0</w:t>
      </w:r>
    </w:p>
    <w:p>
      <w:pPr>
        <w:pStyle w:val="Heading3"/>
      </w:pPr>
      <w:r>
        <w:t>110. Fourier Series Expansion</w:t>
      </w:r>
    </w:p>
    <w:p>
      <w:pPr>
        <w:spacing w:before="120" w:after="120"/>
      </w:pPr>
      <m:oMath>
        <m:box>
          <m:e>
            <m:r>
              <m:rPr>
                <m:sty m:val="i"/>
              </m:rPr>
              <m:t>f</m:t>
            </m:r>
            <m:r>
              <m:rPr>
                <m:sty m:val="p"/>
              </m:rPr>
              <m:t>(</m:t>
            </m:r>
            <m:r>
              <m:rPr>
                <m:sty m:val="i"/>
              </m:rPr>
              <m:t>t</m:t>
            </m:r>
            <m:r>
              <m:rPr>
                <m:sty m:val="p"/>
              </m:rPr>
              <m:t>)</m:t>
            </m:r>
            <m:r>
              <m:rPr>
                <m:sty m:val="p"/>
              </m:rPr>
              <m:t>=</m:t>
            </m:r>
            <m:f>
              <m:num>
                <m:box>
                  <m:e>
                    <m:sSub>
                      <m:e>
                        <m:r>
                          <m:rPr>
                            <m:sty m:val="i"/>
                          </m:rPr>
                          <m:t>a</m:t>
                        </m:r>
                      </m:e>
                      <m:sub>
                        <m:r>
                          <m:rPr>
                            <m:sty m:val="p"/>
                          </m:rPr>
                          <m:t>0</m:t>
                        </m:r>
                      </m:sub>
                    </m:sSub>
                  </m:e>
                </m:box>
              </m:num>
              <m:den>
                <m:box>
                  <m:e>
                    <m:r>
                      <m:rPr>
                        <m:sty m:val="p"/>
                      </m:rPr>
                      <m:t>2</m:t>
                    </m:r>
                  </m:e>
                </m:box>
              </m:den>
            </m:f>
            <m:r>
              <m:rPr>
                <m:sty m:val="p"/>
              </m:rPr>
              <m:t>+</m:t>
            </m:r>
            <m:nary>
              <m:naryPr>
                <m:chr m:val="∑"/>
                <m:limLoc m:val="undOvr"/>
              </m:naryPr>
              <m:sub>
                <m:box>
                  <m:e>
                    <m:r>
                      <m:rPr>
                        <m:sty m:val="i"/>
                      </m:rPr>
                      <m:t>n</m:t>
                    </m:r>
                    <m:r>
                      <m:rPr>
                        <m:sty m:val="p"/>
                      </m:rPr>
                      <m:t>=</m:t>
                    </m:r>
                    <m:r>
                      <m:rPr>
                        <m:sty m:val="p"/>
                      </m:rPr>
                      <m:t>1</m:t>
                    </m:r>
                  </m:e>
                </m:box>
              </m:sub>
              <m:sup>
                <m:box>
                  <m:e>
                    <m:r>
                      <m:rPr>
                        <m:sty m:val="p"/>
                      </m:rPr>
                      <m:t>∞</m:t>
                    </m:r>
                  </m:e>
                </m:box>
              </m:sup>
              <m:e>
                <m:box>
                  <m:e>
                    <m:d>
                      <m:dPr>
                        <m:begChr m:val="["/>
                        <m:endChr m:val="]"/>
                      </m:dPr>
                      <m:e>
                        <m:box>
                          <m:e>
                            <m:sSub>
                              <m:e>
                                <m:r>
                                  <m:rPr>
                                    <m:sty m:val="i"/>
                                  </m:rPr>
                                  <m:t>a</m:t>
                                </m:r>
                              </m:e>
                              <m:sub>
                                <m:r>
                                  <m:rPr>
                                    <m:sty m:val="i"/>
                                  </m:rPr>
                                  <m:t>n</m:t>
                                </m:r>
                              </m:sub>
                            </m:sSub>
                            <m:r>
                              <m:rPr>
                                <m:sty m:val="p"/>
                              </m:rPr>
                              <m:t>cos</m:t>
                            </m:r>
                            <m:r>
                              <m:rPr>
                                <m:sty m:val="p"/>
                              </m:rPr>
                              <m:t>(</m:t>
                            </m:r>
                            <m:r>
                              <m:rPr>
                                <m:sty m:val="i"/>
                              </m:rPr>
                              <m:t>n</m:t>
                            </m:r>
                            <m:sSub>
                              <m:e>
                                <m:r>
                                  <m:rPr>
                                    <m:sty m:val="i"/>
                                  </m:rPr>
                                  <m:t>ω</m:t>
                                </m:r>
                              </m:e>
                              <m:sub>
                                <m:r>
                                  <m:rPr>
                                    <m:sty m:val="p"/>
                                  </m:rPr>
                                  <m:t>0</m:t>
                                </m:r>
                              </m:sub>
                            </m:sSub>
                            <m:r>
                              <m:rPr>
                                <m:sty m:val="i"/>
                              </m:rPr>
                              <m:t>t</m:t>
                            </m:r>
                            <m:r>
                              <m:rPr>
                                <m:sty m:val="p"/>
                              </m:rPr>
                              <m:t>)</m:t>
                            </m:r>
                            <m:r>
                              <m:rPr>
                                <m:sty m:val="p"/>
                              </m:rPr>
                              <m:t>+</m:t>
                            </m:r>
                            <m:sSub>
                              <m:e>
                                <m:r>
                                  <m:rPr>
                                    <m:sty m:val="i"/>
                                  </m:rPr>
                                  <m:t>b</m:t>
                                </m:r>
                              </m:e>
                              <m:sub>
                                <m:r>
                                  <m:rPr>
                                    <m:sty m:val="i"/>
                                  </m:rPr>
                                  <m:t>n</m:t>
                                </m:r>
                              </m:sub>
                            </m:sSub>
                            <m:r>
                              <m:rPr>
                                <m:sty m:val="p"/>
                              </m:rPr>
                              <m:t>sin</m:t>
                            </m:r>
                            <m:r>
                              <m:rPr>
                                <m:sty m:val="p"/>
                              </m:rPr>
                              <m:t>(</m:t>
                            </m:r>
                            <m:r>
                              <m:rPr>
                                <m:sty m:val="i"/>
                              </m:rPr>
                              <m:t>n</m:t>
                            </m:r>
                            <m:sSub>
                              <m:e>
                                <m:r>
                                  <m:rPr>
                                    <m:sty m:val="i"/>
                                  </m:rPr>
                                  <m:t>ω</m:t>
                                </m:r>
                              </m:e>
                              <m:sub>
                                <m:r>
                                  <m:rPr>
                                    <m:sty m:val="p"/>
                                  </m:rPr>
                                  <m:t>0</m:t>
                                </m:r>
                              </m:sub>
                            </m:sSub>
                            <m:r>
                              <m:rPr>
                                <m:sty m:val="i"/>
                              </m:rPr>
                              <m:t>t</m:t>
                            </m:r>
                            <m:r>
                              <m:rPr>
                                <m:sty m:val="p"/>
                              </m:rPr>
                              <m:t>)</m:t>
                            </m:r>
                          </m:e>
                        </m:box>
                      </m:e>
                    </m:d>
                  </m:e>
                </m:box>
              </m:e>
            </m:nary>
          </m:e>
        </m:box>
      </m:oMath>
    </w:p>
    <w:p>
      <w:r>
        <w:rPr>
          <w:i/>
          <w:color w:val="64748B"/>
        </w:rPr>
        <w:t>Accessibility Description: f of t equals a 0 over 2 plus the sum from n equals 1 to infinity of a n cos n omega 0 t plus b n sin n omega 0 t</w:t>
      </w:r>
    </w:p>
    <w:p>
      <w:r>
        <w:rPr>
          <w:b/>
          <w:color w:val="1E3A8A"/>
        </w:rPr>
        <w:t>Unicode Linear Math: f(t) = (a_0)/2 + \sum_(n=1)^(∞) ≤ft[ a_n \cos(nω_0 t) + b_n \sin(nω_0 t) \right]</w:t>
      </w:r>
    </w:p>
    <w:p>
      <w:pPr>
        <w:spacing w:after="360"/>
      </w:pPr>
      <w:r>
        <w:rPr>
          <w:color w:val="B91C1C"/>
        </w:rPr>
        <w:t>Keyboard Complexity Score (KCS): 133.0</w:t>
      </w:r>
    </w:p>
    <w:p>
      <w:pPr>
        <w:pStyle w:val="Heading3"/>
      </w:pPr>
      <w:r>
        <w:t>111. Fourier Cosine Coefficient</w:t>
      </w:r>
    </w:p>
    <w:p>
      <w:pPr>
        <w:spacing w:before="120" w:after="120"/>
      </w:pPr>
      <m:oMath>
        <m:box>
          <m:e>
            <m:sSub>
              <m:e>
                <m:r>
                  <m:rPr>
                    <m:sty m:val="i"/>
                  </m:rPr>
                  <m:t>a</m:t>
                </m:r>
              </m:e>
              <m:sub>
                <m:r>
                  <m:rPr>
                    <m:sty m:val="i"/>
                  </m:rPr>
                  <m:t>n</m:t>
                </m:r>
              </m:sub>
            </m:sSub>
            <m:r>
              <m:rPr>
                <m:sty m:val="p"/>
              </m:rPr>
              <m:t>=</m:t>
            </m:r>
            <m:f>
              <m:num>
                <m:box>
                  <m:e>
                    <m:r>
                      <m:rPr>
                        <m:sty m:val="p"/>
                      </m:rPr>
                      <m:t>2</m:t>
                    </m:r>
                  </m:e>
                </m:box>
              </m:num>
              <m:den>
                <m:box>
                  <m:e>
                    <m:r>
                      <m:rPr>
                        <m:sty m:val="i"/>
                      </m:rPr>
                      <m:t>T</m:t>
                    </m:r>
                  </m:e>
                </m:box>
              </m:den>
            </m:f>
            <m:nary>
              <m:naryPr>
                <m:chr m:val="∫"/>
                <m:limLoc m:val="subSup"/>
              </m:naryPr>
              <m:sub>
                <m:box>
                  <m:e>
                    <m:r>
                      <m:rPr>
                        <m:sty m:val="p"/>
                      </m:rPr>
                      <m:t>0</m:t>
                    </m:r>
                  </m:e>
                </m:box>
              </m:sub>
              <m:sup>
                <m:box>
                  <m:e>
                    <m:r>
                      <m:rPr>
                        <m:sty m:val="i"/>
                      </m:rPr>
                      <m:t>T</m:t>
                    </m:r>
                  </m:e>
                </m:box>
              </m:sup>
              <m:e>
                <m:r>
                  <m:rPr>
                    <m:sty m:val="i"/>
                  </m:rPr>
                  <m:t>f</m:t>
                </m:r>
                <m:r>
                  <m:rPr>
                    <m:sty m:val="p"/>
                  </m:rPr>
                  <m:t>(</m:t>
                </m:r>
                <m:r>
                  <m:rPr>
                    <m:sty m:val="i"/>
                  </m:rPr>
                  <m:t>t</m:t>
                </m:r>
                <m:r>
                  <m:rPr>
                    <m:sty m:val="p"/>
                  </m:rPr>
                  <m:t>)</m:t>
                </m:r>
                <m:r>
                  <m:rPr>
                    <m:sty m:val="p"/>
                  </m:rPr>
                  <m:t>cos</m:t>
                </m:r>
                <m:r>
                  <m:rPr>
                    <m:sty m:val="p"/>
                  </m:rPr>
                  <m:t>(</m:t>
                </m:r>
                <m:r>
                  <m:rPr>
                    <m:sty m:val="i"/>
                  </m:rPr>
                  <m:t>n</m:t>
                </m:r>
                <m:sSub>
                  <m:e>
                    <m:r>
                      <m:rPr>
                        <m:sty m:val="i"/>
                      </m:rPr>
                      <m:t>ω</m:t>
                    </m:r>
                  </m:e>
                  <m:sub>
                    <m:r>
                      <m:rPr>
                        <m:sty m:val="p"/>
                      </m:rPr>
                      <m:t>0</m:t>
                    </m:r>
                  </m:sub>
                </m:sSub>
                <m:r>
                  <m:rPr>
                    <m:sty m:val="i"/>
                  </m:rPr>
                  <m:t>t</m:t>
                </m:r>
                <m:r>
                  <m:rPr>
                    <m:sty m:val="p"/>
                  </m:rPr>
                  <m:t>)</m:t>
                </m:r>
                <m:r>
                  <m:t/>
                </m:r>
                <m:r>
                  <m:rPr>
                    <m:sty m:val="i"/>
                  </m:rPr>
                  <m:t>d</m:t>
                </m:r>
                <m:r>
                  <m:rPr>
                    <m:sty m:val="i"/>
                  </m:rPr>
                  <m:t>t</m:t>
                </m:r>
              </m:e>
            </m:nary>
          </m:e>
        </m:box>
      </m:oMath>
    </w:p>
    <w:p>
      <w:r>
        <w:rPr>
          <w:i/>
          <w:color w:val="64748B"/>
        </w:rPr>
        <w:t>Accessibility Description: a n equals 2 over T times the integral from 0 to T of f of t cos n omega 0 t d t</w:t>
      </w:r>
    </w:p>
    <w:p>
      <w:r>
        <w:rPr>
          <w:b/>
          <w:color w:val="1E3A8A"/>
        </w:rPr>
        <w:t>Unicode Linear Math: a_n = 2/T ∫_0^T f(t) \cos(nω_0 t) dt</w:t>
      </w:r>
    </w:p>
    <w:p>
      <w:pPr>
        <w:spacing w:after="360"/>
      </w:pPr>
      <w:r>
        <w:rPr>
          <w:color w:val="B91C1C"/>
        </w:rPr>
        <w:t>Keyboard Complexity Score (KCS): 67.5</w:t>
      </w:r>
    </w:p>
    <w:p>
      <w:pPr>
        <w:pStyle w:val="Heading3"/>
      </w:pPr>
      <w:r>
        <w:t>112. Bessel's Equation of order p</w:t>
      </w:r>
    </w:p>
    <w:p>
      <w:pPr>
        <w:spacing w:before="120" w:after="120"/>
      </w:pPr>
      <m:oMath>
        <m:box>
          <m:e>
            <m:sSup>
              <m:e>
                <m:r>
                  <m:rPr>
                    <m:sty m:val="i"/>
                  </m:rPr>
                  <m:t>x</m:t>
                </m:r>
              </m:e>
              <m:sup>
                <m:r>
                  <m:rPr>
                    <m:sty m:val="p"/>
                  </m:rPr>
                  <m:t>2</m:t>
                </m:r>
              </m:sup>
            </m:sSup>
            <m:sSup>
              <m:e>
                <m:r>
                  <m:rPr>
                    <m:sty m:val="i"/>
                  </m:rPr>
                  <m:t>y</m:t>
                </m:r>
              </m:e>
              <m:sup>
                <m:r>
                  <m:rPr>
                    <m:sty m:val="i"/>
                  </m:rPr>
                  <m:t>″</m:t>
                </m:r>
              </m:sup>
            </m:sSup>
            <m:r>
              <m:rPr>
                <m:sty m:val="p"/>
              </m:rPr>
              <m:t>+</m:t>
            </m:r>
            <m:r>
              <m:rPr>
                <m:sty m:val="i"/>
              </m:rPr>
              <m:t>x</m:t>
            </m:r>
            <m:sSup>
              <m:e>
                <m:r>
                  <m:rPr>
                    <m:sty m:val="i"/>
                  </m:rPr>
                  <m:t>y</m:t>
                </m:r>
              </m:e>
              <m:sup>
                <m:r>
                  <m:rPr>
                    <m:sty m:val="i"/>
                  </m:rPr>
                  <m:t>′</m:t>
                </m:r>
              </m:sup>
            </m:sSup>
            <m:r>
              <m:rPr>
                <m:sty m:val="p"/>
              </m:rPr>
              <m:t>+</m:t>
            </m:r>
            <m:r>
              <m:rPr>
                <m:sty m:val="p"/>
              </m:rPr>
              <m:t>(</m:t>
            </m:r>
            <m:sSup>
              <m:e>
                <m:r>
                  <m:rPr>
                    <m:sty m:val="i"/>
                  </m:rPr>
                  <m:t>x</m:t>
                </m:r>
              </m:e>
              <m:sup>
                <m:r>
                  <m:rPr>
                    <m:sty m:val="p"/>
                  </m:rPr>
                  <m:t>2</m:t>
                </m:r>
              </m:sup>
            </m:sSup>
            <m:r>
              <m:rPr>
                <m:sty m:val="p"/>
              </m:rPr>
              <m:t>−</m:t>
            </m:r>
            <m:sSup>
              <m:e>
                <m:r>
                  <m:rPr>
                    <m:sty m:val="i"/>
                  </m:rPr>
                  <m:t>p</m:t>
                </m:r>
              </m:e>
              <m:sup>
                <m:r>
                  <m:rPr>
                    <m:sty m:val="p"/>
                  </m:rPr>
                  <m:t>2</m:t>
                </m:r>
              </m:sup>
            </m:sSup>
            <m:r>
              <m:rPr>
                <m:sty m:val="p"/>
              </m:rPr>
              <m:t>)</m:t>
            </m:r>
            <m:r>
              <m:rPr>
                <m:sty m:val="i"/>
              </m:rPr>
              <m:t>y</m:t>
            </m:r>
            <m:r>
              <m:rPr>
                <m:sty m:val="p"/>
              </m:rPr>
              <m:t>=</m:t>
            </m:r>
            <m:r>
              <m:rPr>
                <m:sty m:val="p"/>
              </m:rPr>
              <m:t>0</m:t>
            </m:r>
          </m:e>
        </m:box>
      </m:oMath>
    </w:p>
    <w:p>
      <w:r>
        <w:rPr>
          <w:i/>
          <w:color w:val="64748B"/>
        </w:rPr>
        <w:t>Accessibility Description: Bessel's equation x squared y double prime plus x y prime plus the quantity x squared minus p squared times y equals 0</w:t>
      </w:r>
    </w:p>
    <w:p>
      <w:r>
        <w:rPr>
          <w:b/>
          <w:color w:val="1E3A8A"/>
        </w:rPr>
        <w:t>Unicode Linear Math: x^2 y'' + x y' + (x^2 - p^2)y = 0</w:t>
      </w:r>
    </w:p>
    <w:p>
      <w:pPr>
        <w:spacing w:after="360"/>
      </w:pPr>
      <w:r>
        <w:rPr>
          <w:color w:val="B91C1C"/>
        </w:rPr>
        <w:t>Keyboard Complexity Score (KCS): 46.0</w:t>
      </w:r>
    </w:p>
    <w:p>
      <w:pPr>
        <w:pStyle w:val="Heading3"/>
      </w:pPr>
      <w:r>
        <w:t>113. Legendre's Differential Equation</w:t>
      </w:r>
    </w:p>
    <w:p>
      <w:pPr>
        <w:spacing w:before="120" w:after="120"/>
      </w:pPr>
      <m:oMath>
        <m:box>
          <m:e>
            <m:r>
              <m:rPr>
                <m:sty m:val="p"/>
              </m:rPr>
              <m:t>(</m:t>
            </m:r>
            <m:r>
              <m:rPr>
                <m:sty m:val="p"/>
              </m:rPr>
              <m:t>1</m:t>
            </m:r>
            <m:r>
              <m:rPr>
                <m:sty m:val="p"/>
              </m:rPr>
              <m:t>−</m:t>
            </m:r>
            <m:sSup>
              <m:e>
                <m:r>
                  <m:rPr>
                    <m:sty m:val="i"/>
                  </m:rPr>
                  <m:t>x</m:t>
                </m:r>
              </m:e>
              <m:sup>
                <m:r>
                  <m:rPr>
                    <m:sty m:val="p"/>
                  </m:rPr>
                  <m:t>2</m:t>
                </m:r>
              </m:sup>
            </m:sSup>
            <m:r>
              <m:rPr>
                <m:sty m:val="p"/>
              </m:rPr>
              <m:t>)</m:t>
            </m:r>
            <m:sSup>
              <m:e>
                <m:r>
                  <m:rPr>
                    <m:sty m:val="i"/>
                  </m:rPr>
                  <m:t>y</m:t>
                </m:r>
              </m:e>
              <m:sup>
                <m:r>
                  <m:rPr>
                    <m:sty m:val="i"/>
                  </m:rPr>
                  <m:t>″</m:t>
                </m:r>
              </m:sup>
            </m:sSup>
            <m:r>
              <m:rPr>
                <m:sty m:val="p"/>
              </m:rPr>
              <m:t>−</m:t>
            </m:r>
            <m:r>
              <m:rPr>
                <m:sty m:val="p"/>
              </m:rPr>
              <m:t>2</m:t>
            </m:r>
            <m:r>
              <m:rPr>
                <m:sty m:val="i"/>
              </m:rPr>
              <m:t>x</m:t>
            </m:r>
            <m:sSup>
              <m:e>
                <m:r>
                  <m:rPr>
                    <m:sty m:val="i"/>
                  </m:rPr>
                  <m:t>y</m:t>
                </m:r>
              </m:e>
              <m:sup>
                <m:r>
                  <m:rPr>
                    <m:sty m:val="i"/>
                  </m:rPr>
                  <m:t>′</m:t>
                </m:r>
              </m:sup>
            </m:sSup>
            <m:r>
              <m:rPr>
                <m:sty m:val="p"/>
              </m:rPr>
              <m:t>+</m:t>
            </m:r>
            <m:r>
              <m:rPr>
                <m:sty m:val="i"/>
              </m:rPr>
              <m:t>n</m:t>
            </m:r>
            <m:r>
              <m:rPr>
                <m:sty m:val="p"/>
              </m:rPr>
              <m:t>(</m:t>
            </m:r>
            <m:r>
              <m:rPr>
                <m:sty m:val="i"/>
              </m:rPr>
              <m:t>n</m:t>
            </m:r>
            <m:r>
              <m:rPr>
                <m:sty m:val="p"/>
              </m:rPr>
              <m:t>+</m:t>
            </m:r>
            <m:r>
              <m:rPr>
                <m:sty m:val="p"/>
              </m:rPr>
              <m:t>1</m:t>
            </m:r>
            <m:r>
              <m:rPr>
                <m:sty m:val="p"/>
              </m:rPr>
              <m:t>)</m:t>
            </m:r>
            <m:r>
              <m:rPr>
                <m:sty m:val="i"/>
              </m:rPr>
              <m:t>y</m:t>
            </m:r>
            <m:r>
              <m:rPr>
                <m:sty m:val="p"/>
              </m:rPr>
              <m:t>=</m:t>
            </m:r>
            <m:r>
              <m:rPr>
                <m:sty m:val="p"/>
              </m:rPr>
              <m:t>0</m:t>
            </m:r>
          </m:e>
        </m:box>
      </m:oMath>
    </w:p>
    <w:p>
      <w:r>
        <w:rPr>
          <w:i/>
          <w:color w:val="64748B"/>
        </w:rPr>
        <w:t>Accessibility Description: Legendre equation 1 minus x squared in parentheses times y double prime minus 2 x y prime plus n times n plus 1 times y equals 0</w:t>
      </w:r>
    </w:p>
    <w:p>
      <w:r>
        <w:rPr>
          <w:b/>
          <w:color w:val="1E3A8A"/>
        </w:rPr>
        <w:t>Unicode Linear Math: (1-x^2)y'' - 2xy' + n(n+1)y = 0</w:t>
      </w:r>
    </w:p>
    <w:p>
      <w:pPr>
        <w:spacing w:after="360"/>
      </w:pPr>
      <w:r>
        <w:rPr>
          <w:color w:val="B91C1C"/>
        </w:rPr>
        <w:t>Keyboard Complexity Score (KCS): 40.0</w:t>
      </w:r>
    </w:p>
    <w:p>
      <w:pPr>
        <w:pStyle w:val="Heading3"/>
      </w:pPr>
      <w:r>
        <w:t>114. Variation of Parameters Particular Solution</w:t>
      </w:r>
    </w:p>
    <w:p>
      <w:pPr>
        <w:spacing w:before="120" w:after="120"/>
      </w:pPr>
      <m:oMath>
        <m:box>
          <m:e>
            <m:sSub>
              <m:e>
                <m:r>
                  <m:rPr>
                    <m:sty m:val="i"/>
                  </m:rPr>
                  <m:t>y</m:t>
                </m:r>
              </m:e>
              <m:sub>
                <m:r>
                  <m:rPr>
                    <m:sty m:val="i"/>
                  </m:rPr>
                  <m:t>p</m:t>
                </m:r>
              </m:sub>
            </m:sSub>
            <m:r>
              <m:rPr>
                <m:sty m:val="p"/>
              </m:rPr>
              <m:t>(</m:t>
            </m:r>
            <m:r>
              <m:rPr>
                <m:sty m:val="i"/>
              </m:rPr>
              <m:t>x</m:t>
            </m:r>
            <m:r>
              <m:rPr>
                <m:sty m:val="p"/>
              </m:rPr>
              <m:t>)</m:t>
            </m:r>
            <m:r>
              <m:rPr>
                <m:sty m:val="p"/>
              </m:rPr>
              <m:t>=</m:t>
            </m:r>
            <m:r>
              <m:rPr>
                <m:sty m:val="p"/>
              </m:rPr>
              <m:t>−</m:t>
            </m:r>
            <m:sSub>
              <m:e>
                <m:r>
                  <m:rPr>
                    <m:sty m:val="i"/>
                  </m:rPr>
                  <m:t>y</m:t>
                </m:r>
              </m:e>
              <m:sub>
                <m:r>
                  <m:rPr>
                    <m:sty m:val="p"/>
                  </m:rPr>
                  <m:t>1</m:t>
                </m:r>
              </m:sub>
            </m:sSub>
            <m:r>
              <m:rPr>
                <m:sty m:val="p"/>
              </m:rPr>
              <m:t>(</m:t>
            </m:r>
            <m:r>
              <m:rPr>
                <m:sty m:val="i"/>
              </m:rPr>
              <m:t>x</m:t>
            </m:r>
            <m:r>
              <m:rPr>
                <m:sty m:val="p"/>
              </m:rPr>
              <m:t>)</m:t>
            </m:r>
            <m:r>
              <m:rPr>
                <m:sty m:val="p"/>
              </m:rPr>
              <m:t>∫</m:t>
            </m:r>
            <m:f>
              <m:num>
                <m:box>
                  <m:e>
                    <m:sSub>
                      <m:e>
                        <m:r>
                          <m:rPr>
                            <m:sty m:val="i"/>
                          </m:rPr>
                          <m:t>y</m:t>
                        </m:r>
                      </m:e>
                      <m:sub>
                        <m:r>
                          <m:rPr>
                            <m:sty m:val="p"/>
                          </m:rPr>
                          <m:t>2</m:t>
                        </m:r>
                      </m:sub>
                    </m:sSub>
                    <m:r>
                      <m:rPr>
                        <m:sty m:val="p"/>
                      </m:rPr>
                      <m:t>(</m:t>
                    </m:r>
                    <m:r>
                      <m:rPr>
                        <m:sty m:val="i"/>
                      </m:rPr>
                      <m:t>x</m:t>
                    </m:r>
                    <m:r>
                      <m:rPr>
                        <m:sty m:val="p"/>
                      </m:rPr>
                      <m:t>)</m:t>
                    </m:r>
                    <m:r>
                      <m:rPr>
                        <m:sty m:val="i"/>
                      </m:rPr>
                      <m:t>g</m:t>
                    </m:r>
                    <m:r>
                      <m:rPr>
                        <m:sty m:val="p"/>
                      </m:rPr>
                      <m:t>(</m:t>
                    </m:r>
                    <m:r>
                      <m:rPr>
                        <m:sty m:val="i"/>
                      </m:rPr>
                      <m:t>x</m:t>
                    </m:r>
                    <m:r>
                      <m:rPr>
                        <m:sty m:val="p"/>
                      </m:rPr>
                      <m:t>)</m:t>
                    </m:r>
                  </m:e>
                </m:box>
              </m:num>
              <m:den>
                <m:box>
                  <m:e>
                    <m:r>
                      <m:rPr>
                        <m:sty m:val="i"/>
                      </m:rPr>
                      <m:t>W</m:t>
                    </m:r>
                    <m:r>
                      <m:rPr>
                        <m:sty m:val="p"/>
                      </m:rPr>
                      <m:t>(</m:t>
                    </m:r>
                    <m:r>
                      <m:rPr>
                        <m:sty m:val="i"/>
                      </m:rPr>
                      <m:t>x</m:t>
                    </m:r>
                    <m:r>
                      <m:rPr>
                        <m:sty m:val="p"/>
                      </m:rPr>
                      <m:t>)</m:t>
                    </m:r>
                  </m:e>
                </m:box>
              </m:den>
            </m:f>
            <m:r>
              <m:t/>
            </m:r>
            <m:r>
              <m:rPr>
                <m:sty m:val="i"/>
              </m:rPr>
              <m:t>d</m:t>
            </m:r>
            <m:r>
              <m:rPr>
                <m:sty m:val="i"/>
              </m:rPr>
              <m:t>x</m:t>
            </m:r>
            <m:r>
              <m:rPr>
                <m:sty m:val="p"/>
              </m:rPr>
              <m:t>+</m:t>
            </m:r>
            <m:sSub>
              <m:e>
                <m:r>
                  <m:rPr>
                    <m:sty m:val="i"/>
                  </m:rPr>
                  <m:t>y</m:t>
                </m:r>
              </m:e>
              <m:sub>
                <m:r>
                  <m:rPr>
                    <m:sty m:val="p"/>
                  </m:rPr>
                  <m:t>2</m:t>
                </m:r>
              </m:sub>
            </m:sSub>
            <m:r>
              <m:rPr>
                <m:sty m:val="p"/>
              </m:rPr>
              <m:t>(</m:t>
            </m:r>
            <m:r>
              <m:rPr>
                <m:sty m:val="i"/>
              </m:rPr>
              <m:t>x</m:t>
            </m:r>
            <m:r>
              <m:rPr>
                <m:sty m:val="p"/>
              </m:rPr>
              <m:t>)</m:t>
            </m:r>
            <m:r>
              <m:rPr>
                <m:sty m:val="p"/>
              </m:rPr>
              <m:t>∫</m:t>
            </m:r>
            <m:f>
              <m:num>
                <m:box>
                  <m:e>
                    <m:sSub>
                      <m:e>
                        <m:r>
                          <m:rPr>
                            <m:sty m:val="i"/>
                          </m:rPr>
                          <m:t>y</m:t>
                        </m:r>
                      </m:e>
                      <m:sub>
                        <m:r>
                          <m:rPr>
                            <m:sty m:val="p"/>
                          </m:rPr>
                          <m:t>1</m:t>
                        </m:r>
                      </m:sub>
                    </m:sSub>
                    <m:r>
                      <m:rPr>
                        <m:sty m:val="p"/>
                      </m:rPr>
                      <m:t>(</m:t>
                    </m:r>
                    <m:r>
                      <m:rPr>
                        <m:sty m:val="i"/>
                      </m:rPr>
                      <m:t>x</m:t>
                    </m:r>
                    <m:r>
                      <m:rPr>
                        <m:sty m:val="p"/>
                      </m:rPr>
                      <m:t>)</m:t>
                    </m:r>
                    <m:r>
                      <m:rPr>
                        <m:sty m:val="i"/>
                      </m:rPr>
                      <m:t>g</m:t>
                    </m:r>
                    <m:r>
                      <m:rPr>
                        <m:sty m:val="p"/>
                      </m:rPr>
                      <m:t>(</m:t>
                    </m:r>
                    <m:r>
                      <m:rPr>
                        <m:sty m:val="i"/>
                      </m:rPr>
                      <m:t>x</m:t>
                    </m:r>
                    <m:r>
                      <m:rPr>
                        <m:sty m:val="p"/>
                      </m:rPr>
                      <m:t>)</m:t>
                    </m:r>
                  </m:e>
                </m:box>
              </m:num>
              <m:den>
                <m:box>
                  <m:e>
                    <m:r>
                      <m:rPr>
                        <m:sty m:val="i"/>
                      </m:rPr>
                      <m:t>W</m:t>
                    </m:r>
                    <m:r>
                      <m:rPr>
                        <m:sty m:val="p"/>
                      </m:rPr>
                      <m:t>(</m:t>
                    </m:r>
                    <m:r>
                      <m:rPr>
                        <m:sty m:val="i"/>
                      </m:rPr>
                      <m:t>x</m:t>
                    </m:r>
                    <m:r>
                      <m:rPr>
                        <m:sty m:val="p"/>
                      </m:rPr>
                      <m:t>)</m:t>
                    </m:r>
                  </m:e>
                </m:box>
              </m:den>
            </m:f>
            <m:r>
              <m:t/>
            </m:r>
            <m:r>
              <m:rPr>
                <m:sty m:val="i"/>
              </m:rPr>
              <m:t>d</m:t>
            </m:r>
            <m:r>
              <m:rPr>
                <m:sty m:val="i"/>
              </m:rPr>
              <m:t>x</m:t>
            </m:r>
          </m:e>
        </m:box>
      </m:oMath>
    </w:p>
    <w:p>
      <w:r>
        <w:rPr>
          <w:i/>
          <w:color w:val="64748B"/>
        </w:rPr>
        <w:t>Accessibility Description: variation of parameters particular solution equation</w:t>
      </w:r>
    </w:p>
    <w:p>
      <w:r>
        <w:rPr>
          <w:b/>
          <w:color w:val="1E3A8A"/>
        </w:rPr>
        <w:t>Unicode Linear Math: y_p(x) = -y_1(x)∫ (y_2(x) g(x))/(W(x))dx + y_2(x)∫ (y_1(x) g(x))/(W(x))dx</w:t>
      </w:r>
    </w:p>
    <w:p>
      <w:pPr>
        <w:spacing w:after="360"/>
      </w:pPr>
      <w:r>
        <w:rPr>
          <w:color w:val="B91C1C"/>
        </w:rPr>
        <w:t>Keyboard Complexity Score (KCS): 131.0</w:t>
      </w:r>
    </w:p>
    <w:p>
      <w:pPr>
        <w:pStyle w:val="Heading3"/>
      </w:pPr>
      <w:r>
        <w:t>115. Wronskian Determinant</w:t>
      </w:r>
    </w:p>
    <w:p>
      <w:pPr>
        <w:spacing w:before="120" w:after="120"/>
      </w:pPr>
      <m:oMath>
        <m:box>
          <m:e>
            <m:r>
              <m:rPr>
                <m:sty m:val="i"/>
              </m:rPr>
              <m:t>W</m:t>
            </m:r>
            <m:r>
              <m:rPr>
                <m:sty m:val="p"/>
              </m:rPr>
              <m:t>(</m:t>
            </m:r>
            <m:sSub>
              <m:e>
                <m:r>
                  <m:rPr>
                    <m:sty m:val="i"/>
                  </m:rPr>
                  <m:t>y</m:t>
                </m:r>
              </m:e>
              <m:sub>
                <m:r>
                  <m:rPr>
                    <m:sty m:val="p"/>
                  </m:rPr>
                  <m:t>1</m:t>
                </m:r>
              </m:sub>
            </m:sSub>
            <m:r>
              <m:rPr>
                <m:sty m:val="p"/>
              </m:rPr>
              <m:t>,</m:t>
            </m:r>
            <m:sSub>
              <m:e>
                <m:r>
                  <m:rPr>
                    <m:sty m:val="i"/>
                  </m:rPr>
                  <m:t>y</m:t>
                </m:r>
              </m:e>
              <m:sub>
                <m:r>
                  <m:rPr>
                    <m:sty m:val="p"/>
                  </m:rPr>
                  <m:t>2</m:t>
                </m:r>
              </m:sub>
            </m:sSub>
            <m:r>
              <m:rPr>
                <m:sty m:val="p"/>
              </m:rPr>
              <m:t>)</m:t>
            </m:r>
            <m:r>
              <m:rPr>
                <m:sty m:val="p"/>
              </m:rPr>
              <m:t>=</m:t>
            </m:r>
            <m:r>
              <m:rPr>
                <m:sty m:val="p"/>
              </m:rPr>
              <m:t>det</m:t>
            </m:r>
            <m:d>
              <m:dPr>
                <m:begChr m:val="("/>
                <m:endChr m:val=")"/>
              </m:dPr>
              <m:e>
                <m:box>
                  <m:e>
                    <m:m>
                      <m:mr>
                        <m:e>
                          <m:box>
                            <m:e>
                              <m:sSub>
                                <m:e>
                                  <m:r>
                                    <m:rPr>
                                      <m:sty m:val="i"/>
                                    </m:rPr>
                                    <m:t>y</m:t>
                                  </m:r>
                                </m:e>
                                <m:sub>
                                  <m:r>
                                    <m:rPr>
                                      <m:sty m:val="p"/>
                                    </m:rPr>
                                    <m:t>1</m:t>
                                  </m:r>
                                </m:sub>
                              </m:sSub>
                            </m:e>
                          </m:box>
                        </m:e>
                        <m:e>
                          <m:box>
                            <m:e>
                              <m:sSub>
                                <m:e>
                                  <m:r>
                                    <m:rPr>
                                      <m:sty m:val="i"/>
                                    </m:rPr>
                                    <m:t>y</m:t>
                                  </m:r>
                                </m:e>
                                <m:sub>
                                  <m:r>
                                    <m:rPr>
                                      <m:sty m:val="p"/>
                                    </m:rPr>
                                    <m:t>2</m:t>
                                  </m:r>
                                </m:sub>
                              </m:sSub>
                            </m:e>
                          </m:box>
                        </m:e>
                      </m:mr>
                      <m:mr>
                        <m:e>
                          <m:box>
                            <m:e>
                              <m:sSubSup>
                                <m:e>
                                  <m:r>
                                    <m:rPr>
                                      <m:sty m:val="i"/>
                                    </m:rPr>
                                    <m:t>y</m:t>
                                  </m:r>
                                </m:e>
                                <m:sub>
                                  <m:r>
                                    <m:rPr>
                                      <m:sty m:val="p"/>
                                    </m:rPr>
                                    <m:t>1</m:t>
                                  </m:r>
                                </m:sub>
                                <m:sup>
                                  <m:r>
                                    <m:rPr>
                                      <m:sty m:val="i"/>
                                    </m:rPr>
                                    <m:t>′</m:t>
                                  </m:r>
                                </m:sup>
                              </m:sSubSup>
                            </m:e>
                          </m:box>
                        </m:e>
                        <m:e>
                          <m:box>
                            <m:e>
                              <m:sSubSup>
                                <m:e>
                                  <m:r>
                                    <m:rPr>
                                      <m:sty m:val="i"/>
                                    </m:rPr>
                                    <m:t>y</m:t>
                                  </m:r>
                                </m:e>
                                <m:sub>
                                  <m:r>
                                    <m:rPr>
                                      <m:sty m:val="p"/>
                                    </m:rPr>
                                    <m:t>2</m:t>
                                  </m:r>
                                </m:sub>
                                <m:sup>
                                  <m:r>
                                    <m:rPr>
                                      <m:sty m:val="i"/>
                                    </m:rPr>
                                    <m:t>′</m:t>
                                  </m:r>
                                </m:sup>
                              </m:sSubSup>
                            </m:e>
                          </m:box>
                        </m:e>
                      </m:mr>
                    </m:m>
                  </m:e>
                </m:box>
              </m:e>
            </m:d>
          </m:e>
        </m:box>
      </m:oMath>
    </w:p>
    <w:p>
      <w:r>
        <w:rPr>
          <w:i/>
          <w:color w:val="64748B"/>
        </w:rPr>
        <w:t>Accessibility Description: Wronskian of y 1 and y 2 equals determinant of the 2 by 2 matrix with row 1 y 1 y 2, row 2 y 1 prime y 2 prime</w:t>
      </w:r>
    </w:p>
    <w:p>
      <w:r>
        <w:rPr>
          <w:b/>
          <w:color w:val="1E3A8A"/>
        </w:rPr>
        <w:t>Unicode Linear Math: W(y_1, y_2) = \det ±atrix(y_1&amp;y_2@y_1'&amp;y_2')</w:t>
      </w:r>
    </w:p>
    <w:p>
      <w:pPr>
        <w:spacing w:after="360"/>
      </w:pPr>
      <w:r>
        <w:rPr>
          <w:color w:val="B91C1C"/>
        </w:rPr>
        <w:t>Keyboard Complexity Score (KCS): 71.5</w:t>
      </w:r>
    </w:p>
    <w:p>
      <w:pPr>
        <w:pStyle w:val="Heading3"/>
      </w:pPr>
      <w:r>
        <w:t>116. Heat Equation (PDE)</w:t>
      </w:r>
    </w:p>
    <w:p>
      <w:pPr>
        <w:spacing w:before="120" w:after="120"/>
      </w:pPr>
      <m:oMath>
        <m:box>
          <m:e>
            <m:f>
              <m:num>
                <m:box>
                  <m:e>
                    <m:r>
                      <m:rPr>
                        <m:sty m:val="p"/>
                      </m:rPr>
                      <m:t>∂</m:t>
                    </m:r>
                    <m:r>
                      <m:rPr>
                        <m:sty m:val="i"/>
                      </m:rPr>
                      <m:t>u</m:t>
                    </m:r>
                  </m:e>
                </m:box>
              </m:num>
              <m:den>
                <m:box>
                  <m:e>
                    <m:r>
                      <m:rPr>
                        <m:sty m:val="p"/>
                      </m:rPr>
                      <m:t>∂</m:t>
                    </m:r>
                    <m:r>
                      <m:rPr>
                        <m:sty m:val="i"/>
                      </m:rPr>
                      <m:t>t</m:t>
                    </m:r>
                  </m:e>
                </m:box>
              </m:den>
            </m:f>
            <m:r>
              <m:rPr>
                <m:sty m:val="p"/>
              </m:rPr>
              <m:t>=</m:t>
            </m:r>
            <m:r>
              <m:rPr>
                <m:sty m:val="i"/>
              </m:rPr>
              <m:t>α</m:t>
            </m:r>
            <m:f>
              <m:num>
                <m:box>
                  <m:e>
                    <m:sSup>
                      <m:e>
                        <m:r>
                          <m:rPr>
                            <m:sty m:val="p"/>
                          </m:rPr>
                          <m:t>∂</m:t>
                        </m:r>
                      </m:e>
                      <m:sup>
                        <m:r>
                          <m:rPr>
                            <m:sty m:val="p"/>
                          </m:rPr>
                          <m:t>2</m:t>
                        </m:r>
                      </m:sup>
                    </m:sSup>
                    <m:r>
                      <m:rPr>
                        <m:sty m:val="i"/>
                      </m:rPr>
                      <m:t>u</m:t>
                    </m:r>
                  </m:e>
                </m:box>
              </m:num>
              <m:den>
                <m:box>
                  <m:e>
                    <m:r>
                      <m:rPr>
                        <m:sty m:val="p"/>
                      </m:rPr>
                      <m:t>∂</m:t>
                    </m:r>
                    <m:sSup>
                      <m:e>
                        <m:r>
                          <m:rPr>
                            <m:sty m:val="i"/>
                          </m:rPr>
                          <m:t>x</m:t>
                        </m:r>
                      </m:e>
                      <m:sup>
                        <m:r>
                          <m:rPr>
                            <m:sty m:val="p"/>
                          </m:rPr>
                          <m:t>2</m:t>
                        </m:r>
                      </m:sup>
                    </m:sSup>
                  </m:e>
                </m:box>
              </m:den>
            </m:f>
          </m:e>
        </m:box>
      </m:oMath>
    </w:p>
    <w:p>
      <w:r>
        <w:rPr>
          <w:i/>
          <w:color w:val="64748B"/>
        </w:rPr>
        <w:t>Accessibility Description: heat equation partial of u with respect to t equals alpha times second partial of u with respect to x</w:t>
      </w:r>
    </w:p>
    <w:p>
      <w:r>
        <w:rPr>
          <w:b/>
          <w:color w:val="1E3A8A"/>
        </w:rPr>
        <w:t>Unicode Linear Math: (∂ u)/(∂ t) = α (∂^2 u)/(∂ x^2)</w:t>
      </w:r>
    </w:p>
    <w:p>
      <w:pPr>
        <w:spacing w:after="360"/>
      </w:pPr>
      <w:r>
        <w:rPr>
          <w:color w:val="B91C1C"/>
        </w:rPr>
        <w:t>Keyboard Complexity Score (KCS): 49.0</w:t>
      </w:r>
    </w:p>
    <w:p>
      <w:pPr>
        <w:pStyle w:val="Heading3"/>
      </w:pPr>
      <w:r>
        <w:t>117. Wave Equation (PDE)</w:t>
      </w:r>
    </w:p>
    <w:p>
      <w:pPr>
        <w:spacing w:before="120" w:after="120"/>
      </w:pPr>
      <m:oMath>
        <m:box>
          <m:e>
            <m:f>
              <m:num>
                <m:box>
                  <m:e>
                    <m:sSup>
                      <m:e>
                        <m:r>
                          <m:rPr>
                            <m:sty m:val="p"/>
                          </m:rPr>
                          <m:t>∂</m:t>
                        </m:r>
                      </m:e>
                      <m:sup>
                        <m:r>
                          <m:rPr>
                            <m:sty m:val="p"/>
                          </m:rPr>
                          <m:t>2</m:t>
                        </m:r>
                      </m:sup>
                    </m:sSup>
                    <m:r>
                      <m:rPr>
                        <m:sty m:val="i"/>
                      </m:rPr>
                      <m:t>u</m:t>
                    </m:r>
                  </m:e>
                </m:box>
              </m:num>
              <m:den>
                <m:box>
                  <m:e>
                    <m:r>
                      <m:rPr>
                        <m:sty m:val="p"/>
                      </m:rPr>
                      <m:t>∂</m:t>
                    </m:r>
                    <m:sSup>
                      <m:e>
                        <m:r>
                          <m:rPr>
                            <m:sty m:val="i"/>
                          </m:rPr>
                          <m:t>t</m:t>
                        </m:r>
                      </m:e>
                      <m:sup>
                        <m:r>
                          <m:rPr>
                            <m:sty m:val="p"/>
                          </m:rPr>
                          <m:t>2</m:t>
                        </m:r>
                      </m:sup>
                    </m:sSup>
                  </m:e>
                </m:box>
              </m:den>
            </m:f>
            <m:r>
              <m:rPr>
                <m:sty m:val="p"/>
              </m:rPr>
              <m:t>=</m:t>
            </m:r>
            <m:sSup>
              <m:e>
                <m:r>
                  <m:rPr>
                    <m:sty m:val="i"/>
                  </m:rPr>
                  <m:t>c</m:t>
                </m:r>
              </m:e>
              <m:sup>
                <m:r>
                  <m:rPr>
                    <m:sty m:val="p"/>
                  </m:rPr>
                  <m:t>2</m:t>
                </m:r>
              </m:sup>
            </m:sSup>
            <m:f>
              <m:num>
                <m:box>
                  <m:e>
                    <m:sSup>
                      <m:e>
                        <m:r>
                          <m:rPr>
                            <m:sty m:val="p"/>
                          </m:rPr>
                          <m:t>∂</m:t>
                        </m:r>
                      </m:e>
                      <m:sup>
                        <m:r>
                          <m:rPr>
                            <m:sty m:val="p"/>
                          </m:rPr>
                          <m:t>2</m:t>
                        </m:r>
                      </m:sup>
                    </m:sSup>
                    <m:r>
                      <m:rPr>
                        <m:sty m:val="i"/>
                      </m:rPr>
                      <m:t>u</m:t>
                    </m:r>
                  </m:e>
                </m:box>
              </m:num>
              <m:den>
                <m:box>
                  <m:e>
                    <m:r>
                      <m:rPr>
                        <m:sty m:val="p"/>
                      </m:rPr>
                      <m:t>∂</m:t>
                    </m:r>
                    <m:sSup>
                      <m:e>
                        <m:r>
                          <m:rPr>
                            <m:sty m:val="i"/>
                          </m:rPr>
                          <m:t>x</m:t>
                        </m:r>
                      </m:e>
                      <m:sup>
                        <m:r>
                          <m:rPr>
                            <m:sty m:val="p"/>
                          </m:rPr>
                          <m:t>2</m:t>
                        </m:r>
                      </m:sup>
                    </m:sSup>
                  </m:e>
                </m:box>
              </m:den>
            </m:f>
          </m:e>
        </m:box>
      </m:oMath>
    </w:p>
    <w:p>
      <w:r>
        <w:rPr>
          <w:i/>
          <w:color w:val="64748B"/>
        </w:rPr>
        <w:t>Accessibility Description: wave equation second partial of u with respect to t equals c squared times second partial of u with respect to x</w:t>
      </w:r>
    </w:p>
    <w:p>
      <w:r>
        <w:rPr>
          <w:b/>
          <w:color w:val="1E3A8A"/>
        </w:rPr>
        <w:t>Unicode Linear Math: (∂^2 u)/(∂ t^2) = c^2 (∂^2 u)/(∂ x^2)</w:t>
      </w:r>
    </w:p>
    <w:p>
      <w:pPr>
        <w:spacing w:after="360"/>
      </w:pPr>
      <w:r>
        <w:rPr>
          <w:color w:val="B91C1C"/>
        </w:rPr>
        <w:t>Keyboard Complexity Score (KCS): 64.0</w:t>
      </w:r>
    </w:p>
    <w:p>
      <w:pPr>
        <w:pStyle w:val="Heading3"/>
      </w:pPr>
      <w:r>
        <w:t>118. Fourier Transform Definition</w:t>
      </w:r>
    </w:p>
    <w:p>
      <w:pPr>
        <w:spacing w:before="120" w:after="120"/>
      </w:pPr>
      <m:oMath>
        <m:box>
          <m:e>
            <m:r>
              <m:rPr>
                <m:sty m:val="i"/>
              </m:rPr>
              <m:t>ℱ</m:t>
            </m:r>
            <m:r>
              <m:rPr>
                <m:sty m:val="p"/>
              </m:rPr>
              <m:t>{</m:t>
            </m:r>
            <m:r>
              <m:rPr>
                <m:sty m:val="i"/>
              </m:rPr>
              <m:t>f</m:t>
            </m:r>
            <m:r>
              <m:rPr>
                <m:sty m:val="p"/>
              </m:rPr>
              <m:t>(</m:t>
            </m:r>
            <m:r>
              <m:rPr>
                <m:sty m:val="i"/>
              </m:rPr>
              <m:t>t</m:t>
            </m:r>
            <m:r>
              <m:rPr>
                <m:sty m:val="p"/>
              </m:rPr>
              <m:t>)</m:t>
            </m:r>
            <m:r>
              <m:rPr>
                <m:sty m:val="p"/>
              </m:rPr>
              <m:t>}</m:t>
            </m:r>
            <m:r>
              <m:rPr>
                <m:sty m:val="p"/>
              </m:rPr>
              <m:t>=</m:t>
            </m:r>
            <m:nary>
              <m:naryPr>
                <m:chr m:val="∫"/>
                <m:limLoc m:val="subSup"/>
              </m:naryPr>
              <m:sub>
                <m:box>
                  <m:e>
                    <m:r>
                      <m:rPr>
                        <m:sty m:val="p"/>
                      </m:rPr>
                      <m:t>−</m:t>
                    </m:r>
                    <m:r>
                      <m:rPr>
                        <m:sty m:val="p"/>
                      </m:rPr>
                      <m:t>∞</m:t>
                    </m:r>
                  </m:e>
                </m:box>
              </m:sub>
              <m:sup>
                <m:box>
                  <m:e>
                    <m:r>
                      <m:rPr>
                        <m:sty m:val="p"/>
                      </m:rPr>
                      <m:t>∞</m:t>
                    </m:r>
                  </m:e>
                </m:box>
              </m:sup>
              <m:e>
                <m:r>
                  <m:rPr>
                    <m:sty m:val="i"/>
                  </m:rPr>
                  <m:t>f</m:t>
                </m:r>
                <m:r>
                  <m:rPr>
                    <m:sty m:val="p"/>
                  </m:rPr>
                  <m:t>(</m:t>
                </m:r>
                <m:r>
                  <m:rPr>
                    <m:sty m:val="i"/>
                  </m:rPr>
                  <m:t>t</m:t>
                </m:r>
                <m:r>
                  <m:rPr>
                    <m:sty m:val="p"/>
                  </m:rPr>
                  <m:t>)</m:t>
                </m:r>
                <m:sSup>
                  <m:e>
                    <m:r>
                      <m:rPr>
                        <m:sty m:val="i"/>
                      </m:rPr>
                      <m:t>e</m:t>
                    </m:r>
                  </m:e>
                  <m:sup>
                    <m:box>
                      <m:e>
                        <m:r>
                          <m:rPr>
                            <m:sty m:val="p"/>
                          </m:rPr>
                          <m:t>−</m:t>
                        </m:r>
                        <m:r>
                          <m:rPr>
                            <m:sty m:val="i"/>
                          </m:rPr>
                          <m:t>i</m:t>
                        </m:r>
                        <m:r>
                          <m:rPr>
                            <m:sty m:val="i"/>
                          </m:rPr>
                          <m:t>ω</m:t>
                        </m:r>
                        <m:r>
                          <m:rPr>
                            <m:sty m:val="i"/>
                          </m:rPr>
                          <m:t>t</m:t>
                        </m:r>
                      </m:e>
                    </m:box>
                  </m:sup>
                </m:sSup>
                <m:r>
                  <m:t/>
                </m:r>
                <m:r>
                  <m:rPr>
                    <m:sty m:val="i"/>
                  </m:rPr>
                  <m:t>d</m:t>
                </m:r>
                <m:r>
                  <m:rPr>
                    <m:sty m:val="i"/>
                  </m:rPr>
                  <m:t>t</m:t>
                </m:r>
              </m:e>
            </m:nary>
          </m:e>
        </m:box>
      </m:oMath>
    </w:p>
    <w:p>
      <w:r>
        <w:rPr>
          <w:i/>
          <w:color w:val="64748B"/>
        </w:rPr>
        <w:t>Accessibility Description: Fourier transform of f of t equals the integral from negative infinity to infinity of f of t e to the negative i omega t d t</w:t>
      </w:r>
    </w:p>
    <w:p>
      <w:r>
        <w:rPr>
          <w:b/>
          <w:color w:val="1E3A8A"/>
        </w:rPr>
        <w:t>Unicode Linear Math: \scriptF\{f(t)\} = ∫_(-∞)^(∞) f(t) e^(-i ω t) dt</w:t>
      </w:r>
    </w:p>
    <w:p>
      <w:pPr>
        <w:spacing w:after="360"/>
      </w:pPr>
      <w:r>
        <w:rPr>
          <w:color w:val="B91C1C"/>
        </w:rPr>
        <w:t>Keyboard Complexity Score (KCS): 74.5</w:t>
      </w:r>
    </w:p>
    <w:p>
      <w:pPr>
        <w:pStyle w:val="Heading3"/>
      </w:pPr>
      <w:r>
        <w:t>119. Inverse Fourier Transform</w:t>
      </w:r>
    </w:p>
    <w:p>
      <w:pPr>
        <w:spacing w:before="120" w:after="120"/>
      </w:pPr>
      <m:oMath>
        <m:box>
          <m:e>
            <m:r>
              <m:rPr>
                <m:sty m:val="i"/>
              </m:rPr>
              <m:t>f</m:t>
            </m:r>
            <m:r>
              <m:rPr>
                <m:sty m:val="p"/>
              </m:rPr>
              <m:t>(</m:t>
            </m:r>
            <m:r>
              <m:rPr>
                <m:sty m:val="i"/>
              </m:rPr>
              <m:t>t</m:t>
            </m:r>
            <m:r>
              <m:rPr>
                <m:sty m:val="p"/>
              </m:rPr>
              <m:t>)</m:t>
            </m:r>
            <m:r>
              <m:rPr>
                <m:sty m:val="p"/>
              </m:rPr>
              <m:t>=</m:t>
            </m:r>
            <m:f>
              <m:num>
                <m:box>
                  <m:e>
                    <m:r>
                      <m:rPr>
                        <m:sty m:val="p"/>
                      </m:rPr>
                      <m:t>1</m:t>
                    </m:r>
                  </m:e>
                </m:box>
              </m:num>
              <m:den>
                <m:box>
                  <m:e>
                    <m:r>
                      <m:rPr>
                        <m:sty m:val="p"/>
                      </m:rPr>
                      <m:t>2</m:t>
                    </m:r>
                    <m:r>
                      <m:rPr>
                        <m:sty m:val="i"/>
                      </m:rPr>
                      <m:t>π</m:t>
                    </m:r>
                  </m:e>
                </m:box>
              </m:den>
            </m:f>
            <m:nary>
              <m:naryPr>
                <m:chr m:val="∫"/>
                <m:limLoc m:val="subSup"/>
              </m:naryPr>
              <m:sub>
                <m:box>
                  <m:e>
                    <m:r>
                      <m:rPr>
                        <m:sty m:val="p"/>
                      </m:rPr>
                      <m:t>−</m:t>
                    </m:r>
                    <m:r>
                      <m:rPr>
                        <m:sty m:val="p"/>
                      </m:rPr>
                      <m:t>∞</m:t>
                    </m:r>
                  </m:e>
                </m:box>
              </m:sub>
              <m:sup>
                <m:box>
                  <m:e>
                    <m:r>
                      <m:rPr>
                        <m:sty m:val="p"/>
                      </m:rPr>
                      <m:t>∞</m:t>
                    </m:r>
                  </m:e>
                </m:box>
              </m:sup>
              <m:e>
                <m:r>
                  <m:rPr>
                    <m:sty m:val="i"/>
                  </m:rPr>
                  <m:t>F</m:t>
                </m:r>
                <m:r>
                  <m:rPr>
                    <m:sty m:val="p"/>
                  </m:rPr>
                  <m:t>(</m:t>
                </m:r>
                <m:r>
                  <m:rPr>
                    <m:sty m:val="i"/>
                  </m:rPr>
                  <m:t>ω</m:t>
                </m:r>
                <m:r>
                  <m:rPr>
                    <m:sty m:val="p"/>
                  </m:rPr>
                  <m:t>)</m:t>
                </m:r>
                <m:sSup>
                  <m:e>
                    <m:r>
                      <m:rPr>
                        <m:sty m:val="i"/>
                      </m:rPr>
                      <m:t>e</m:t>
                    </m:r>
                  </m:e>
                  <m:sup>
                    <m:box>
                      <m:e>
                        <m:r>
                          <m:rPr>
                            <m:sty m:val="i"/>
                          </m:rPr>
                          <m:t>i</m:t>
                        </m:r>
                        <m:r>
                          <m:rPr>
                            <m:sty m:val="i"/>
                          </m:rPr>
                          <m:t>ω</m:t>
                        </m:r>
                        <m:r>
                          <m:rPr>
                            <m:sty m:val="i"/>
                          </m:rPr>
                          <m:t>t</m:t>
                        </m:r>
                      </m:e>
                    </m:box>
                  </m:sup>
                </m:sSup>
                <m:r>
                  <m:t/>
                </m:r>
                <m:r>
                  <m:rPr>
                    <m:sty m:val="i"/>
                  </m:rPr>
                  <m:t>d</m:t>
                </m:r>
                <m:r>
                  <m:rPr>
                    <m:sty m:val="i"/>
                  </m:rPr>
                  <m:t>ω</m:t>
                </m:r>
              </m:e>
            </m:nary>
          </m:e>
        </m:box>
      </m:oMath>
    </w:p>
    <w:p>
      <w:r>
        <w:rPr>
          <w:i/>
          <w:color w:val="64748B"/>
        </w:rPr>
        <w:t>Accessibility Description: f of t equals 1 over 2 pi times the integral from negative infinity to infinity of F of omega e to the i omega t d omega</w:t>
      </w:r>
    </w:p>
    <w:p>
      <w:r>
        <w:rPr>
          <w:b/>
          <w:color w:val="1E3A8A"/>
        </w:rPr>
        <w:t>Unicode Linear Math: f(t) = 1/(2π) ∫_(-∞)^(∞) F(ω) e^(i ω t) dω</w:t>
      </w:r>
    </w:p>
    <w:p>
      <w:pPr>
        <w:spacing w:after="360"/>
      </w:pPr>
      <w:r>
        <w:rPr>
          <w:color w:val="B91C1C"/>
        </w:rPr>
        <w:t>Keyboard Complexity Score (KCS): 76.0</w:t>
      </w:r>
    </w:p>
    <w:p>
      <w:pPr>
        <w:pStyle w:val="Heading3"/>
      </w:pPr>
      <w:r>
        <w:t>120. 1D Wave D'Alembert Solution</w:t>
      </w:r>
    </w:p>
    <w:p>
      <w:pPr>
        <w:spacing w:before="120" w:after="120"/>
      </w:pPr>
      <m:oMath>
        <m:box>
          <m:e>
            <m:r>
              <m:rPr>
                <m:sty m:val="i"/>
              </m:rPr>
              <m:t>u</m:t>
            </m:r>
            <m:r>
              <m:rPr>
                <m:sty m:val="p"/>
              </m:rPr>
              <m:t>(</m:t>
            </m:r>
            <m:r>
              <m:rPr>
                <m:sty m:val="i"/>
              </m:rPr>
              <m:t>x</m:t>
            </m:r>
            <m:r>
              <m:rPr>
                <m:sty m:val="p"/>
              </m:rPr>
              <m:t>,</m:t>
            </m:r>
            <m:r>
              <m:rPr>
                <m:sty m:val="i"/>
              </m:rPr>
              <m:t>t</m:t>
            </m:r>
            <m:r>
              <m:rPr>
                <m:sty m:val="p"/>
              </m:rPr>
              <m:t>)</m:t>
            </m:r>
            <m:r>
              <m:rPr>
                <m:sty m:val="p"/>
              </m:rPr>
              <m:t>=</m:t>
            </m:r>
            <m:f>
              <m:num>
                <m:box>
                  <m:e>
                    <m:r>
                      <m:rPr>
                        <m:sty m:val="p"/>
                      </m:rPr>
                      <m:t>1</m:t>
                    </m:r>
                  </m:e>
                </m:box>
              </m:num>
              <m:den>
                <m:box>
                  <m:e>
                    <m:r>
                      <m:rPr>
                        <m:sty m:val="p"/>
                      </m:rPr>
                      <m:t>2</m:t>
                    </m:r>
                  </m:e>
                </m:box>
              </m:den>
            </m:f>
            <m:r>
              <m:rPr>
                <m:sty m:val="p"/>
              </m:rPr>
              <m:t>[</m:t>
            </m:r>
            <m:r>
              <m:rPr>
                <m:sty m:val="i"/>
              </m:rPr>
              <m:t>f</m:t>
            </m:r>
            <m:r>
              <m:rPr>
                <m:sty m:val="p"/>
              </m:rPr>
              <m:t>(</m:t>
            </m:r>
            <m:r>
              <m:rPr>
                <m:sty m:val="i"/>
              </m:rPr>
              <m:t>x</m:t>
            </m:r>
            <m:r>
              <m:rPr>
                <m:sty m:val="p"/>
              </m:rPr>
              <m:t>−</m:t>
            </m:r>
            <m:r>
              <m:rPr>
                <m:sty m:val="i"/>
              </m:rPr>
              <m:t>c</m:t>
            </m:r>
            <m:r>
              <m:rPr>
                <m:sty m:val="i"/>
              </m:rPr>
              <m:t>t</m:t>
            </m:r>
            <m:r>
              <m:rPr>
                <m:sty m:val="p"/>
              </m:rPr>
              <m:t>)</m:t>
            </m:r>
            <m:r>
              <m:rPr>
                <m:sty m:val="p"/>
              </m:rPr>
              <m:t>+</m:t>
            </m:r>
            <m:r>
              <m:rPr>
                <m:sty m:val="i"/>
              </m:rPr>
              <m:t>f</m:t>
            </m:r>
            <m:r>
              <m:rPr>
                <m:sty m:val="p"/>
              </m:rPr>
              <m:t>(</m:t>
            </m:r>
            <m:r>
              <m:rPr>
                <m:sty m:val="i"/>
              </m:rPr>
              <m:t>x</m:t>
            </m:r>
            <m:r>
              <m:rPr>
                <m:sty m:val="p"/>
              </m:rPr>
              <m:t>+</m:t>
            </m:r>
            <m:r>
              <m:rPr>
                <m:sty m:val="i"/>
              </m:rPr>
              <m:t>c</m:t>
            </m:r>
            <m:r>
              <m:rPr>
                <m:sty m:val="i"/>
              </m:rPr>
              <m:t>t</m:t>
            </m:r>
            <m:r>
              <m:rPr>
                <m:sty m:val="p"/>
              </m:rPr>
              <m:t>)</m:t>
            </m:r>
            <m:r>
              <m:rPr>
                <m:sty m:val="p"/>
              </m:rPr>
              <m:t>]</m:t>
            </m:r>
            <m:r>
              <m:rPr>
                <m:sty m:val="p"/>
              </m:rPr>
              <m:t>+</m:t>
            </m:r>
            <m:f>
              <m:num>
                <m:box>
                  <m:e>
                    <m:r>
                      <m:rPr>
                        <m:sty m:val="p"/>
                      </m:rPr>
                      <m:t>1</m:t>
                    </m:r>
                  </m:e>
                </m:box>
              </m:num>
              <m:den>
                <m:box>
                  <m:e>
                    <m:r>
                      <m:rPr>
                        <m:sty m:val="p"/>
                      </m:rPr>
                      <m:t>2</m:t>
                    </m:r>
                    <m:r>
                      <m:rPr>
                        <m:sty m:val="i"/>
                      </m:rPr>
                      <m:t>c</m:t>
                    </m:r>
                  </m:e>
                </m:box>
              </m:den>
            </m:f>
            <m:nary>
              <m:naryPr>
                <m:chr m:val="∫"/>
                <m:limLoc m:val="subSup"/>
              </m:naryPr>
              <m:sub>
                <m:box>
                  <m:e>
                    <m:r>
                      <m:rPr>
                        <m:sty m:val="i"/>
                      </m:rPr>
                      <m:t>x</m:t>
                    </m:r>
                    <m:r>
                      <m:rPr>
                        <m:sty m:val="p"/>
                      </m:rPr>
                      <m:t>−</m:t>
                    </m:r>
                    <m:r>
                      <m:rPr>
                        <m:sty m:val="i"/>
                      </m:rPr>
                      <m:t>c</m:t>
                    </m:r>
                    <m:r>
                      <m:rPr>
                        <m:sty m:val="i"/>
                      </m:rPr>
                      <m:t>t</m:t>
                    </m:r>
                  </m:e>
                </m:box>
              </m:sub>
              <m:sup>
                <m:box>
                  <m:e>
                    <m:r>
                      <m:rPr>
                        <m:sty m:val="i"/>
                      </m:rPr>
                      <m:t>x</m:t>
                    </m:r>
                    <m:r>
                      <m:rPr>
                        <m:sty m:val="p"/>
                      </m:rPr>
                      <m:t>+</m:t>
                    </m:r>
                    <m:r>
                      <m:rPr>
                        <m:sty m:val="i"/>
                      </m:rPr>
                      <m:t>c</m:t>
                    </m:r>
                    <m:r>
                      <m:rPr>
                        <m:sty m:val="i"/>
                      </m:rPr>
                      <m:t>t</m:t>
                    </m:r>
                  </m:e>
                </m:box>
              </m:sup>
              <m:e>
                <m:r>
                  <m:rPr>
                    <m:sty m:val="i"/>
                  </m:rPr>
                  <m:t>g</m:t>
                </m:r>
                <m:r>
                  <m:rPr>
                    <m:sty m:val="p"/>
                  </m:rPr>
                  <m:t>(</m:t>
                </m:r>
                <m:r>
                  <m:rPr>
                    <m:sty m:val="i"/>
                  </m:rPr>
                  <m:t>s</m:t>
                </m:r>
                <m:r>
                  <m:rPr>
                    <m:sty m:val="p"/>
                  </m:rPr>
                  <m:t>)</m:t>
                </m:r>
                <m:r>
                  <m:t/>
                </m:r>
                <m:r>
                  <m:rPr>
                    <m:sty m:val="i"/>
                  </m:rPr>
                  <m:t>d</m:t>
                </m:r>
                <m:r>
                  <m:rPr>
                    <m:sty m:val="i"/>
                  </m:rPr>
                  <m:t>s</m:t>
                </m:r>
              </m:e>
            </m:nary>
          </m:e>
        </m:box>
      </m:oMath>
    </w:p>
    <w:p>
      <w:r>
        <w:rPr>
          <w:i/>
          <w:color w:val="64748B"/>
        </w:rPr>
        <w:t>Accessibility Description: d'Alembert wave solution equation</w:t>
      </w:r>
    </w:p>
    <w:p>
      <w:r>
        <w:rPr>
          <w:b/>
          <w:color w:val="1E3A8A"/>
        </w:rPr>
        <w:t>Unicode Linear Math: u(x,t) = 1/2[f(x-ct) + f(x+ct)] + 1/2c∫_(x-ct)^(x+ct) g(s)ds</w:t>
      </w:r>
    </w:p>
    <w:p>
      <w:pPr>
        <w:spacing w:after="360"/>
      </w:pPr>
      <w:r>
        <w:rPr>
          <w:color w:val="B91C1C"/>
        </w:rPr>
        <w:t>Keyboard Complexity Score (KCS): 96.0</w:t>
      </w:r>
    </w:p>
    <w:p>
      <w:pPr>
        <w:pStyle w:val="Heading3"/>
      </w:pPr>
      <w:r>
        <w:t>121. Dirac Delta Function Laplace</w:t>
      </w:r>
    </w:p>
    <w:p>
      <w:pPr>
        <w:spacing w:before="120" w:after="120"/>
      </w:pPr>
      <m:oMath>
        <m:box>
          <m:e>
            <m:r>
              <m:rPr>
                <m:sty m:val="i"/>
              </m:rPr>
              <m:t>ℒ</m:t>
            </m:r>
            <m:r>
              <m:rPr>
                <m:sty m:val="p"/>
              </m:rPr>
              <m:t>{</m:t>
            </m:r>
            <m:r>
              <m:rPr>
                <m:sty m:val="i"/>
              </m:rPr>
              <m:t>δ</m:t>
            </m:r>
            <m:r>
              <m:rPr>
                <m:sty m:val="p"/>
              </m:rPr>
              <m:t>(</m:t>
            </m:r>
            <m:r>
              <m:rPr>
                <m:sty m:val="i"/>
              </m:rPr>
              <m:t>t</m:t>
            </m:r>
            <m:r>
              <m:rPr>
                <m:sty m:val="p"/>
              </m:rPr>
              <m:t>−</m:t>
            </m:r>
            <m:sSub>
              <m:e>
                <m:r>
                  <m:rPr>
                    <m:sty m:val="i"/>
                  </m:rPr>
                  <m:t>t</m:t>
                </m:r>
              </m:e>
              <m:sub>
                <m:r>
                  <m:rPr>
                    <m:sty m:val="p"/>
                  </m:rPr>
                  <m:t>0</m:t>
                </m:r>
              </m:sub>
            </m:sSub>
            <m:r>
              <m:rPr>
                <m:sty m:val="p"/>
              </m:rPr>
              <m:t>)</m:t>
            </m:r>
            <m:r>
              <m:rPr>
                <m:sty m:val="p"/>
              </m:rPr>
              <m:t>}</m:t>
            </m:r>
            <m:r>
              <m:rPr>
                <m:sty m:val="p"/>
              </m:rPr>
              <m:t>=</m:t>
            </m:r>
            <m:sSup>
              <m:e>
                <m:r>
                  <m:rPr>
                    <m:sty m:val="i"/>
                  </m:rPr>
                  <m:t>e</m:t>
                </m:r>
              </m:e>
              <m:sup>
                <m:box>
                  <m:e>
                    <m:r>
                      <m:rPr>
                        <m:sty m:val="p"/>
                      </m:rPr>
                      <m:t>−</m:t>
                    </m:r>
                    <m:r>
                      <m:rPr>
                        <m:sty m:val="i"/>
                      </m:rPr>
                      <m:t>s</m:t>
                    </m:r>
                    <m:sSub>
                      <m:e>
                        <m:r>
                          <m:rPr>
                            <m:sty m:val="i"/>
                          </m:rPr>
                          <m:t>t</m:t>
                        </m:r>
                      </m:e>
                      <m:sub>
                        <m:r>
                          <m:rPr>
                            <m:sty m:val="p"/>
                          </m:rPr>
                          <m:t>0</m:t>
                        </m:r>
                      </m:sub>
                    </m:sSub>
                  </m:e>
                </m:box>
              </m:sup>
            </m:sSup>
          </m:e>
        </m:box>
      </m:oMath>
    </w:p>
    <w:p>
      <w:r>
        <w:rPr>
          <w:i/>
          <w:color w:val="64748B"/>
        </w:rPr>
        <w:t>Accessibility Description: Laplace transform of Dirac delta of t minus t 0 equals e to the negative s t 0</w:t>
      </w:r>
    </w:p>
    <w:p>
      <w:r>
        <w:rPr>
          <w:b/>
          <w:color w:val="1E3A8A"/>
        </w:rPr>
        <w:t>Unicode Linear Math: \scriptL\{δ(t-t_0)\} = e^(-st_0)</w:t>
      </w:r>
    </w:p>
    <w:p>
      <w:pPr>
        <w:spacing w:after="360"/>
      </w:pPr>
      <w:r>
        <w:rPr>
          <w:color w:val="B91C1C"/>
        </w:rPr>
        <w:t>Keyboard Complexity Score (KCS): 52.5</w:t>
      </w:r>
    </w:p>
    <w:p>
      <w:pPr>
        <w:pStyle w:val="Heading3"/>
      </w:pPr>
      <w:r>
        <w:t>122. Heaviside Step Function Laplace</w:t>
      </w:r>
    </w:p>
    <w:p>
      <w:pPr>
        <w:spacing w:before="120" w:after="120"/>
      </w:pPr>
      <m:oMath>
        <m:box>
          <m:e>
            <m:r>
              <m:rPr>
                <m:sty m:val="i"/>
              </m:rPr>
              <m:t>ℒ</m:t>
            </m:r>
            <m:r>
              <m:rPr>
                <m:sty m:val="p"/>
              </m:rPr>
              <m:t>{</m:t>
            </m:r>
            <m:r>
              <m:rPr>
                <m:sty m:val="i"/>
              </m:rPr>
              <m:t>u</m:t>
            </m:r>
            <m:r>
              <m:rPr>
                <m:sty m:val="p"/>
              </m:rPr>
              <m:t>(</m:t>
            </m:r>
            <m:r>
              <m:rPr>
                <m:sty m:val="i"/>
              </m:rPr>
              <m:t>t</m:t>
            </m:r>
            <m:r>
              <m:rPr>
                <m:sty m:val="p"/>
              </m:rPr>
              <m:t>−</m:t>
            </m:r>
            <m:sSub>
              <m:e>
                <m:r>
                  <m:rPr>
                    <m:sty m:val="i"/>
                  </m:rPr>
                  <m:t>t</m:t>
                </m:r>
              </m:e>
              <m:sub>
                <m:r>
                  <m:rPr>
                    <m:sty m:val="p"/>
                  </m:rPr>
                  <m:t>0</m:t>
                </m:r>
              </m:sub>
            </m:sSub>
            <m:r>
              <m:rPr>
                <m:sty m:val="p"/>
              </m:rPr>
              <m:t>)</m:t>
            </m:r>
            <m:r>
              <m:rPr>
                <m:sty m:val="p"/>
              </m:rPr>
              <m:t>}</m:t>
            </m:r>
            <m:r>
              <m:rPr>
                <m:sty m:val="p"/>
              </m:rPr>
              <m:t>=</m:t>
            </m:r>
            <m:f>
              <m:num>
                <m:box>
                  <m:e>
                    <m:sSup>
                      <m:e>
                        <m:r>
                          <m:rPr>
                            <m:sty m:val="i"/>
                          </m:rPr>
                          <m:t>e</m:t>
                        </m:r>
                      </m:e>
                      <m:sup>
                        <m:box>
                          <m:e>
                            <m:r>
                              <m:rPr>
                                <m:sty m:val="p"/>
                              </m:rPr>
                              <m:t>−</m:t>
                            </m:r>
                            <m:r>
                              <m:rPr>
                                <m:sty m:val="i"/>
                              </m:rPr>
                              <m:t>s</m:t>
                            </m:r>
                            <m:sSub>
                              <m:e>
                                <m:r>
                                  <m:rPr>
                                    <m:sty m:val="i"/>
                                  </m:rPr>
                                  <m:t>t</m:t>
                                </m:r>
                              </m:e>
                              <m:sub>
                                <m:r>
                                  <m:rPr>
                                    <m:sty m:val="p"/>
                                  </m:rPr>
                                  <m:t>0</m:t>
                                </m:r>
                              </m:sub>
                            </m:sSub>
                          </m:e>
                        </m:box>
                      </m:sup>
                    </m:sSup>
                  </m:e>
                </m:box>
              </m:num>
              <m:den>
                <m:box>
                  <m:e>
                    <m:r>
                      <m:rPr>
                        <m:sty m:val="i"/>
                      </m:rPr>
                      <m:t>s</m:t>
                    </m:r>
                  </m:e>
                </m:box>
              </m:den>
            </m:f>
          </m:e>
        </m:box>
      </m:oMath>
    </w:p>
    <w:p>
      <w:r>
        <w:rPr>
          <w:i/>
          <w:color w:val="64748B"/>
        </w:rPr>
        <w:t>Accessibility Description: Laplace transform of Heaviside step u of t minus t 0 equals e to the negative s t 0 over s</w:t>
      </w:r>
    </w:p>
    <w:p>
      <w:r>
        <w:rPr>
          <w:b/>
          <w:color w:val="1E3A8A"/>
        </w:rPr>
        <w:t>Unicode Linear Math: \scriptL\{u(t-t_0)\} = (e^(-st_0))/s</w:t>
      </w:r>
    </w:p>
    <w:p>
      <w:pPr>
        <w:spacing w:after="360"/>
      </w:pPr>
      <w:r>
        <w:rPr>
          <w:color w:val="B91C1C"/>
        </w:rPr>
        <w:t>Keyboard Complexity Score (KCS): 70.5</w:t>
      </w:r>
    </w:p>
    <w:p>
      <w:pPr>
        <w:pStyle w:val="Heading3"/>
      </w:pPr>
      <w:r>
        <w:t>123. Runge-Kutta 4th Order Slope</w:t>
      </w:r>
    </w:p>
    <w:p>
      <w:pPr>
        <w:spacing w:before="120" w:after="120"/>
      </w:pPr>
      <m:oMath>
        <m:box>
          <m:e>
            <m:sSub>
              <m:e>
                <m:r>
                  <m:rPr>
                    <m:sty m:val="i"/>
                  </m:rPr>
                  <m:t>k</m:t>
                </m:r>
              </m:e>
              <m:sub>
                <m:r>
                  <m:rPr>
                    <m:sty m:val="p"/>
                  </m:rPr>
                  <m:t>1</m:t>
                </m:r>
              </m:sub>
            </m:sSub>
            <m:r>
              <m:rPr>
                <m:sty m:val="p"/>
              </m:rPr>
              <m:t>=</m:t>
            </m:r>
            <m:r>
              <m:rPr>
                <m:sty m:val="i"/>
              </m:rPr>
              <m:t>h</m:t>
            </m:r>
            <m:r>
              <m:rPr>
                <m:sty m:val="i"/>
              </m:rPr>
              <m:t>f</m:t>
            </m:r>
            <m:r>
              <m:rPr>
                <m:sty m:val="p"/>
              </m:rPr>
              <m:t>(</m:t>
            </m:r>
            <m:sSub>
              <m:e>
                <m:r>
                  <m:rPr>
                    <m:sty m:val="i"/>
                  </m:rPr>
                  <m:t>x</m:t>
                </m:r>
              </m:e>
              <m:sub>
                <m:r>
                  <m:rPr>
                    <m:sty m:val="i"/>
                  </m:rPr>
                  <m:t>n</m:t>
                </m:r>
              </m:sub>
            </m:sSub>
            <m:r>
              <m:rPr>
                <m:sty m:val="p"/>
              </m:rPr>
              <m:t>,</m:t>
            </m:r>
            <m:sSub>
              <m:e>
                <m:r>
                  <m:rPr>
                    <m:sty m:val="i"/>
                  </m:rPr>
                  <m:t>y</m:t>
                </m:r>
              </m:e>
              <m:sub>
                <m:r>
                  <m:rPr>
                    <m:sty m:val="i"/>
                  </m:rPr>
                  <m:t>n</m:t>
                </m:r>
              </m:sub>
            </m:sSub>
            <m:r>
              <m:rPr>
                <m:sty m:val="p"/>
              </m:rPr>
              <m:t>)</m:t>
            </m:r>
          </m:e>
        </m:box>
      </m:oMath>
    </w:p>
    <w:p>
      <w:r>
        <w:rPr>
          <w:i/>
          <w:color w:val="64748B"/>
        </w:rPr>
        <w:t>Accessibility Description: k 1 equals h times f of x n, y n</w:t>
      </w:r>
    </w:p>
    <w:p>
      <w:r>
        <w:rPr>
          <w:b/>
          <w:color w:val="1E3A8A"/>
        </w:rPr>
        <w:t>Unicode Linear Math: k_1 = h f(x_n, y_n)</w:t>
      </w:r>
    </w:p>
    <w:p>
      <w:pPr>
        <w:spacing w:after="360"/>
      </w:pPr>
      <w:r>
        <w:rPr>
          <w:color w:val="B91C1C"/>
        </w:rPr>
        <w:t>Keyboard Complexity Score (KCS): 30.0</w:t>
      </w:r>
    </w:p>
    <w:p>
      <w:pPr>
        <w:pStyle w:val="Heading3"/>
      </w:pPr>
      <w:r>
        <w:t>124. Euler's Method Step</w:t>
      </w:r>
    </w:p>
    <w:p>
      <w:pPr>
        <w:spacing w:before="120" w:after="120"/>
      </w:pPr>
      <m:oMath>
        <m:box>
          <m:e>
            <m:sSub>
              <m:e>
                <m:r>
                  <m:rPr>
                    <m:sty m:val="i"/>
                  </m:rPr>
                  <m:t>y</m:t>
                </m:r>
              </m:e>
              <m:sub>
                <m:box>
                  <m:e>
                    <m:r>
                      <m:rPr>
                        <m:sty m:val="i"/>
                      </m:rPr>
                      <m:t>n</m:t>
                    </m:r>
                    <m:r>
                      <m:rPr>
                        <m:sty m:val="p"/>
                      </m:rPr>
                      <m:t>+</m:t>
                    </m:r>
                    <m:r>
                      <m:rPr>
                        <m:sty m:val="p"/>
                      </m:rPr>
                      <m:t>1</m:t>
                    </m:r>
                  </m:e>
                </m:box>
              </m:sub>
            </m:sSub>
            <m:r>
              <m:rPr>
                <m:sty m:val="p"/>
              </m:rPr>
              <m:t>=</m:t>
            </m:r>
            <m:sSub>
              <m:e>
                <m:r>
                  <m:rPr>
                    <m:sty m:val="i"/>
                  </m:rPr>
                  <m:t>y</m:t>
                </m:r>
              </m:e>
              <m:sub>
                <m:r>
                  <m:rPr>
                    <m:sty m:val="i"/>
                  </m:rPr>
                  <m:t>n</m:t>
                </m:r>
              </m:sub>
            </m:sSub>
            <m:r>
              <m:rPr>
                <m:sty m:val="p"/>
              </m:rPr>
              <m:t>+</m:t>
            </m:r>
            <m:r>
              <m:rPr>
                <m:sty m:val="i"/>
              </m:rPr>
              <m:t>h</m:t>
            </m:r>
            <m:r>
              <m:rPr>
                <m:sty m:val="i"/>
              </m:rPr>
              <m:t>f</m:t>
            </m:r>
            <m:r>
              <m:rPr>
                <m:sty m:val="p"/>
              </m:rPr>
              <m:t>(</m:t>
            </m:r>
            <m:sSub>
              <m:e>
                <m:r>
                  <m:rPr>
                    <m:sty m:val="i"/>
                  </m:rPr>
                  <m:t>x</m:t>
                </m:r>
              </m:e>
              <m:sub>
                <m:r>
                  <m:rPr>
                    <m:sty m:val="i"/>
                  </m:rPr>
                  <m:t>n</m:t>
                </m:r>
              </m:sub>
            </m:sSub>
            <m:r>
              <m:rPr>
                <m:sty m:val="p"/>
              </m:rPr>
              <m:t>,</m:t>
            </m:r>
            <m:sSub>
              <m:e>
                <m:r>
                  <m:rPr>
                    <m:sty m:val="i"/>
                  </m:rPr>
                  <m:t>y</m:t>
                </m:r>
              </m:e>
              <m:sub>
                <m:r>
                  <m:rPr>
                    <m:sty m:val="i"/>
                  </m:rPr>
                  <m:t>n</m:t>
                </m:r>
              </m:sub>
            </m:sSub>
            <m:r>
              <m:rPr>
                <m:sty m:val="p"/>
              </m:rPr>
              <m:t>)</m:t>
            </m:r>
          </m:e>
        </m:box>
      </m:oMath>
    </w:p>
    <w:p>
      <w:r>
        <w:rPr>
          <w:i/>
          <w:color w:val="64748B"/>
        </w:rPr>
        <w:t>Accessibility Description: y sub n plus 1 equals y sub n plus h times f of x n, y n</w:t>
      </w:r>
    </w:p>
    <w:p>
      <w:r>
        <w:rPr>
          <w:b/>
          <w:color w:val="1E3A8A"/>
        </w:rPr>
        <w:t>Unicode Linear Math: y_(n+1) = y_n + h f(x_n, y_n)</w:t>
      </w:r>
    </w:p>
    <w:p>
      <w:pPr>
        <w:spacing w:after="360"/>
      </w:pPr>
      <w:r>
        <w:rPr>
          <w:color w:val="B91C1C"/>
        </w:rPr>
        <w:t>Keyboard Complexity Score (KCS): 47.0</w:t>
      </w:r>
    </w:p>
    <w:p>
      <w:pPr>
        <w:pStyle w:val="Heading3"/>
      </w:pPr>
      <w:r>
        <w:t>125. Separation of Variables PDE step</w:t>
      </w:r>
    </w:p>
    <w:p>
      <w:pPr>
        <w:spacing w:before="120" w:after="120"/>
      </w:pPr>
      <m:oMath>
        <m:box>
          <m:e>
            <m:f>
              <m:num>
                <m:box>
                  <m:e>
                    <m:sSup>
                      <m:e>
                        <m:r>
                          <m:rPr>
                            <m:sty m:val="i"/>
                          </m:rPr>
                          <m:t>T</m:t>
                        </m:r>
                      </m:e>
                      <m:sup>
                        <m:r>
                          <m:rPr>
                            <m:sty m:val="i"/>
                          </m:rPr>
                          <m:t>′</m:t>
                        </m:r>
                      </m:sup>
                    </m:sSup>
                    <m:r>
                      <m:rPr>
                        <m:sty m:val="p"/>
                      </m:rPr>
                      <m:t>(</m:t>
                    </m:r>
                    <m:r>
                      <m:rPr>
                        <m:sty m:val="i"/>
                      </m:rPr>
                      <m:t>t</m:t>
                    </m:r>
                    <m:r>
                      <m:rPr>
                        <m:sty m:val="p"/>
                      </m:rPr>
                      <m:t>)</m:t>
                    </m:r>
                  </m:e>
                </m:box>
              </m:num>
              <m:den>
                <m:box>
                  <m:e>
                    <m:r>
                      <m:rPr>
                        <m:sty m:val="i"/>
                      </m:rPr>
                      <m:t>α</m:t>
                    </m:r>
                    <m:r>
                      <m:rPr>
                        <m:sty m:val="i"/>
                      </m:rPr>
                      <m:t>T</m:t>
                    </m:r>
                    <m:r>
                      <m:rPr>
                        <m:sty m:val="p"/>
                      </m:rPr>
                      <m:t>(</m:t>
                    </m:r>
                    <m:r>
                      <m:rPr>
                        <m:sty m:val="i"/>
                      </m:rPr>
                      <m:t>t</m:t>
                    </m:r>
                    <m:r>
                      <m:rPr>
                        <m:sty m:val="p"/>
                      </m:rPr>
                      <m:t>)</m:t>
                    </m:r>
                  </m:e>
                </m:box>
              </m:den>
            </m:f>
            <m:r>
              <m:rPr>
                <m:sty m:val="p"/>
              </m:rPr>
              <m:t>=</m:t>
            </m:r>
            <m:f>
              <m:num>
                <m:box>
                  <m:e>
                    <m:sSup>
                      <m:e>
                        <m:r>
                          <m:rPr>
                            <m:sty m:val="i"/>
                          </m:rPr>
                          <m:t>X</m:t>
                        </m:r>
                      </m:e>
                      <m:sup>
                        <m:r>
                          <m:rPr>
                            <m:sty m:val="i"/>
                          </m:rPr>
                          <m:t>″</m:t>
                        </m:r>
                      </m:sup>
                    </m:sSup>
                    <m:r>
                      <m:rPr>
                        <m:sty m:val="p"/>
                      </m:rPr>
                      <m:t>(</m:t>
                    </m:r>
                    <m:r>
                      <m:rPr>
                        <m:sty m:val="i"/>
                      </m:rPr>
                      <m:t>x</m:t>
                    </m:r>
                    <m:r>
                      <m:rPr>
                        <m:sty m:val="p"/>
                      </m:rPr>
                      <m:t>)</m:t>
                    </m:r>
                  </m:e>
                </m:box>
              </m:num>
              <m:den>
                <m:box>
                  <m:e>
                    <m:r>
                      <m:rPr>
                        <m:sty m:val="i"/>
                      </m:rPr>
                      <m:t>X</m:t>
                    </m:r>
                    <m:r>
                      <m:rPr>
                        <m:sty m:val="p"/>
                      </m:rPr>
                      <m:t>(</m:t>
                    </m:r>
                    <m:r>
                      <m:rPr>
                        <m:sty m:val="i"/>
                      </m:rPr>
                      <m:t>x</m:t>
                    </m:r>
                    <m:r>
                      <m:rPr>
                        <m:sty m:val="p"/>
                      </m:rPr>
                      <m:t>)</m:t>
                    </m:r>
                  </m:e>
                </m:box>
              </m:den>
            </m:f>
            <m:r>
              <m:rPr>
                <m:sty m:val="p"/>
              </m:rPr>
              <m:t>=</m:t>
            </m:r>
            <m:r>
              <m:rPr>
                <m:sty m:val="p"/>
              </m:rPr>
              <m:t>−</m:t>
            </m:r>
            <m:r>
              <m:rPr>
                <m:sty m:val="i"/>
              </m:rPr>
              <m:t>λ</m:t>
            </m:r>
          </m:e>
        </m:box>
      </m:oMath>
    </w:p>
    <w:p>
      <w:r>
        <w:rPr>
          <w:i/>
          <w:color w:val="64748B"/>
        </w:rPr>
        <w:t>Accessibility Description: separation of variables PDE equation</w:t>
      </w:r>
    </w:p>
    <w:p>
      <w:r>
        <w:rPr>
          <w:b/>
          <w:color w:val="1E3A8A"/>
        </w:rPr>
        <w:t>Unicode Linear Math: (T'(t))/(α T(t)) = (X''(x))/(X(x)) = -λ</w:t>
      </w:r>
    </w:p>
    <w:p>
      <w:pPr>
        <w:spacing w:after="360"/>
      </w:pPr>
      <w:r>
        <w:rPr>
          <w:color w:val="B91C1C"/>
        </w:rPr>
        <w:t>Keyboard Complexity Score (KCS): 63.0</w:t>
      </w:r>
    </w:p>
    <w:p>
      <w:pPr>
        <w:pStyle w:val="Heading2"/>
      </w:pPr>
      <w:r>
        <w:t>Complex Analysis &amp; Integral Transforms</w:t>
      </w:r>
    </w:p>
    <w:p>
      <w:pPr>
        <w:pStyle w:val="Heading3"/>
      </w:pPr>
      <w:r>
        <w:t>126. Cauchy-Riemann Equations</w:t>
      </w:r>
    </w:p>
    <w:p>
      <w:pPr>
        <w:spacing w:before="120" w:after="120"/>
      </w:pPr>
      <m:oMath>
        <m:box>
          <m:e>
            <m:f>
              <m:num>
                <m:box>
                  <m:e>
                    <m:r>
                      <m:rPr>
                        <m:sty m:val="p"/>
                      </m:rPr>
                      <m:t>∂</m:t>
                    </m:r>
                    <m:r>
                      <m:rPr>
                        <m:sty m:val="i"/>
                      </m:rPr>
                      <m:t>u</m:t>
                    </m:r>
                  </m:e>
                </m:box>
              </m:num>
              <m:den>
                <m:box>
                  <m:e>
                    <m:r>
                      <m:rPr>
                        <m:sty m:val="p"/>
                      </m:rPr>
                      <m:t>∂</m:t>
                    </m:r>
                    <m:r>
                      <m:rPr>
                        <m:sty m:val="i"/>
                      </m:rPr>
                      <m:t>x</m:t>
                    </m:r>
                  </m:e>
                </m:box>
              </m:den>
            </m:f>
            <m:r>
              <m:rPr>
                <m:sty m:val="p"/>
              </m:rPr>
              <m:t>=</m:t>
            </m:r>
            <m:f>
              <m:num>
                <m:box>
                  <m:e>
                    <m:r>
                      <m:rPr>
                        <m:sty m:val="p"/>
                      </m:rPr>
                      <m:t>∂</m:t>
                    </m:r>
                    <m:r>
                      <m:rPr>
                        <m:sty m:val="i"/>
                      </m:rPr>
                      <m:t>v</m:t>
                    </m:r>
                  </m:e>
                </m:box>
              </m:num>
              <m:den>
                <m:box>
                  <m:e>
                    <m:r>
                      <m:rPr>
                        <m:sty m:val="p"/>
                      </m:rPr>
                      <m:t>∂</m:t>
                    </m:r>
                    <m:r>
                      <m:rPr>
                        <m:sty m:val="i"/>
                      </m:rPr>
                      <m:t>y</m:t>
                    </m:r>
                  </m:e>
                </m:box>
              </m:den>
            </m:f>
            <m:r>
              <m:rPr>
                <m:sty m:val="p"/>
              </m:rPr>
              <m:t>,</m:t>
            </m:r>
            <m:r>
              <m:t/>
            </m:r>
            <m:f>
              <m:num>
                <m:box>
                  <m:e>
                    <m:r>
                      <m:rPr>
                        <m:sty m:val="p"/>
                      </m:rPr>
                      <m:t>∂</m:t>
                    </m:r>
                    <m:r>
                      <m:rPr>
                        <m:sty m:val="i"/>
                      </m:rPr>
                      <m:t>u</m:t>
                    </m:r>
                  </m:e>
                </m:box>
              </m:num>
              <m:den>
                <m:box>
                  <m:e>
                    <m:r>
                      <m:rPr>
                        <m:sty m:val="p"/>
                      </m:rPr>
                      <m:t>∂</m:t>
                    </m:r>
                    <m:r>
                      <m:rPr>
                        <m:sty m:val="i"/>
                      </m:rPr>
                      <m:t>y</m:t>
                    </m:r>
                  </m:e>
                </m:box>
              </m:den>
            </m:f>
            <m:r>
              <m:rPr>
                <m:sty m:val="p"/>
              </m:rPr>
              <m:t>=</m:t>
            </m:r>
            <m:r>
              <m:rPr>
                <m:sty m:val="p"/>
              </m:rPr>
              <m:t>−</m:t>
            </m:r>
            <m:f>
              <m:num>
                <m:box>
                  <m:e>
                    <m:r>
                      <m:rPr>
                        <m:sty m:val="p"/>
                      </m:rPr>
                      <m:t>∂</m:t>
                    </m:r>
                    <m:r>
                      <m:rPr>
                        <m:sty m:val="i"/>
                      </m:rPr>
                      <m:t>v</m:t>
                    </m:r>
                  </m:e>
                </m:box>
              </m:num>
              <m:den>
                <m:box>
                  <m:e>
                    <m:r>
                      <m:rPr>
                        <m:sty m:val="p"/>
                      </m:rPr>
                      <m:t>∂</m:t>
                    </m:r>
                    <m:r>
                      <m:rPr>
                        <m:sty m:val="i"/>
                      </m:rPr>
                      <m:t>x</m:t>
                    </m:r>
                  </m:e>
                </m:box>
              </m:den>
            </m:f>
          </m:e>
        </m:box>
      </m:oMath>
    </w:p>
    <w:p>
      <w:r>
        <w:rPr>
          <w:i/>
          <w:color w:val="64748B"/>
        </w:rPr>
        <w:t>Accessibility Description: partial of u with respect to x equals partial of v with respect to y, and partial of u with respect to y equals negative partial of v with respect to x</w:t>
      </w:r>
    </w:p>
    <w:p>
      <w:r>
        <w:rPr>
          <w:b/>
          <w:color w:val="1E3A8A"/>
        </w:rPr>
        <w:t>Unicode Linear Math: (∂ u)/(∂ x) = (∂ v)/(∂ y), (∂ u)/(∂ y) = -(∂ v)/(∂ x)</w:t>
      </w:r>
    </w:p>
    <w:p>
      <w:pPr>
        <w:spacing w:after="360"/>
      </w:pPr>
      <w:r>
        <w:rPr>
          <w:color w:val="B91C1C"/>
        </w:rPr>
        <w:t>Keyboard Complexity Score (KCS): 77.0</w:t>
      </w:r>
    </w:p>
    <w:p>
      <w:pPr>
        <w:pStyle w:val="Heading3"/>
      </w:pPr>
      <w:r>
        <w:t>127. Euler's Formula</w:t>
      </w:r>
    </w:p>
    <w:p>
      <w:pPr>
        <w:spacing w:before="120" w:after="120"/>
      </w:pPr>
      <m:oMath>
        <m:box>
          <m:e>
            <m:sSup>
              <m:e>
                <m:r>
                  <m:rPr>
                    <m:sty m:val="i"/>
                  </m:rPr>
                  <m:t>e</m:t>
                </m:r>
              </m:e>
              <m:sup>
                <m:box>
                  <m:e>
                    <m:r>
                      <m:rPr>
                        <m:sty m:val="i"/>
                      </m:rPr>
                      <m:t>i</m:t>
                    </m:r>
                    <m:r>
                      <m:rPr>
                        <m:sty m:val="i"/>
                      </m:rPr>
                      <m:t>z</m:t>
                    </m:r>
                  </m:e>
                </m:box>
              </m:sup>
            </m:sSup>
            <m:r>
              <m:rPr>
                <m:sty m:val="p"/>
              </m:rPr>
              <m:t>=</m:t>
            </m:r>
            <m:r>
              <m:rPr>
                <m:sty m:val="p"/>
              </m:rPr>
              <m:t>cos</m:t>
            </m:r>
            <m:r>
              <m:rPr>
                <m:sty m:val="i"/>
              </m:rPr>
              <m:t>z</m:t>
            </m:r>
            <m:r>
              <m:rPr>
                <m:sty m:val="p"/>
              </m:rPr>
              <m:t>+</m:t>
            </m:r>
            <m:r>
              <m:rPr>
                <m:sty m:val="i"/>
              </m:rPr>
              <m:t>i</m:t>
            </m:r>
            <m:r>
              <m:rPr>
                <m:sty m:val="p"/>
              </m:rPr>
              <m:t>sin</m:t>
            </m:r>
            <m:r>
              <m:rPr>
                <m:sty m:val="i"/>
              </m:rPr>
              <m:t>z</m:t>
            </m:r>
          </m:e>
        </m:box>
      </m:oMath>
    </w:p>
    <w:p>
      <w:r>
        <w:rPr>
          <w:i/>
          <w:color w:val="64748B"/>
        </w:rPr>
        <w:t>Accessibility Description: e to the i z equals cos z plus i sin z</w:t>
      </w:r>
    </w:p>
    <w:p>
      <w:r>
        <w:rPr>
          <w:b/>
          <w:color w:val="1E3A8A"/>
        </w:rPr>
        <w:t>Unicode Linear Math: e^(iz) = \cos z + i\sin z</w:t>
      </w:r>
    </w:p>
    <w:p>
      <w:pPr>
        <w:spacing w:after="360"/>
      </w:pPr>
      <w:r>
        <w:rPr>
          <w:color w:val="B91C1C"/>
        </w:rPr>
        <w:t>Keyboard Complexity Score (KCS): 34.0</w:t>
      </w:r>
    </w:p>
    <w:p>
      <w:pPr>
        <w:pStyle w:val="Heading3"/>
      </w:pPr>
      <w:r>
        <w:t>128. Cauchy's Integral Formula</w:t>
      </w:r>
    </w:p>
    <w:p>
      <w:pPr>
        <w:spacing w:before="120" w:after="120"/>
      </w:pPr>
      <m:oMath>
        <m:box>
          <m:e>
            <m:r>
              <m:rPr>
                <m:sty m:val="i"/>
              </m:rPr>
              <m:t>f</m:t>
            </m:r>
            <m:r>
              <m:rPr>
                <m:sty m:val="p"/>
              </m:rPr>
              <m:t>(</m:t>
            </m:r>
            <m:sSub>
              <m:e>
                <m:r>
                  <m:rPr>
                    <m:sty m:val="i"/>
                  </m:rPr>
                  <m:t>z</m:t>
                </m:r>
              </m:e>
              <m:sub>
                <m:r>
                  <m:rPr>
                    <m:sty m:val="p"/>
                  </m:rPr>
                  <m:t>0</m:t>
                </m:r>
              </m:sub>
            </m:sSub>
            <m:r>
              <m:rPr>
                <m:sty m:val="p"/>
              </m:rPr>
              <m:t>)</m:t>
            </m:r>
            <m:r>
              <m:rPr>
                <m:sty m:val="p"/>
              </m:rPr>
              <m:t>=</m:t>
            </m:r>
            <m:f>
              <m:num>
                <m:box>
                  <m:e>
                    <m:r>
                      <m:rPr>
                        <m:sty m:val="p"/>
                      </m:rPr>
                      <m:t>1</m:t>
                    </m:r>
                  </m:e>
                </m:box>
              </m:num>
              <m:den>
                <m:box>
                  <m:e>
                    <m:r>
                      <m:rPr>
                        <m:sty m:val="p"/>
                      </m:rPr>
                      <m:t>2</m:t>
                    </m:r>
                    <m:r>
                      <m:rPr>
                        <m:sty m:val="i"/>
                      </m:rPr>
                      <m:t>π</m:t>
                    </m:r>
                    <m:r>
                      <m:rPr>
                        <m:sty m:val="i"/>
                      </m:rPr>
                      <m:t>i</m:t>
                    </m:r>
                  </m:e>
                </m:box>
              </m:den>
            </m:f>
            <m:nary>
              <m:naryPr>
                <m:chr m:val="∮"/>
                <m:limLoc m:val="subSup"/>
              </m:naryPr>
              <m:sub>
                <m:r>
                  <m:rPr>
                    <m:sty m:val="i"/>
                  </m:rPr>
                  <m:t>C</m:t>
                </m:r>
              </m:sub>
              <m:sup/>
              <m:e>
                <m:f>
                  <m:num>
                    <m:box>
                      <m:e>
                        <m:r>
                          <m:rPr>
                            <m:sty m:val="i"/>
                          </m:rPr>
                          <m:t>f</m:t>
                        </m:r>
                        <m:r>
                          <m:rPr>
                            <m:sty m:val="p"/>
                          </m:rPr>
                          <m:t>(</m:t>
                        </m:r>
                        <m:r>
                          <m:rPr>
                            <m:sty m:val="i"/>
                          </m:rPr>
                          <m:t>z</m:t>
                        </m:r>
                        <m:r>
                          <m:rPr>
                            <m:sty m:val="p"/>
                          </m:rPr>
                          <m:t>)</m:t>
                        </m:r>
                      </m:e>
                    </m:box>
                  </m:num>
                  <m:den>
                    <m:box>
                      <m:e>
                        <m:r>
                          <m:rPr>
                            <m:sty m:val="i"/>
                          </m:rPr>
                          <m:t>z</m:t>
                        </m:r>
                        <m:r>
                          <m:rPr>
                            <m:sty m:val="p"/>
                          </m:rPr>
                          <m:t>−</m:t>
                        </m:r>
                        <m:sSub>
                          <m:e>
                            <m:r>
                              <m:rPr>
                                <m:sty m:val="i"/>
                              </m:rPr>
                              <m:t>z</m:t>
                            </m:r>
                          </m:e>
                          <m:sub>
                            <m:r>
                              <m:rPr>
                                <m:sty m:val="p"/>
                              </m:rPr>
                              <m:t>0</m:t>
                            </m:r>
                          </m:sub>
                        </m:sSub>
                      </m:e>
                    </m:box>
                  </m:den>
                </m:f>
                <m:r>
                  <m:t/>
                </m:r>
                <m:r>
                  <m:rPr>
                    <m:sty m:val="i"/>
                  </m:rPr>
                  <m:t>d</m:t>
                </m:r>
                <m:r>
                  <m:rPr>
                    <m:sty m:val="i"/>
                  </m:rPr>
                  <m:t>z</m:t>
                </m:r>
              </m:e>
            </m:nary>
          </m:e>
        </m:box>
      </m:oMath>
    </w:p>
    <w:p>
      <w:r>
        <w:rPr>
          <w:i/>
          <w:color w:val="64748B"/>
        </w:rPr>
        <w:t>Accessibility Description: f of z 0 equals 1 over 2 pi i times the contour integral around C of f of z over z minus z 0 d z</w:t>
      </w:r>
    </w:p>
    <w:p>
      <w:r>
        <w:rPr>
          <w:b/>
          <w:color w:val="1E3A8A"/>
        </w:rPr>
        <w:t>Unicode Linear Math: f(z_0) = 1/(2π i) \oint_C (f(z))/(z-z_0) dz</w:t>
      </w:r>
    </w:p>
    <w:p>
      <w:pPr>
        <w:spacing w:after="360"/>
      </w:pPr>
      <w:r>
        <w:rPr>
          <w:color w:val="B91C1C"/>
        </w:rPr>
        <w:t>Keyboard Complexity Score (KCS): 78.5</w:t>
      </w:r>
    </w:p>
    <w:p>
      <w:pPr>
        <w:pStyle w:val="Heading3"/>
      </w:pPr>
      <w:r>
        <w:t>129. Cauchy's Residue Theorem</w:t>
      </w:r>
    </w:p>
    <w:p>
      <w:pPr>
        <w:spacing w:before="120" w:after="120"/>
      </w:pPr>
      <m:oMath>
        <m:box>
          <m:e>
            <m:nary>
              <m:naryPr>
                <m:chr m:val="∮"/>
                <m:limLoc m:val="subSup"/>
              </m:naryPr>
              <m:sub>
                <m:r>
                  <m:rPr>
                    <m:sty m:val="i"/>
                  </m:rPr>
                  <m:t>C</m:t>
                </m:r>
              </m:sub>
              <m:sup/>
              <m:e>
                <m:r>
                  <m:rPr>
                    <m:sty m:val="i"/>
                  </m:rPr>
                  <m:t>f</m:t>
                </m:r>
                <m:r>
                  <m:rPr>
                    <m:sty m:val="p"/>
                  </m:rPr>
                  <m:t>(</m:t>
                </m:r>
                <m:r>
                  <m:rPr>
                    <m:sty m:val="i"/>
                  </m:rPr>
                  <m:t>z</m:t>
                </m:r>
                <m:r>
                  <m:rPr>
                    <m:sty m:val="p"/>
                  </m:rPr>
                  <m:t>)</m:t>
                </m:r>
                <m:r>
                  <m:t/>
                </m:r>
                <m:r>
                  <m:rPr>
                    <m:sty m:val="i"/>
                  </m:rPr>
                  <m:t>d</m:t>
                </m:r>
                <m:r>
                  <m:rPr>
                    <m:sty m:val="i"/>
                  </m:rPr>
                  <m:t>z</m:t>
                </m:r>
                <m:r>
                  <m:rPr>
                    <m:sty m:val="p"/>
                  </m:rPr>
                  <m:t>=</m:t>
                </m:r>
                <m:r>
                  <m:rPr>
                    <m:sty m:val="p"/>
                  </m:rPr>
                  <m:t>2</m:t>
                </m:r>
                <m:r>
                  <m:rPr>
                    <m:sty m:val="i"/>
                  </m:rPr>
                  <m:t>π</m:t>
                </m:r>
                <m:r>
                  <m:rPr>
                    <m:sty m:val="i"/>
                  </m:rPr>
                  <m:t>i</m:t>
                </m:r>
                <m:nary>
                  <m:naryPr>
                    <m:chr m:val="∑"/>
                    <m:limLoc m:val="undOvr"/>
                  </m:naryPr>
                  <m:sub>
                    <m:box>
                      <m:e>
                        <m:r>
                          <m:rPr>
                            <m:sty m:val="i"/>
                          </m:rPr>
                          <m:t>k</m:t>
                        </m:r>
                        <m:r>
                          <m:rPr>
                            <m:sty m:val="p"/>
                          </m:rPr>
                          <m:t>=</m:t>
                        </m:r>
                        <m:r>
                          <m:rPr>
                            <m:sty m:val="p"/>
                          </m:rPr>
                          <m:t>1</m:t>
                        </m:r>
                      </m:e>
                    </m:box>
                  </m:sub>
                  <m:sup>
                    <m:box>
                      <m:e>
                        <m:r>
                          <m:rPr>
                            <m:sty m:val="i"/>
                          </m:rPr>
                          <m:t>n</m:t>
                        </m:r>
                      </m:e>
                    </m:box>
                  </m:sup>
                  <m:e>
                    <m:r>
                      <m:rPr>
                        <m:nor/>
                      </m:rPr>
                      <m:t>Res</m:t>
                    </m:r>
                    <m:r>
                      <m:rPr>
                        <m:sty m:val="p"/>
                      </m:rPr>
                      <m:t>(</m:t>
                    </m:r>
                    <m:r>
                      <m:rPr>
                        <m:sty m:val="i"/>
                      </m:rPr>
                      <m:t>f</m:t>
                    </m:r>
                    <m:r>
                      <m:rPr>
                        <m:sty m:val="p"/>
                      </m:rPr>
                      <m:t>,</m:t>
                    </m:r>
                    <m:sSub>
                      <m:e>
                        <m:r>
                          <m:rPr>
                            <m:sty m:val="i"/>
                          </m:rPr>
                          <m:t>z</m:t>
                        </m:r>
                      </m:e>
                      <m:sub>
                        <m:r>
                          <m:rPr>
                            <m:sty m:val="i"/>
                          </m:rPr>
                          <m:t>k</m:t>
                        </m:r>
                      </m:sub>
                    </m:sSub>
                    <m:r>
                      <m:rPr>
                        <m:sty m:val="p"/>
                      </m:rPr>
                      <m:t>)</m:t>
                    </m:r>
                  </m:e>
                </m:nary>
              </m:e>
            </m:nary>
          </m:e>
        </m:box>
      </m:oMath>
    </w:p>
    <w:p>
      <w:r>
        <w:rPr>
          <w:i/>
          <w:color w:val="64748B"/>
        </w:rPr>
        <w:t>Accessibility Description: contour integral around C of f of z d z equals 2 pi i times the sum of residues of f at z k</w:t>
      </w:r>
    </w:p>
    <w:p>
      <w:r>
        <w:rPr>
          <w:b/>
          <w:color w:val="1E3A8A"/>
        </w:rPr>
        <w:t>Unicode Linear Math: \oint_C f(z) dz = 2π i \sum_(k=1)^n "Res"(f, z_k)</w:t>
      </w:r>
    </w:p>
    <w:p>
      <w:pPr>
        <w:spacing w:after="360"/>
      </w:pPr>
      <w:r>
        <w:rPr>
          <w:color w:val="B91C1C"/>
        </w:rPr>
        <w:t>Keyboard Complexity Score (KCS): 74.0</w:t>
      </w:r>
    </w:p>
    <w:p>
      <w:pPr>
        <w:pStyle w:val="Heading3"/>
      </w:pPr>
      <w:r>
        <w:t>130. Definition of Residue</w:t>
      </w:r>
    </w:p>
    <w:p>
      <w:pPr>
        <w:spacing w:before="120" w:after="120"/>
      </w:pPr>
      <m:oMath>
        <m:box>
          <m:e>
            <m:r>
              <m:rPr>
                <m:nor/>
              </m:rPr>
              <m:t>Res</m:t>
            </m:r>
            <m:r>
              <m:rPr>
                <m:sty m:val="p"/>
              </m:rPr>
              <m:t>(</m:t>
            </m:r>
            <m:r>
              <m:rPr>
                <m:sty m:val="i"/>
              </m:rPr>
              <m:t>f</m:t>
            </m:r>
            <m:r>
              <m:rPr>
                <m:sty m:val="p"/>
              </m:rPr>
              <m:t>,</m:t>
            </m:r>
            <m:sSub>
              <m:e>
                <m:r>
                  <m:rPr>
                    <m:sty m:val="i"/>
                  </m:rPr>
                  <m:t>z</m:t>
                </m:r>
              </m:e>
              <m:sub>
                <m:r>
                  <m:rPr>
                    <m:sty m:val="p"/>
                  </m:rPr>
                  <m:t>0</m:t>
                </m:r>
              </m:sub>
            </m:sSub>
            <m:r>
              <m:rPr>
                <m:sty m:val="p"/>
              </m:rPr>
              <m:t>)</m:t>
            </m:r>
            <m:r>
              <m:rPr>
                <m:sty m:val="p"/>
              </m:rPr>
              <m:t>=</m:t>
            </m:r>
            <m:sSub>
              <m:e>
                <m:r>
                  <m:rPr>
                    <m:sty m:val="p"/>
                  </m:rPr>
                  <m:t>lim</m:t>
                </m:r>
              </m:e>
              <m:sub>
                <m:box>
                  <m:e>
                    <m:r>
                      <m:rPr>
                        <m:sty m:val="i"/>
                      </m:rPr>
                      <m:t>z</m:t>
                    </m:r>
                    <m:r>
                      <m:rPr>
                        <m:sty m:val="p"/>
                      </m:rPr>
                      <m:t>→</m:t>
                    </m:r>
                    <m:sSub>
                      <m:e>
                        <m:r>
                          <m:rPr>
                            <m:sty m:val="i"/>
                          </m:rPr>
                          <m:t>z</m:t>
                        </m:r>
                      </m:e>
                      <m:sub>
                        <m:r>
                          <m:rPr>
                            <m:sty m:val="p"/>
                          </m:rPr>
                          <m:t>0</m:t>
                        </m:r>
                      </m:sub>
                    </m:sSub>
                  </m:e>
                </m:box>
              </m:sub>
            </m:sSub>
            <m:f>
              <m:num>
                <m:box>
                  <m:e>
                    <m:r>
                      <m:rPr>
                        <m:sty m:val="p"/>
                      </m:rPr>
                      <m:t>1</m:t>
                    </m:r>
                  </m:e>
                </m:box>
              </m:num>
              <m:den>
                <m:box>
                  <m:e>
                    <m:r>
                      <m:rPr>
                        <m:sty m:val="p"/>
                      </m:rPr>
                      <m:t>(</m:t>
                    </m:r>
                    <m:r>
                      <m:rPr>
                        <m:sty m:val="i"/>
                      </m:rPr>
                      <m:t>m</m:t>
                    </m:r>
                    <m:r>
                      <m:rPr>
                        <m:sty m:val="p"/>
                      </m:rPr>
                      <m:t>−</m:t>
                    </m:r>
                    <m:r>
                      <m:rPr>
                        <m:sty m:val="p"/>
                      </m:rPr>
                      <m:t>1</m:t>
                    </m:r>
                    <m:r>
                      <m:rPr>
                        <m:sty m:val="p"/>
                      </m:rPr>
                      <m:t>)</m:t>
                    </m:r>
                    <m:r>
                      <m:rPr>
                        <m:sty m:val="p"/>
                      </m:rPr>
                      <m:t>!</m:t>
                    </m:r>
                  </m:e>
                </m:box>
              </m:den>
            </m:f>
            <m:f>
              <m:num>
                <m:box>
                  <m:e>
                    <m:sSup>
                      <m:e>
                        <m:r>
                          <m:rPr>
                            <m:sty m:val="i"/>
                          </m:rPr>
                          <m:t>d</m:t>
                        </m:r>
                      </m:e>
                      <m:sup>
                        <m:box>
                          <m:e>
                            <m:r>
                              <m:rPr>
                                <m:sty m:val="i"/>
                              </m:rPr>
                              <m:t>m</m:t>
                            </m:r>
                            <m:r>
                              <m:rPr>
                                <m:sty m:val="p"/>
                              </m:rPr>
                              <m:t>−</m:t>
                            </m:r>
                            <m:r>
                              <m:rPr>
                                <m:sty m:val="p"/>
                              </m:rPr>
                              <m:t>1</m:t>
                            </m:r>
                          </m:e>
                        </m:box>
                      </m:sup>
                    </m:sSup>
                  </m:e>
                </m:box>
              </m:num>
              <m:den>
                <m:box>
                  <m:e>
                    <m:r>
                      <m:rPr>
                        <m:sty m:val="i"/>
                      </m:rPr>
                      <m:t>d</m:t>
                    </m:r>
                    <m:sSup>
                      <m:e>
                        <m:r>
                          <m:rPr>
                            <m:sty m:val="i"/>
                          </m:rPr>
                          <m:t>z</m:t>
                        </m:r>
                      </m:e>
                      <m:sup>
                        <m:box>
                          <m:e>
                            <m:r>
                              <m:rPr>
                                <m:sty m:val="i"/>
                              </m:rPr>
                              <m:t>m</m:t>
                            </m:r>
                            <m:r>
                              <m:rPr>
                                <m:sty m:val="p"/>
                              </m:rPr>
                              <m:t>−</m:t>
                            </m:r>
                            <m:r>
                              <m:rPr>
                                <m:sty m:val="p"/>
                              </m:rPr>
                              <m:t>1</m:t>
                            </m:r>
                          </m:e>
                        </m:box>
                      </m:sup>
                    </m:sSup>
                  </m:e>
                </m:box>
              </m:den>
            </m:f>
            <m:r>
              <m:rPr>
                <m:sty m:val="p"/>
              </m:rPr>
              <m:t>[</m:t>
            </m:r>
            <m:r>
              <m:rPr>
                <m:sty m:val="p"/>
              </m:rPr>
              <m:t>(</m:t>
            </m:r>
            <m:r>
              <m:rPr>
                <m:sty m:val="i"/>
              </m:rPr>
              <m:t>z</m:t>
            </m:r>
            <m:r>
              <m:rPr>
                <m:sty m:val="p"/>
              </m:rPr>
              <m:t>−</m:t>
            </m:r>
            <m:sSub>
              <m:e>
                <m:r>
                  <m:rPr>
                    <m:sty m:val="i"/>
                  </m:rPr>
                  <m:t>z</m:t>
                </m:r>
              </m:e>
              <m:sub>
                <m:r>
                  <m:rPr>
                    <m:sty m:val="p"/>
                  </m:rPr>
                  <m:t>0</m:t>
                </m:r>
              </m:sub>
            </m:sSub>
            <m:sSup>
              <m:e>
                <m:r>
                  <m:rPr>
                    <m:sty m:val="p"/>
                  </m:rPr>
                  <m:t>)</m:t>
                </m:r>
              </m:e>
              <m:sup>
                <m:r>
                  <m:rPr>
                    <m:sty m:val="i"/>
                  </m:rPr>
                  <m:t>m</m:t>
                </m:r>
              </m:sup>
            </m:sSup>
            <m:r>
              <m:rPr>
                <m:sty m:val="i"/>
              </m:rPr>
              <m:t>f</m:t>
            </m:r>
            <m:r>
              <m:rPr>
                <m:sty m:val="p"/>
              </m:rPr>
              <m:t>(</m:t>
            </m:r>
            <m:r>
              <m:rPr>
                <m:sty m:val="i"/>
              </m:rPr>
              <m:t>z</m:t>
            </m:r>
            <m:r>
              <m:rPr>
                <m:sty m:val="p"/>
              </m:rPr>
              <m:t>)</m:t>
            </m:r>
            <m:r>
              <m:rPr>
                <m:sty m:val="p"/>
              </m:rPr>
              <m:t>]</m:t>
            </m:r>
          </m:e>
        </m:box>
      </m:oMath>
    </w:p>
    <w:p>
      <w:r>
        <w:rPr>
          <w:i/>
          <w:color w:val="64748B"/>
        </w:rPr>
        <w:t>Accessibility Description: residue of f at z 0 for a pole of order m</w:t>
      </w:r>
    </w:p>
    <w:p>
      <w:r>
        <w:rPr>
          <w:b/>
          <w:color w:val="1E3A8A"/>
        </w:rPr>
        <w:t>Unicode Linear Math: "Res"(f, z_0) = \lim_(z → z_0) 1/((m-1)!) (d^(m-1))/(dz^(m-1)) [(z-z_0)^m f(z)]</w:t>
      </w:r>
    </w:p>
    <w:p>
      <w:pPr>
        <w:spacing w:after="360"/>
      </w:pPr>
      <w:r>
        <w:rPr>
          <w:color w:val="B91C1C"/>
        </w:rPr>
        <w:t>Keyboard Complexity Score (KCS): 139.5</w:t>
      </w:r>
    </w:p>
    <w:p>
      <w:pPr>
        <w:pStyle w:val="Heading3"/>
      </w:pPr>
      <w:r>
        <w:t>131. Laurent Series Expansion</w:t>
      </w:r>
    </w:p>
    <w:p>
      <w:pPr>
        <w:spacing w:before="120" w:after="120"/>
      </w:pPr>
      <m:oMath>
        <m:box>
          <m:e>
            <m:r>
              <m:rPr>
                <m:sty m:val="i"/>
              </m:rPr>
              <m:t>f</m:t>
            </m:r>
            <m:r>
              <m:rPr>
                <m:sty m:val="p"/>
              </m:rPr>
              <m:t>(</m:t>
            </m:r>
            <m:r>
              <m:rPr>
                <m:sty m:val="i"/>
              </m:rPr>
              <m:t>z</m:t>
            </m:r>
            <m:r>
              <m:rPr>
                <m:sty m:val="p"/>
              </m:rPr>
              <m:t>)</m:t>
            </m:r>
            <m:r>
              <m:rPr>
                <m:sty m:val="p"/>
              </m:rPr>
              <m:t>=</m:t>
            </m:r>
            <m:nary>
              <m:naryPr>
                <m:chr m:val="∑"/>
                <m:limLoc m:val="undOvr"/>
              </m:naryPr>
              <m:sub>
                <m:box>
                  <m:e>
                    <m:r>
                      <m:rPr>
                        <m:sty m:val="i"/>
                      </m:rPr>
                      <m:t>n</m:t>
                    </m:r>
                    <m:r>
                      <m:rPr>
                        <m:sty m:val="p"/>
                      </m:rPr>
                      <m:t>=</m:t>
                    </m:r>
                    <m:r>
                      <m:rPr>
                        <m:sty m:val="p"/>
                      </m:rPr>
                      <m:t>−</m:t>
                    </m:r>
                    <m:r>
                      <m:rPr>
                        <m:sty m:val="p"/>
                      </m:rPr>
                      <m:t>∞</m:t>
                    </m:r>
                  </m:e>
                </m:box>
              </m:sub>
              <m:sup>
                <m:box>
                  <m:e>
                    <m:r>
                      <m:rPr>
                        <m:sty m:val="p"/>
                      </m:rPr>
                      <m:t>∞</m:t>
                    </m:r>
                  </m:e>
                </m:box>
              </m:sup>
              <m:e>
                <m:sSub>
                  <m:e>
                    <m:r>
                      <m:rPr>
                        <m:sty m:val="i"/>
                      </m:rPr>
                      <m:t>a</m:t>
                    </m:r>
                  </m:e>
                  <m:sub>
                    <m:r>
                      <m:rPr>
                        <m:sty m:val="i"/>
                      </m:rPr>
                      <m:t>n</m:t>
                    </m:r>
                  </m:sub>
                </m:sSub>
                <m:r>
                  <m:rPr>
                    <m:sty m:val="p"/>
                  </m:rPr>
                  <m:t>(</m:t>
                </m:r>
                <m:r>
                  <m:rPr>
                    <m:sty m:val="i"/>
                  </m:rPr>
                  <m:t>z</m:t>
                </m:r>
                <m:r>
                  <m:rPr>
                    <m:sty m:val="p"/>
                  </m:rPr>
                  <m:t>−</m:t>
                </m:r>
                <m:sSub>
                  <m:e>
                    <m:r>
                      <m:rPr>
                        <m:sty m:val="i"/>
                      </m:rPr>
                      <m:t>z</m:t>
                    </m:r>
                  </m:e>
                  <m:sub>
                    <m:r>
                      <m:rPr>
                        <m:sty m:val="p"/>
                      </m:rPr>
                      <m:t>0</m:t>
                    </m:r>
                  </m:sub>
                </m:sSub>
                <m:sSup>
                  <m:e>
                    <m:r>
                      <m:rPr>
                        <m:sty m:val="p"/>
                      </m:rPr>
                      <m:t>)</m:t>
                    </m:r>
                  </m:e>
                  <m:sup>
                    <m:r>
                      <m:rPr>
                        <m:sty m:val="i"/>
                      </m:rPr>
                      <m:t>n</m:t>
                    </m:r>
                  </m:sup>
                </m:sSup>
              </m:e>
            </m:nary>
          </m:e>
        </m:box>
      </m:oMath>
    </w:p>
    <w:p>
      <w:r>
        <w:rPr>
          <w:i/>
          <w:color w:val="64748B"/>
        </w:rPr>
        <w:t>Accessibility Description: Laurent series f of z equals the sum from negative infinity to infinity of a n times z minus z 0 to the n-th power</w:t>
      </w:r>
    </w:p>
    <w:p>
      <w:r>
        <w:rPr>
          <w:b/>
          <w:color w:val="1E3A8A"/>
        </w:rPr>
        <w:t>Unicode Linear Math: f(z) = \sum_(n=-∞)^(∞) a_n (z-z_0)^n</w:t>
      </w:r>
    </w:p>
    <w:p>
      <w:pPr>
        <w:spacing w:after="360"/>
      </w:pPr>
      <w:r>
        <w:rPr>
          <w:color w:val="B91C1C"/>
        </w:rPr>
        <w:t>Keyboard Complexity Score (KCS): 60.5</w:t>
      </w:r>
    </w:p>
    <w:p>
      <w:pPr>
        <w:pStyle w:val="Heading3"/>
      </w:pPr>
      <w:r>
        <w:t>132. Cauchy's Derivative Formula</w:t>
      </w:r>
    </w:p>
    <w:p>
      <w:pPr>
        <w:spacing w:before="120" w:after="120"/>
      </w:pPr>
      <m:oMath>
        <m:box>
          <m:e>
            <m:sSup>
              <m:e>
                <m:r>
                  <m:rPr>
                    <m:sty m:val="i"/>
                  </m:rPr>
                  <m:t>f</m:t>
                </m:r>
              </m:e>
              <m:sup>
                <m:box>
                  <m:e>
                    <m:r>
                      <m:rPr>
                        <m:sty m:val="p"/>
                      </m:rPr>
                      <m:t>(</m:t>
                    </m:r>
                    <m:r>
                      <m:rPr>
                        <m:sty m:val="i"/>
                      </m:rPr>
                      <m:t>n</m:t>
                    </m:r>
                    <m:r>
                      <m:rPr>
                        <m:sty m:val="p"/>
                      </m:rPr>
                      <m:t>)</m:t>
                    </m:r>
                  </m:e>
                </m:box>
              </m:sup>
            </m:sSup>
            <m:r>
              <m:rPr>
                <m:sty m:val="p"/>
              </m:rPr>
              <m:t>(</m:t>
            </m:r>
            <m:sSub>
              <m:e>
                <m:r>
                  <m:rPr>
                    <m:sty m:val="i"/>
                  </m:rPr>
                  <m:t>z</m:t>
                </m:r>
              </m:e>
              <m:sub>
                <m:r>
                  <m:rPr>
                    <m:sty m:val="p"/>
                  </m:rPr>
                  <m:t>0</m:t>
                </m:r>
              </m:sub>
            </m:sSub>
            <m:r>
              <m:rPr>
                <m:sty m:val="p"/>
              </m:rPr>
              <m:t>)</m:t>
            </m:r>
            <m:r>
              <m:rPr>
                <m:sty m:val="p"/>
              </m:rPr>
              <m:t>=</m:t>
            </m:r>
            <m:f>
              <m:num>
                <m:box>
                  <m:e>
                    <m:r>
                      <m:rPr>
                        <m:sty m:val="i"/>
                      </m:rPr>
                      <m:t>n</m:t>
                    </m:r>
                    <m:r>
                      <m:rPr>
                        <m:sty m:val="p"/>
                      </m:rPr>
                      <m:t>!</m:t>
                    </m:r>
                  </m:e>
                </m:box>
              </m:num>
              <m:den>
                <m:box>
                  <m:e>
                    <m:r>
                      <m:rPr>
                        <m:sty m:val="p"/>
                      </m:rPr>
                      <m:t>2</m:t>
                    </m:r>
                    <m:r>
                      <m:rPr>
                        <m:sty m:val="i"/>
                      </m:rPr>
                      <m:t>π</m:t>
                    </m:r>
                    <m:r>
                      <m:rPr>
                        <m:sty m:val="i"/>
                      </m:rPr>
                      <m:t>i</m:t>
                    </m:r>
                  </m:e>
                </m:box>
              </m:den>
            </m:f>
            <m:nary>
              <m:naryPr>
                <m:chr m:val="∮"/>
                <m:limLoc m:val="subSup"/>
              </m:naryPr>
              <m:sub>
                <m:r>
                  <m:rPr>
                    <m:sty m:val="i"/>
                  </m:rPr>
                  <m:t>C</m:t>
                </m:r>
              </m:sub>
              <m:sup/>
              <m:e>
                <m:f>
                  <m:num>
                    <m:box>
                      <m:e>
                        <m:r>
                          <m:rPr>
                            <m:sty m:val="i"/>
                          </m:rPr>
                          <m:t>f</m:t>
                        </m:r>
                        <m:r>
                          <m:rPr>
                            <m:sty m:val="p"/>
                          </m:rPr>
                          <m:t>(</m:t>
                        </m:r>
                        <m:r>
                          <m:rPr>
                            <m:sty m:val="i"/>
                          </m:rPr>
                          <m:t>z</m:t>
                        </m:r>
                        <m:r>
                          <m:rPr>
                            <m:sty m:val="p"/>
                          </m:rPr>
                          <m:t>)</m:t>
                        </m:r>
                      </m:e>
                    </m:box>
                  </m:num>
                  <m:den>
                    <m:box>
                      <m:e>
                        <m:r>
                          <m:rPr>
                            <m:sty m:val="p"/>
                          </m:rPr>
                          <m:t>(</m:t>
                        </m:r>
                        <m:r>
                          <m:rPr>
                            <m:sty m:val="i"/>
                          </m:rPr>
                          <m:t>z</m:t>
                        </m:r>
                        <m:r>
                          <m:rPr>
                            <m:sty m:val="p"/>
                          </m:rPr>
                          <m:t>−</m:t>
                        </m:r>
                        <m:sSub>
                          <m:e>
                            <m:r>
                              <m:rPr>
                                <m:sty m:val="i"/>
                              </m:rPr>
                              <m:t>z</m:t>
                            </m:r>
                          </m:e>
                          <m:sub>
                            <m:r>
                              <m:rPr>
                                <m:sty m:val="p"/>
                              </m:rPr>
                              <m:t>0</m:t>
                            </m:r>
                          </m:sub>
                        </m:sSub>
                        <m:sSup>
                          <m:e>
                            <m:r>
                              <m:rPr>
                                <m:sty m:val="p"/>
                              </m:rPr>
                              <m:t>)</m:t>
                            </m:r>
                          </m:e>
                          <m:sup>
                            <m:box>
                              <m:e>
                                <m:r>
                                  <m:rPr>
                                    <m:sty m:val="i"/>
                                  </m:rPr>
                                  <m:t>n</m:t>
                                </m:r>
                                <m:r>
                                  <m:rPr>
                                    <m:sty m:val="p"/>
                                  </m:rPr>
                                  <m:t>+</m:t>
                                </m:r>
                                <m:r>
                                  <m:rPr>
                                    <m:sty m:val="p"/>
                                  </m:rPr>
                                  <m:t>1</m:t>
                                </m:r>
                              </m:e>
                            </m:box>
                          </m:sup>
                        </m:sSup>
                      </m:e>
                    </m:box>
                  </m:den>
                </m:f>
                <m:r>
                  <m:t/>
                </m:r>
                <m:r>
                  <m:rPr>
                    <m:sty m:val="i"/>
                  </m:rPr>
                  <m:t>d</m:t>
                </m:r>
                <m:r>
                  <m:rPr>
                    <m:sty m:val="i"/>
                  </m:rPr>
                  <m:t>z</m:t>
                </m:r>
              </m:e>
            </m:nary>
          </m:e>
        </m:box>
      </m:oMath>
    </w:p>
    <w:p>
      <w:r>
        <w:rPr>
          <w:i/>
          <w:color w:val="64748B"/>
        </w:rPr>
        <w:t>Accessibility Description: n-th derivative of f at z 0 equals n factorial over 2 pi i times the contour integral of f of z over z minus z 0 to the n plus 1 power d z</w:t>
      </w:r>
    </w:p>
    <w:p>
      <w:r>
        <w:rPr>
          <w:b/>
          <w:color w:val="1E3A8A"/>
        </w:rPr>
        <w:t>Unicode Linear Math: f^((n))(z_0) = (n!)/(2π i) \oint_C (f(z))/((z-z_0)^(n+1)) dz</w:t>
      </w:r>
    </w:p>
    <w:p>
      <w:pPr>
        <w:spacing w:after="360"/>
      </w:pPr>
      <w:r>
        <w:rPr>
          <w:color w:val="B91C1C"/>
        </w:rPr>
        <w:t>Keyboard Complexity Score (KCS): 113.5</w:t>
      </w:r>
    </w:p>
    <w:p>
      <w:pPr>
        <w:pStyle w:val="Heading3"/>
      </w:pPr>
      <w:r>
        <w:t>133. Complex Exponential Definition</w:t>
      </w:r>
    </w:p>
    <w:p>
      <w:pPr>
        <w:spacing w:before="120" w:after="120"/>
      </w:pPr>
      <m:oMath>
        <m:box>
          <m:e>
            <m:r>
              <m:rPr>
                <m:sty m:val="p"/>
              </m:rPr>
              <m:t>exp</m:t>
            </m:r>
            <m:r>
              <m:rPr>
                <m:sty m:val="p"/>
              </m:rPr>
              <m:t>(</m:t>
            </m:r>
            <m:r>
              <m:rPr>
                <m:sty m:val="i"/>
              </m:rPr>
              <m:t>z</m:t>
            </m:r>
            <m:r>
              <m:rPr>
                <m:sty m:val="p"/>
              </m:rPr>
              <m:t>)</m:t>
            </m:r>
            <m:r>
              <m:rPr>
                <m:sty m:val="p"/>
              </m:rPr>
              <m:t>=</m:t>
            </m:r>
            <m:sSup>
              <m:e>
                <m:r>
                  <m:rPr>
                    <m:sty m:val="i"/>
                  </m:rPr>
                  <m:t>e</m:t>
                </m:r>
              </m:e>
              <m:sup>
                <m:r>
                  <m:rPr>
                    <m:sty m:val="i"/>
                  </m:rPr>
                  <m:t>x</m:t>
                </m:r>
              </m:sup>
            </m:sSup>
            <m:r>
              <m:rPr>
                <m:sty m:val="p"/>
              </m:rPr>
              <m:t>(</m:t>
            </m:r>
            <m:r>
              <m:rPr>
                <m:sty m:val="p"/>
              </m:rPr>
              <m:t>cos</m:t>
            </m:r>
            <m:r>
              <m:rPr>
                <m:sty m:val="i"/>
              </m:rPr>
              <m:t>y</m:t>
            </m:r>
            <m:r>
              <m:rPr>
                <m:sty m:val="p"/>
              </m:rPr>
              <m:t>+</m:t>
            </m:r>
            <m:r>
              <m:rPr>
                <m:sty m:val="i"/>
              </m:rPr>
              <m:t>i</m:t>
            </m:r>
            <m:r>
              <m:rPr>
                <m:sty m:val="p"/>
              </m:rPr>
              <m:t>sin</m:t>
            </m:r>
            <m:r>
              <m:rPr>
                <m:sty m:val="i"/>
              </m:rPr>
              <m:t>y</m:t>
            </m:r>
            <m:r>
              <m:rPr>
                <m:sty m:val="p"/>
              </m:rPr>
              <m:t>)</m:t>
            </m:r>
          </m:e>
        </m:box>
      </m:oMath>
    </w:p>
    <w:p>
      <w:r>
        <w:rPr>
          <w:i/>
          <w:color w:val="64748B"/>
        </w:rPr>
        <w:t>Accessibility Description: complex exponential of z equals e to the x times the quantity cos y plus i sin y</w:t>
      </w:r>
    </w:p>
    <w:p>
      <w:r>
        <w:rPr>
          <w:b/>
          <w:color w:val="1E3A8A"/>
        </w:rPr>
        <w:t>Unicode Linear Math: \exp(z) = e^x (\cos y + i\sin y)</w:t>
      </w:r>
    </w:p>
    <w:p>
      <w:pPr>
        <w:spacing w:after="360"/>
      </w:pPr>
      <w:r>
        <w:rPr>
          <w:color w:val="B91C1C"/>
        </w:rPr>
        <w:t>Keyboard Complexity Score (KCS): 44.5</w:t>
      </w:r>
    </w:p>
    <w:p>
      <w:pPr>
        <w:pStyle w:val="Heading3"/>
      </w:pPr>
      <w:r>
        <w:t>134. Complex Sine Definition</w:t>
      </w:r>
    </w:p>
    <w:p>
      <w:pPr>
        <w:spacing w:before="120" w:after="120"/>
      </w:pPr>
      <m:oMath>
        <m:box>
          <m:e>
            <m:r>
              <m:rPr>
                <m:sty m:val="p"/>
              </m:rPr>
              <m:t>sin</m:t>
            </m:r>
            <m:r>
              <m:rPr>
                <m:sty m:val="i"/>
              </m:rPr>
              <m:t>z</m:t>
            </m:r>
            <m:r>
              <m:rPr>
                <m:sty m:val="p"/>
              </m:rPr>
              <m:t>=</m:t>
            </m:r>
            <m:f>
              <m:num>
                <m:box>
                  <m:e>
                    <m:sSup>
                      <m:e>
                        <m:r>
                          <m:rPr>
                            <m:sty m:val="i"/>
                          </m:rPr>
                          <m:t>e</m:t>
                        </m:r>
                      </m:e>
                      <m:sup>
                        <m:box>
                          <m:e>
                            <m:r>
                              <m:rPr>
                                <m:sty m:val="i"/>
                              </m:rPr>
                              <m:t>i</m:t>
                            </m:r>
                            <m:r>
                              <m:rPr>
                                <m:sty m:val="i"/>
                              </m:rPr>
                              <m:t>z</m:t>
                            </m:r>
                          </m:e>
                        </m:box>
                      </m:sup>
                    </m:sSup>
                    <m:r>
                      <m:rPr>
                        <m:sty m:val="p"/>
                      </m:rPr>
                      <m:t>−</m:t>
                    </m:r>
                    <m:sSup>
                      <m:e>
                        <m:r>
                          <m:rPr>
                            <m:sty m:val="i"/>
                          </m:rPr>
                          <m:t>e</m:t>
                        </m:r>
                      </m:e>
                      <m:sup>
                        <m:box>
                          <m:e>
                            <m:r>
                              <m:rPr>
                                <m:sty m:val="p"/>
                              </m:rPr>
                              <m:t>−</m:t>
                            </m:r>
                            <m:r>
                              <m:rPr>
                                <m:sty m:val="i"/>
                              </m:rPr>
                              <m:t>i</m:t>
                            </m:r>
                            <m:r>
                              <m:rPr>
                                <m:sty m:val="i"/>
                              </m:rPr>
                              <m:t>z</m:t>
                            </m:r>
                          </m:e>
                        </m:box>
                      </m:sup>
                    </m:sSup>
                  </m:e>
                </m:box>
              </m:num>
              <m:den>
                <m:box>
                  <m:e>
                    <m:r>
                      <m:rPr>
                        <m:sty m:val="p"/>
                      </m:rPr>
                      <m:t>2</m:t>
                    </m:r>
                    <m:r>
                      <m:rPr>
                        <m:sty m:val="i"/>
                      </m:rPr>
                      <m:t>i</m:t>
                    </m:r>
                  </m:e>
                </m:box>
              </m:den>
            </m:f>
          </m:e>
        </m:box>
      </m:oMath>
    </w:p>
    <w:p>
      <w:r>
        <w:rPr>
          <w:i/>
          <w:color w:val="64748B"/>
        </w:rPr>
        <w:t>Accessibility Description: complex sine of z equals e to the i z minus e to the negative i z, all over 2 i</w:t>
      </w:r>
    </w:p>
    <w:p>
      <w:r>
        <w:rPr>
          <w:b/>
          <w:color w:val="1E3A8A"/>
        </w:rPr>
        <w:t>Unicode Linear Math: \sin z = (e^(iz) - e^(-iz))/2i</w:t>
      </w:r>
    </w:p>
    <w:p>
      <w:pPr>
        <w:spacing w:after="360"/>
      </w:pPr>
      <w:r>
        <w:rPr>
          <w:color w:val="B91C1C"/>
        </w:rPr>
        <w:t>Keyboard Complexity Score (KCS): 55.5</w:t>
      </w:r>
    </w:p>
    <w:p>
      <w:pPr>
        <w:pStyle w:val="Heading3"/>
      </w:pPr>
      <w:r>
        <w:t>135. Complex Cosine Definition</w:t>
      </w:r>
    </w:p>
    <w:p>
      <w:pPr>
        <w:spacing w:before="120" w:after="120"/>
      </w:pPr>
      <m:oMath>
        <m:box>
          <m:e>
            <m:r>
              <m:rPr>
                <m:sty m:val="p"/>
              </m:rPr>
              <m:t>cos</m:t>
            </m:r>
            <m:r>
              <m:rPr>
                <m:sty m:val="i"/>
              </m:rPr>
              <m:t>z</m:t>
            </m:r>
            <m:r>
              <m:rPr>
                <m:sty m:val="p"/>
              </m:rPr>
              <m:t>=</m:t>
            </m:r>
            <m:f>
              <m:num>
                <m:box>
                  <m:e>
                    <m:sSup>
                      <m:e>
                        <m:r>
                          <m:rPr>
                            <m:sty m:val="i"/>
                          </m:rPr>
                          <m:t>e</m:t>
                        </m:r>
                      </m:e>
                      <m:sup>
                        <m:box>
                          <m:e>
                            <m:r>
                              <m:rPr>
                                <m:sty m:val="i"/>
                              </m:rPr>
                              <m:t>i</m:t>
                            </m:r>
                            <m:r>
                              <m:rPr>
                                <m:sty m:val="i"/>
                              </m:rPr>
                              <m:t>z</m:t>
                            </m:r>
                          </m:e>
                        </m:box>
                      </m:sup>
                    </m:sSup>
                    <m:r>
                      <m:rPr>
                        <m:sty m:val="p"/>
                      </m:rPr>
                      <m:t>+</m:t>
                    </m:r>
                    <m:sSup>
                      <m:e>
                        <m:r>
                          <m:rPr>
                            <m:sty m:val="i"/>
                          </m:rPr>
                          <m:t>e</m:t>
                        </m:r>
                      </m:e>
                      <m:sup>
                        <m:box>
                          <m:e>
                            <m:r>
                              <m:rPr>
                                <m:sty m:val="p"/>
                              </m:rPr>
                              <m:t>−</m:t>
                            </m:r>
                            <m:r>
                              <m:rPr>
                                <m:sty m:val="i"/>
                              </m:rPr>
                              <m:t>i</m:t>
                            </m:r>
                            <m:r>
                              <m:rPr>
                                <m:sty m:val="i"/>
                              </m:rPr>
                              <m:t>z</m:t>
                            </m:r>
                          </m:e>
                        </m:box>
                      </m:sup>
                    </m:sSup>
                  </m:e>
                </m:box>
              </m:num>
              <m:den>
                <m:box>
                  <m:e>
                    <m:r>
                      <m:rPr>
                        <m:sty m:val="p"/>
                      </m:rPr>
                      <m:t>2</m:t>
                    </m:r>
                  </m:e>
                </m:box>
              </m:den>
            </m:f>
          </m:e>
        </m:box>
      </m:oMath>
    </w:p>
    <w:p>
      <w:r>
        <w:rPr>
          <w:i/>
          <w:color w:val="64748B"/>
        </w:rPr>
        <w:t>Accessibility Description: complex cosine of z equals e to the i z plus e to the negative i z, all over 2</w:t>
      </w:r>
    </w:p>
    <w:p>
      <w:r>
        <w:rPr>
          <w:b/>
          <w:color w:val="1E3A8A"/>
        </w:rPr>
        <w:t>Unicode Linear Math: \cos z = (e^(iz) + e^(-iz))/2</w:t>
      </w:r>
    </w:p>
    <w:p>
      <w:pPr>
        <w:spacing w:after="360"/>
      </w:pPr>
      <w:r>
        <w:rPr>
          <w:color w:val="B91C1C"/>
        </w:rPr>
        <w:t>Keyboard Complexity Score (KCS): 55.5</w:t>
      </w:r>
    </w:p>
    <w:p>
      <w:pPr>
        <w:pStyle w:val="Heading3"/>
      </w:pPr>
      <w:r>
        <w:t>136. Mobius Transformation</w:t>
      </w:r>
    </w:p>
    <w:p>
      <w:pPr>
        <w:spacing w:before="120" w:after="120"/>
      </w:pPr>
      <m:oMath>
        <m:box>
          <m:e>
            <m:r>
              <m:rPr>
                <m:sty m:val="i"/>
              </m:rPr>
              <m:t>f</m:t>
            </m:r>
            <m:r>
              <m:rPr>
                <m:sty m:val="p"/>
              </m:rPr>
              <m:t>(</m:t>
            </m:r>
            <m:r>
              <m:rPr>
                <m:sty m:val="i"/>
              </m:rPr>
              <m:t>z</m:t>
            </m:r>
            <m:r>
              <m:rPr>
                <m:sty m:val="p"/>
              </m:rPr>
              <m:t>)</m:t>
            </m:r>
            <m:r>
              <m:rPr>
                <m:sty m:val="p"/>
              </m:rPr>
              <m:t>=</m:t>
            </m:r>
            <m:f>
              <m:num>
                <m:box>
                  <m:e>
                    <m:r>
                      <m:rPr>
                        <m:sty m:val="i"/>
                      </m:rPr>
                      <m:t>a</m:t>
                    </m:r>
                    <m:r>
                      <m:rPr>
                        <m:sty m:val="i"/>
                      </m:rPr>
                      <m:t>z</m:t>
                    </m:r>
                    <m:r>
                      <m:rPr>
                        <m:sty m:val="p"/>
                      </m:rPr>
                      <m:t>+</m:t>
                    </m:r>
                    <m:r>
                      <m:rPr>
                        <m:sty m:val="i"/>
                      </m:rPr>
                      <m:t>b</m:t>
                    </m:r>
                  </m:e>
                </m:box>
              </m:num>
              <m:den>
                <m:box>
                  <m:e>
                    <m:r>
                      <m:rPr>
                        <m:sty m:val="i"/>
                      </m:rPr>
                      <m:t>c</m:t>
                    </m:r>
                    <m:r>
                      <m:rPr>
                        <m:sty m:val="i"/>
                      </m:rPr>
                      <m:t>z</m:t>
                    </m:r>
                    <m:r>
                      <m:rPr>
                        <m:sty m:val="p"/>
                      </m:rPr>
                      <m:t>+</m:t>
                    </m:r>
                    <m:r>
                      <m:rPr>
                        <m:sty m:val="i"/>
                      </m:rPr>
                      <m:t>d</m:t>
                    </m:r>
                  </m:e>
                </m:box>
              </m:den>
            </m:f>
          </m:e>
        </m:box>
      </m:oMath>
    </w:p>
    <w:p>
      <w:r>
        <w:rPr>
          <w:i/>
          <w:color w:val="64748B"/>
        </w:rPr>
        <w:t>Accessibility Description: Mobius transformation f of z equals a z plus b over c z plus d</w:t>
      </w:r>
    </w:p>
    <w:p>
      <w:r>
        <w:rPr>
          <w:b/>
          <w:color w:val="1E3A8A"/>
        </w:rPr>
        <w:t>Unicode Linear Math: f(z) = (az + b)/(cz + d)</w:t>
      </w:r>
    </w:p>
    <w:p>
      <w:pPr>
        <w:spacing w:after="360"/>
      </w:pPr>
      <w:r>
        <w:rPr>
          <w:color w:val="B91C1C"/>
        </w:rPr>
        <w:t>Keyboard Complexity Score (KCS): 34.0</w:t>
      </w:r>
    </w:p>
    <w:p>
      <w:pPr>
        <w:pStyle w:val="Heading3"/>
      </w:pPr>
      <w:r>
        <w:t>137. Laplace Transform of Convolution</w:t>
      </w:r>
    </w:p>
    <w:p>
      <w:pPr>
        <w:spacing w:before="120" w:after="120"/>
      </w:pPr>
      <m:oMath>
        <m:box>
          <m:e>
            <m:r>
              <m:rPr>
                <m:sty m:val="i"/>
              </m:rPr>
              <m:t>ℒ</m:t>
            </m:r>
            <m:r>
              <m:rPr>
                <m:sty m:val="p"/>
              </m:rPr>
              <m:t>{</m:t>
            </m:r>
            <m:r>
              <m:rPr>
                <m:sty m:val="p"/>
              </m:rPr>
              <m:t>(</m:t>
            </m:r>
            <m:r>
              <m:rPr>
                <m:sty m:val="i"/>
              </m:rPr>
              <m:t>f</m:t>
            </m:r>
            <m:r>
              <m:rPr>
                <m:sty m:val="p"/>
              </m:rPr>
              <m:t>*</m:t>
            </m:r>
            <m:r>
              <m:rPr>
                <m:sty m:val="i"/>
              </m:rPr>
              <m:t>g</m:t>
            </m:r>
            <m:r>
              <m:rPr>
                <m:sty m:val="p"/>
              </m:rPr>
              <m:t>)</m:t>
            </m:r>
            <m:r>
              <m:rPr>
                <m:sty m:val="p"/>
              </m:rPr>
              <m:t>(</m:t>
            </m:r>
            <m:r>
              <m:rPr>
                <m:sty m:val="i"/>
              </m:rPr>
              <m:t>t</m:t>
            </m:r>
            <m:r>
              <m:rPr>
                <m:sty m:val="p"/>
              </m:rPr>
              <m:t>)</m:t>
            </m:r>
            <m:r>
              <m:rPr>
                <m:sty m:val="p"/>
              </m:rPr>
              <m:t>}</m:t>
            </m:r>
            <m:r>
              <m:rPr>
                <m:sty m:val="p"/>
              </m:rPr>
              <m:t>=</m:t>
            </m:r>
            <m:r>
              <m:rPr>
                <m:sty m:val="i"/>
              </m:rPr>
              <m:t>ℒ</m:t>
            </m:r>
            <m:r>
              <m:rPr>
                <m:sty m:val="p"/>
              </m:rPr>
              <m:t>{</m:t>
            </m:r>
            <m:r>
              <m:rPr>
                <m:sty m:val="i"/>
              </m:rPr>
              <m:t>f</m:t>
            </m:r>
            <m:r>
              <m:rPr>
                <m:sty m:val="p"/>
              </m:rPr>
              <m:t>(</m:t>
            </m:r>
            <m:r>
              <m:rPr>
                <m:sty m:val="i"/>
              </m:rPr>
              <m:t>t</m:t>
            </m:r>
            <m:r>
              <m:rPr>
                <m:sty m:val="p"/>
              </m:rPr>
              <m:t>)</m:t>
            </m:r>
            <m:r>
              <m:rPr>
                <m:sty m:val="p"/>
              </m:rPr>
              <m:t>}</m:t>
            </m:r>
            <m:r>
              <m:rPr>
                <m:sty m:val="p"/>
              </m:rPr>
              <m:t>·</m:t>
            </m:r>
            <m:r>
              <m:rPr>
                <m:sty m:val="i"/>
              </m:rPr>
              <m:t>ℒ</m:t>
            </m:r>
            <m:r>
              <m:rPr>
                <m:sty m:val="p"/>
              </m:rPr>
              <m:t>{</m:t>
            </m:r>
            <m:r>
              <m:rPr>
                <m:sty m:val="i"/>
              </m:rPr>
              <m:t>g</m:t>
            </m:r>
            <m:r>
              <m:rPr>
                <m:sty m:val="p"/>
              </m:rPr>
              <m:t>(</m:t>
            </m:r>
            <m:r>
              <m:rPr>
                <m:sty m:val="i"/>
              </m:rPr>
              <m:t>t</m:t>
            </m:r>
            <m:r>
              <m:rPr>
                <m:sty m:val="p"/>
              </m:rPr>
              <m:t>)</m:t>
            </m:r>
            <m:r>
              <m:rPr>
                <m:sty m:val="p"/>
              </m:rPr>
              <m:t>}</m:t>
            </m:r>
          </m:e>
        </m:box>
      </m:oMath>
    </w:p>
    <w:p>
      <w:r>
        <w:rPr>
          <w:i/>
          <w:color w:val="64748B"/>
        </w:rPr>
        <w:t>Accessibility Description: Laplace transform of the convolution of f and g equals the product of their Laplace transforms</w:t>
      </w:r>
    </w:p>
    <w:p>
      <w:r>
        <w:rPr>
          <w:b/>
          <w:color w:val="1E3A8A"/>
        </w:rPr>
        <w:t>Unicode Linear Math: \scriptL\{(f * g)(t)\} = \scriptL\{f(t)\} · \scriptL\{g(t)\}</w:t>
      </w:r>
    </w:p>
    <w:p>
      <w:pPr>
        <w:spacing w:after="360"/>
      </w:pPr>
      <w:r>
        <w:rPr>
          <w:color w:val="B91C1C"/>
        </w:rPr>
        <w:t>Keyboard Complexity Score (KCS): 91.5</w:t>
      </w:r>
    </w:p>
    <w:p>
      <w:pPr>
        <w:pStyle w:val="Heading3"/>
      </w:pPr>
      <w:r>
        <w:t>138. Fourier Transform of Derivative</w:t>
      </w:r>
    </w:p>
    <w:p>
      <w:pPr>
        <w:spacing w:before="120" w:after="120"/>
      </w:pPr>
      <m:oMath>
        <m:box>
          <m:e>
            <m:r>
              <m:rPr>
                <m:sty m:val="i"/>
              </m:rPr>
              <m:t>ℱ</m:t>
            </m:r>
            <m:r>
              <m:rPr>
                <m:sty m:val="p"/>
              </m:rPr>
              <m:t>{</m:t>
            </m:r>
            <m:sSup>
              <m:e>
                <m:r>
                  <m:rPr>
                    <m:sty m:val="i"/>
                  </m:rPr>
                  <m:t>f</m:t>
                </m:r>
              </m:e>
              <m:sup>
                <m:r>
                  <m:rPr>
                    <m:sty m:val="i"/>
                  </m:rPr>
                  <m:t>′</m:t>
                </m:r>
              </m:sup>
            </m:sSup>
            <m:r>
              <m:rPr>
                <m:sty m:val="p"/>
              </m:rPr>
              <m:t>(</m:t>
            </m:r>
            <m:r>
              <m:rPr>
                <m:sty m:val="i"/>
              </m:rPr>
              <m:t>t</m:t>
            </m:r>
            <m:r>
              <m:rPr>
                <m:sty m:val="p"/>
              </m:rPr>
              <m:t>)</m:t>
            </m:r>
            <m:r>
              <m:rPr>
                <m:sty m:val="p"/>
              </m:rPr>
              <m:t>}</m:t>
            </m:r>
            <m:r>
              <m:rPr>
                <m:sty m:val="p"/>
              </m:rPr>
              <m:t>=</m:t>
            </m:r>
            <m:r>
              <m:rPr>
                <m:sty m:val="i"/>
              </m:rPr>
              <m:t>i</m:t>
            </m:r>
            <m:r>
              <m:rPr>
                <m:sty m:val="i"/>
              </m:rPr>
              <m:t>ω</m:t>
            </m:r>
            <m:r>
              <m:rPr>
                <m:sty m:val="i"/>
              </m:rPr>
              <m:t>F</m:t>
            </m:r>
            <m:r>
              <m:rPr>
                <m:sty m:val="p"/>
              </m:rPr>
              <m:t>(</m:t>
            </m:r>
            <m:r>
              <m:rPr>
                <m:sty m:val="i"/>
              </m:rPr>
              <m:t>ω</m:t>
            </m:r>
            <m:r>
              <m:rPr>
                <m:sty m:val="p"/>
              </m:rPr>
              <m:t>)</m:t>
            </m:r>
          </m:e>
        </m:box>
      </m:oMath>
    </w:p>
    <w:p>
      <w:r>
        <w:rPr>
          <w:i/>
          <w:color w:val="64748B"/>
        </w:rPr>
        <w:t>Accessibility Description: Fourier transform of f prime of t equals i omega times F of omega</w:t>
      </w:r>
    </w:p>
    <w:p>
      <w:r>
        <w:rPr>
          <w:b/>
          <w:color w:val="1E3A8A"/>
        </w:rPr>
        <w:t>Unicode Linear Math: \scriptF\{f'(t)\} = i ω F(ω)</w:t>
      </w:r>
    </w:p>
    <w:p>
      <w:pPr>
        <w:spacing w:after="360"/>
      </w:pPr>
      <w:r>
        <w:rPr>
          <w:color w:val="B91C1C"/>
        </w:rPr>
        <w:t>Keyboard Complexity Score (KCS): 40.5</w:t>
      </w:r>
    </w:p>
    <w:p>
      <w:pPr>
        <w:pStyle w:val="Heading3"/>
      </w:pPr>
      <w:r>
        <w:t>139. Fourier Transform of Gaussian</w:t>
      </w:r>
    </w:p>
    <w:p>
      <w:pPr>
        <w:spacing w:before="120" w:after="120"/>
      </w:pPr>
      <m:oMath>
        <m:box>
          <m:e>
            <m:r>
              <m:rPr>
                <m:sty m:val="i"/>
              </m:rPr>
              <m:t>ℱ</m:t>
            </m:r>
            <m:r>
              <m:rPr>
                <m:sty m:val="p"/>
              </m:rPr>
              <m:t>{</m:t>
            </m:r>
            <m:sSup>
              <m:e>
                <m:r>
                  <m:rPr>
                    <m:sty m:val="i"/>
                  </m:rPr>
                  <m:t>e</m:t>
                </m:r>
              </m:e>
              <m:sup>
                <m:box>
                  <m:e>
                    <m:r>
                      <m:rPr>
                        <m:sty m:val="p"/>
                      </m:rPr>
                      <m:t>−</m:t>
                    </m:r>
                    <m:r>
                      <m:rPr>
                        <m:sty m:val="i"/>
                      </m:rPr>
                      <m:t>a</m:t>
                    </m:r>
                    <m:sSup>
                      <m:e>
                        <m:r>
                          <m:rPr>
                            <m:sty m:val="i"/>
                          </m:rPr>
                          <m:t>t</m:t>
                        </m:r>
                      </m:e>
                      <m:sup>
                        <m:r>
                          <m:rPr>
                            <m:sty m:val="p"/>
                          </m:rPr>
                          <m:t>2</m:t>
                        </m:r>
                      </m:sup>
                    </m:sSup>
                  </m:e>
                </m:box>
              </m:sup>
            </m:sSup>
            <m:r>
              <m:rPr>
                <m:sty m:val="p"/>
              </m:rPr>
              <m:t>}</m:t>
            </m:r>
            <m:r>
              <m:rPr>
                <m:sty m:val="p"/>
              </m:rPr>
              <m:t>=</m:t>
            </m:r>
            <m:rad>
              <m:e>
                <m:box>
                  <m:e>
                    <m:box>
                      <m:e>
                        <m:f>
                          <m:num>
                            <m:box>
                              <m:e>
                                <m:r>
                                  <m:rPr>
                                    <m:sty m:val="i"/>
                                  </m:rPr>
                                  <m:t>π</m:t>
                                </m:r>
                              </m:e>
                            </m:box>
                          </m:num>
                          <m:den>
                            <m:box>
                              <m:e>
                                <m:r>
                                  <m:rPr>
                                    <m:sty m:val="i"/>
                                  </m:rPr>
                                  <m:t>a</m:t>
                                </m:r>
                              </m:e>
                            </m:box>
                          </m:den>
                        </m:f>
                      </m:e>
                    </m:box>
                  </m:e>
                </m:box>
              </m:e>
            </m:rad>
            <m:sSup>
              <m:e>
                <m:r>
                  <m:rPr>
                    <m:sty m:val="i"/>
                  </m:rPr>
                  <m:t>e</m:t>
                </m:r>
              </m:e>
              <m:sup>
                <m:box>
                  <m:e>
                    <m:r>
                      <m:rPr>
                        <m:sty m:val="p"/>
                      </m:rPr>
                      <m:t>−</m:t>
                    </m:r>
                    <m:f>
                      <m:num>
                        <m:box>
                          <m:e>
                            <m:sSup>
                              <m:e>
                                <m:r>
                                  <m:rPr>
                                    <m:sty m:val="i"/>
                                  </m:rPr>
                                  <m:t>ω</m:t>
                                </m:r>
                              </m:e>
                              <m:sup>
                                <m:r>
                                  <m:rPr>
                                    <m:sty m:val="p"/>
                                  </m:rPr>
                                  <m:t>2</m:t>
                                </m:r>
                              </m:sup>
                            </m:sSup>
                          </m:e>
                        </m:box>
                      </m:num>
                      <m:den>
                        <m:box>
                          <m:e>
                            <m:r>
                              <m:rPr>
                                <m:sty m:val="p"/>
                              </m:rPr>
                              <m:t>4</m:t>
                            </m:r>
                            <m:r>
                              <m:rPr>
                                <m:sty m:val="i"/>
                              </m:rPr>
                              <m:t>a</m:t>
                            </m:r>
                          </m:e>
                        </m:box>
                      </m:den>
                    </m:f>
                  </m:e>
                </m:box>
              </m:sup>
            </m:sSup>
          </m:e>
        </m:box>
      </m:oMath>
    </w:p>
    <w:p>
      <w:r>
        <w:rPr>
          <w:i/>
          <w:color w:val="64748B"/>
        </w:rPr>
        <w:t>Accessibility Description: Fourier transform of e to the negative a t squared</w:t>
      </w:r>
    </w:p>
    <w:p>
      <w:r>
        <w:rPr>
          <w:b/>
          <w:color w:val="1E3A8A"/>
        </w:rPr>
        <w:t>Unicode Linear Math: \scriptF\{e^(-a t^2)\} = \sqrt{(π)/a} e^{-(ω^2)/4a}</w:t>
      </w:r>
    </w:p>
    <w:p>
      <w:pPr>
        <w:spacing w:after="360"/>
      </w:pPr>
      <w:r>
        <w:rPr>
          <w:color w:val="B91C1C"/>
        </w:rPr>
        <w:t>Keyboard Complexity Score (KCS): 98.0</w:t>
      </w:r>
    </w:p>
    <w:p>
      <w:pPr>
        <w:pStyle w:val="Heading3"/>
      </w:pPr>
      <w:r>
        <w:t>140. Fourier Transform of Step</w:t>
      </w:r>
    </w:p>
    <w:p>
      <w:pPr>
        <w:spacing w:before="120" w:after="120"/>
      </w:pPr>
      <m:oMath>
        <m:box>
          <m:e>
            <m:r>
              <m:rPr>
                <m:sty m:val="i"/>
              </m:rPr>
              <m:t>ℱ</m:t>
            </m:r>
            <m:r>
              <m:rPr>
                <m:sty m:val="p"/>
              </m:rPr>
              <m:t>{</m:t>
            </m:r>
            <m:r>
              <m:rPr>
                <m:sty m:val="i"/>
              </m:rPr>
              <m:t>u</m:t>
            </m:r>
            <m:r>
              <m:rPr>
                <m:sty m:val="p"/>
              </m:rPr>
              <m:t>(</m:t>
            </m:r>
            <m:r>
              <m:rPr>
                <m:sty m:val="i"/>
              </m:rPr>
              <m:t>t</m:t>
            </m:r>
            <m:r>
              <m:rPr>
                <m:sty m:val="p"/>
              </m:rPr>
              <m:t>)</m:t>
            </m:r>
            <m:sSup>
              <m:e>
                <m:r>
                  <m:rPr>
                    <m:sty m:val="i"/>
                  </m:rPr>
                  <m:t>e</m:t>
                </m:r>
              </m:e>
              <m:sup>
                <m:box>
                  <m:e>
                    <m:r>
                      <m:rPr>
                        <m:sty m:val="p"/>
                      </m:rPr>
                      <m:t>−</m:t>
                    </m:r>
                    <m:r>
                      <m:rPr>
                        <m:sty m:val="i"/>
                      </m:rPr>
                      <m:t>a</m:t>
                    </m:r>
                    <m:r>
                      <m:rPr>
                        <m:sty m:val="i"/>
                      </m:rPr>
                      <m:t>t</m:t>
                    </m:r>
                  </m:e>
                </m:box>
              </m:sup>
            </m:sSup>
            <m:r>
              <m:rPr>
                <m:sty m:val="p"/>
              </m:rPr>
              <m:t>}</m:t>
            </m:r>
            <m:r>
              <m:rPr>
                <m:sty m:val="p"/>
              </m:rPr>
              <m:t>=</m:t>
            </m:r>
            <m:f>
              <m:num>
                <m:box>
                  <m:e>
                    <m:r>
                      <m:rPr>
                        <m:sty m:val="p"/>
                      </m:rPr>
                      <m:t>1</m:t>
                    </m:r>
                  </m:e>
                </m:box>
              </m:num>
              <m:den>
                <m:box>
                  <m:e>
                    <m:r>
                      <m:rPr>
                        <m:sty m:val="i"/>
                      </m:rPr>
                      <m:t>a</m:t>
                    </m:r>
                    <m:r>
                      <m:rPr>
                        <m:sty m:val="p"/>
                      </m:rPr>
                      <m:t>+</m:t>
                    </m:r>
                    <m:r>
                      <m:rPr>
                        <m:sty m:val="i"/>
                      </m:rPr>
                      <m:t>i</m:t>
                    </m:r>
                    <m:r>
                      <m:rPr>
                        <m:sty m:val="i"/>
                      </m:rPr>
                      <m:t>ω</m:t>
                    </m:r>
                  </m:e>
                </m:box>
              </m:den>
            </m:f>
          </m:e>
        </m:box>
      </m:oMath>
    </w:p>
    <w:p>
      <w:r>
        <w:rPr>
          <w:i/>
          <w:color w:val="64748B"/>
        </w:rPr>
        <w:t>Accessibility Description: Fourier transform of Heaviside step times e to the negative a t equals 1 over a plus i omega</w:t>
      </w:r>
    </w:p>
    <w:p>
      <w:r>
        <w:rPr>
          <w:b/>
          <w:color w:val="1E3A8A"/>
        </w:rPr>
        <w:t>Unicode Linear Math: \scriptF\{u(t)e^(-at)\} = 1/(a + iω)</w:t>
      </w:r>
    </w:p>
    <w:p>
      <w:pPr>
        <w:spacing w:after="360"/>
      </w:pPr>
      <w:r>
        <w:rPr>
          <w:color w:val="B91C1C"/>
        </w:rPr>
        <w:t>Keyboard Complexity Score (KCS): 65.5</w:t>
      </w:r>
    </w:p>
    <w:p>
      <w:pPr>
        <w:pStyle w:val="Heading3"/>
      </w:pPr>
      <w:r>
        <w:t>141. z-Transform Definition</w:t>
      </w:r>
    </w:p>
    <w:p>
      <w:pPr>
        <w:spacing w:before="120" w:after="120"/>
      </w:pPr>
      <m:oMath>
        <m:box>
          <m:e>
            <m:r>
              <m:rPr>
                <m:sty m:val="i"/>
              </m:rPr>
              <m:t>X</m:t>
            </m:r>
            <m:r>
              <m:rPr>
                <m:sty m:val="p"/>
              </m:rPr>
              <m:t>(</m:t>
            </m:r>
            <m:r>
              <m:rPr>
                <m:sty m:val="i"/>
              </m:rPr>
              <m:t>z</m:t>
            </m:r>
            <m:r>
              <m:rPr>
                <m:sty m:val="p"/>
              </m:rPr>
              <m:t>)</m:t>
            </m:r>
            <m:r>
              <m:rPr>
                <m:sty m:val="p"/>
              </m:rPr>
              <m:t>=</m:t>
            </m:r>
            <m:nary>
              <m:naryPr>
                <m:chr m:val="∑"/>
                <m:limLoc m:val="undOvr"/>
              </m:naryPr>
              <m:sub>
                <m:box>
                  <m:e>
                    <m:r>
                      <m:rPr>
                        <m:sty m:val="i"/>
                      </m:rPr>
                      <m:t>n</m:t>
                    </m:r>
                    <m:r>
                      <m:rPr>
                        <m:sty m:val="p"/>
                      </m:rPr>
                      <m:t>=</m:t>
                    </m:r>
                    <m:r>
                      <m:rPr>
                        <m:sty m:val="p"/>
                      </m:rPr>
                      <m:t>−</m:t>
                    </m:r>
                    <m:r>
                      <m:rPr>
                        <m:sty m:val="p"/>
                      </m:rPr>
                      <m:t>∞</m:t>
                    </m:r>
                  </m:e>
                </m:box>
              </m:sub>
              <m:sup>
                <m:box>
                  <m:e>
                    <m:r>
                      <m:rPr>
                        <m:sty m:val="p"/>
                      </m:rPr>
                      <m:t>∞</m:t>
                    </m:r>
                  </m:e>
                </m:box>
              </m:sup>
              <m:e>
                <m:r>
                  <m:rPr>
                    <m:sty m:val="i"/>
                  </m:rPr>
                  <m:t>x</m:t>
                </m:r>
                <m:r>
                  <m:rPr>
                    <m:sty m:val="p"/>
                  </m:rPr>
                  <m:t>[</m:t>
                </m:r>
                <m:r>
                  <m:rPr>
                    <m:sty m:val="i"/>
                  </m:rPr>
                  <m:t>n</m:t>
                </m:r>
                <m:r>
                  <m:rPr>
                    <m:sty m:val="p"/>
                  </m:rPr>
                  <m:t>]</m:t>
                </m:r>
                <m:sSup>
                  <m:e>
                    <m:r>
                      <m:rPr>
                        <m:sty m:val="i"/>
                      </m:rPr>
                      <m:t>z</m:t>
                    </m:r>
                  </m:e>
                  <m:sup>
                    <m:box>
                      <m:e>
                        <m:r>
                          <m:rPr>
                            <m:sty m:val="p"/>
                          </m:rPr>
                          <m:t>−</m:t>
                        </m:r>
                        <m:r>
                          <m:rPr>
                            <m:sty m:val="i"/>
                          </m:rPr>
                          <m:t>n</m:t>
                        </m:r>
                      </m:e>
                    </m:box>
                  </m:sup>
                </m:sSup>
              </m:e>
            </m:nary>
          </m:e>
        </m:box>
      </m:oMath>
    </w:p>
    <w:p>
      <w:r>
        <w:rPr>
          <w:i/>
          <w:color w:val="64748B"/>
        </w:rPr>
        <w:t>Accessibility Description: z transform X of z equals the sum from negative infinity to infinity of x of n times z to the negative n</w:t>
      </w:r>
    </w:p>
    <w:p>
      <w:r>
        <w:rPr>
          <w:b/>
          <w:color w:val="1E3A8A"/>
        </w:rPr>
        <w:t>Unicode Linear Math: X(z) = \sum_(n=-∞)^(∞) x[n] z^(-n)</w:t>
      </w:r>
    </w:p>
    <w:p>
      <w:pPr>
        <w:spacing w:after="360"/>
      </w:pPr>
      <w:r>
        <w:rPr>
          <w:color w:val="B91C1C"/>
        </w:rPr>
        <w:t>Keyboard Complexity Score (KCS): 53.5</w:t>
      </w:r>
    </w:p>
    <w:p>
      <w:pPr>
        <w:pStyle w:val="Heading3"/>
      </w:pPr>
      <w:r>
        <w:t>142. z-Transform of Delay</w:t>
      </w:r>
    </w:p>
    <w:p>
      <w:pPr>
        <w:spacing w:before="120" w:after="120"/>
      </w:pPr>
      <m:oMath>
        <m:box>
          <m:e>
            <m:r>
              <m:rPr>
                <m:sty m:val="i"/>
              </m:rPr>
              <m:t>𝒵</m:t>
            </m:r>
            <m:r>
              <m:rPr>
                <m:sty m:val="p"/>
              </m:rPr>
              <m:t>{</m:t>
            </m:r>
            <m:r>
              <m:rPr>
                <m:sty m:val="i"/>
              </m:rPr>
              <m:t>x</m:t>
            </m:r>
            <m:r>
              <m:rPr>
                <m:sty m:val="p"/>
              </m:rPr>
              <m:t>[</m:t>
            </m:r>
            <m:r>
              <m:rPr>
                <m:sty m:val="i"/>
              </m:rPr>
              <m:t>n</m:t>
            </m:r>
            <m:r>
              <m:rPr>
                <m:sty m:val="p"/>
              </m:rPr>
              <m:t>−</m:t>
            </m:r>
            <m:sSub>
              <m:e>
                <m:r>
                  <m:rPr>
                    <m:sty m:val="i"/>
                  </m:rPr>
                  <m:t>n</m:t>
                </m:r>
              </m:e>
              <m:sub>
                <m:r>
                  <m:rPr>
                    <m:sty m:val="p"/>
                  </m:rPr>
                  <m:t>0</m:t>
                </m:r>
              </m:sub>
            </m:sSub>
            <m:r>
              <m:rPr>
                <m:sty m:val="p"/>
              </m:rPr>
              <m:t>]</m:t>
            </m:r>
            <m:r>
              <m:rPr>
                <m:sty m:val="p"/>
              </m:rPr>
              <m:t>}</m:t>
            </m:r>
            <m:r>
              <m:rPr>
                <m:sty m:val="p"/>
              </m:rPr>
              <m:t>=</m:t>
            </m:r>
            <m:sSup>
              <m:e>
                <m:r>
                  <m:rPr>
                    <m:sty m:val="i"/>
                  </m:rPr>
                  <m:t>z</m:t>
                </m:r>
              </m:e>
              <m:sup>
                <m:box>
                  <m:e>
                    <m:r>
                      <m:rPr>
                        <m:sty m:val="p"/>
                      </m:rPr>
                      <m:t>−</m:t>
                    </m:r>
                    <m:sSub>
                      <m:e>
                        <m:r>
                          <m:rPr>
                            <m:sty m:val="i"/>
                          </m:rPr>
                          <m:t>n</m:t>
                        </m:r>
                      </m:e>
                      <m:sub>
                        <m:r>
                          <m:rPr>
                            <m:sty m:val="p"/>
                          </m:rPr>
                          <m:t>0</m:t>
                        </m:r>
                      </m:sub>
                    </m:sSub>
                  </m:e>
                </m:box>
              </m:sup>
            </m:sSup>
            <m:r>
              <m:rPr>
                <m:sty m:val="i"/>
              </m:rPr>
              <m:t>X</m:t>
            </m:r>
            <m:r>
              <m:rPr>
                <m:sty m:val="p"/>
              </m:rPr>
              <m:t>(</m:t>
            </m:r>
            <m:r>
              <m:rPr>
                <m:sty m:val="i"/>
              </m:rPr>
              <m:t>z</m:t>
            </m:r>
            <m:r>
              <m:rPr>
                <m:sty m:val="p"/>
              </m:rPr>
              <m:t>)</m:t>
            </m:r>
          </m:e>
        </m:box>
      </m:oMath>
    </w:p>
    <w:p>
      <w:r>
        <w:rPr>
          <w:i/>
          <w:color w:val="64748B"/>
        </w:rPr>
        <w:t>Accessibility Description: z transform of discrete delay x of n minus n 0 equals z to the negative n 0 times X of z</w:t>
      </w:r>
    </w:p>
    <w:p>
      <w:r>
        <w:rPr>
          <w:b/>
          <w:color w:val="1E3A8A"/>
        </w:rPr>
        <w:t>Unicode Linear Math: \scriptZ\{x[n-n_0]\} = z^(-n_0) X(z)</w:t>
      </w:r>
    </w:p>
    <w:p>
      <w:pPr>
        <w:spacing w:after="360"/>
      </w:pPr>
      <w:r>
        <w:rPr>
          <w:color w:val="B91C1C"/>
        </w:rPr>
        <w:t>Keyboard Complexity Score (KCS): 57.5</w:t>
      </w:r>
    </w:p>
    <w:p>
      <w:pPr>
        <w:pStyle w:val="Heading3"/>
      </w:pPr>
      <w:r>
        <w:t>143. z-Transform of Exponential</w:t>
      </w:r>
    </w:p>
    <w:p>
      <w:pPr>
        <w:spacing w:before="120" w:after="120"/>
      </w:pPr>
      <m:oMath>
        <m:box>
          <m:e>
            <m:r>
              <m:rPr>
                <m:sty m:val="i"/>
              </m:rPr>
              <m:t>𝒵</m:t>
            </m:r>
            <m:r>
              <m:rPr>
                <m:sty m:val="p"/>
              </m:rPr>
              <m:t>{</m:t>
            </m:r>
            <m:sSup>
              <m:e>
                <m:r>
                  <m:rPr>
                    <m:sty m:val="i"/>
                  </m:rPr>
                  <m:t>a</m:t>
                </m:r>
              </m:e>
              <m:sup>
                <m:r>
                  <m:rPr>
                    <m:sty m:val="i"/>
                  </m:rPr>
                  <m:t>n</m:t>
                </m:r>
              </m:sup>
            </m:sSup>
            <m:r>
              <m:rPr>
                <m:sty m:val="i"/>
              </m:rPr>
              <m:t>u</m:t>
            </m:r>
            <m:r>
              <m:rPr>
                <m:sty m:val="p"/>
              </m:rPr>
              <m:t>[</m:t>
            </m:r>
            <m:r>
              <m:rPr>
                <m:sty m:val="i"/>
              </m:rPr>
              <m:t>n</m:t>
            </m:r>
            <m:r>
              <m:rPr>
                <m:sty m:val="p"/>
              </m:rPr>
              <m:t>]</m:t>
            </m:r>
            <m:r>
              <m:rPr>
                <m:sty m:val="p"/>
              </m:rPr>
              <m:t>}</m:t>
            </m:r>
            <m:r>
              <m:rPr>
                <m:sty m:val="p"/>
              </m:rPr>
              <m:t>=</m:t>
            </m:r>
            <m:f>
              <m:num>
                <m:box>
                  <m:e>
                    <m:r>
                      <m:rPr>
                        <m:sty m:val="i"/>
                      </m:rPr>
                      <m:t>z</m:t>
                    </m:r>
                  </m:e>
                </m:box>
              </m:num>
              <m:den>
                <m:box>
                  <m:e>
                    <m:r>
                      <m:rPr>
                        <m:sty m:val="i"/>
                      </m:rPr>
                      <m:t>z</m:t>
                    </m:r>
                    <m:r>
                      <m:rPr>
                        <m:sty m:val="p"/>
                      </m:rPr>
                      <m:t>−</m:t>
                    </m:r>
                    <m:r>
                      <m:rPr>
                        <m:sty m:val="i"/>
                      </m:rPr>
                      <m:t>a</m:t>
                    </m:r>
                  </m:e>
                </m:box>
              </m:den>
            </m:f>
          </m:e>
        </m:box>
      </m:oMath>
    </w:p>
    <w:p>
      <w:r>
        <w:rPr>
          <w:i/>
          <w:color w:val="64748B"/>
        </w:rPr>
        <w:t>Accessibility Description: z transform of a to the n times discrete step u of n equals z over z minus a</w:t>
      </w:r>
    </w:p>
    <w:p>
      <w:r>
        <w:rPr>
          <w:b/>
          <w:color w:val="1E3A8A"/>
        </w:rPr>
        <w:t>Unicode Linear Math: \scriptZ\{a^n u[n]\} = z/(z - a)</w:t>
      </w:r>
    </w:p>
    <w:p>
      <w:pPr>
        <w:spacing w:after="360"/>
      </w:pPr>
      <w:r>
        <w:rPr>
          <w:color w:val="B91C1C"/>
        </w:rPr>
        <w:t>Keyboard Complexity Score (KCS): 56.5</w:t>
      </w:r>
    </w:p>
    <w:p>
      <w:pPr>
        <w:pStyle w:val="Heading3"/>
      </w:pPr>
      <w:r>
        <w:t>144. Bilinear Transform S to Z</w:t>
      </w:r>
    </w:p>
    <w:p>
      <w:pPr>
        <w:spacing w:before="120" w:after="120"/>
      </w:pPr>
      <m:oMath>
        <m:box>
          <m:e>
            <m:r>
              <m:rPr>
                <m:sty m:val="i"/>
              </m:rPr>
              <m:t>s</m:t>
            </m:r>
            <m:r>
              <m:rPr>
                <m:sty m:val="p"/>
              </m:rPr>
              <m:t>=</m:t>
            </m:r>
            <m:f>
              <m:num>
                <m:box>
                  <m:e>
                    <m:r>
                      <m:rPr>
                        <m:sty m:val="p"/>
                      </m:rPr>
                      <m:t>2</m:t>
                    </m:r>
                  </m:e>
                </m:box>
              </m:num>
              <m:den>
                <m:box>
                  <m:e>
                    <m:sSub>
                      <m:e>
                        <m:r>
                          <m:rPr>
                            <m:sty m:val="i"/>
                          </m:rPr>
                          <m:t>T</m:t>
                        </m:r>
                      </m:e>
                      <m:sub>
                        <m:r>
                          <m:rPr>
                            <m:sty m:val="i"/>
                          </m:rPr>
                          <m:t>s</m:t>
                        </m:r>
                      </m:sub>
                    </m:sSub>
                  </m:e>
                </m:box>
              </m:den>
            </m:f>
            <m:f>
              <m:num>
                <m:box>
                  <m:e>
                    <m:r>
                      <m:rPr>
                        <m:sty m:val="i"/>
                      </m:rPr>
                      <m:t>z</m:t>
                    </m:r>
                    <m:r>
                      <m:rPr>
                        <m:sty m:val="p"/>
                      </m:rPr>
                      <m:t>−</m:t>
                    </m:r>
                    <m:r>
                      <m:rPr>
                        <m:sty m:val="p"/>
                      </m:rPr>
                      <m:t>1</m:t>
                    </m:r>
                  </m:e>
                </m:box>
              </m:num>
              <m:den>
                <m:box>
                  <m:e>
                    <m:r>
                      <m:rPr>
                        <m:sty m:val="i"/>
                      </m:rPr>
                      <m:t>z</m:t>
                    </m:r>
                    <m:r>
                      <m:rPr>
                        <m:sty m:val="p"/>
                      </m:rPr>
                      <m:t>+</m:t>
                    </m:r>
                    <m:r>
                      <m:rPr>
                        <m:sty m:val="p"/>
                      </m:rPr>
                      <m:t>1</m:t>
                    </m:r>
                  </m:e>
                </m:box>
              </m:den>
            </m:f>
          </m:e>
        </m:box>
      </m:oMath>
    </w:p>
    <w:p>
      <w:r>
        <w:rPr>
          <w:i/>
          <w:color w:val="64748B"/>
        </w:rPr>
        <w:t>Accessibility Description: bilinear transform s equals 2 over T s times z minus 1 over z plus 1</w:t>
      </w:r>
    </w:p>
    <w:p>
      <w:r>
        <w:rPr>
          <w:b/>
          <w:color w:val="1E3A8A"/>
        </w:rPr>
        <w:t>Unicode Linear Math: s = 2/(T_s) (z - 1)/(z + 1)</w:t>
      </w:r>
    </w:p>
    <w:p>
      <w:pPr>
        <w:spacing w:after="360"/>
      </w:pPr>
      <w:r>
        <w:rPr>
          <w:color w:val="B91C1C"/>
        </w:rPr>
        <w:t>Keyboard Complexity Score (KCS): 42.0</w:t>
      </w:r>
    </w:p>
    <w:p>
      <w:pPr>
        <w:pStyle w:val="Heading3"/>
      </w:pPr>
      <w:r>
        <w:t>145. Complex Logarithm</w:t>
      </w:r>
    </w:p>
    <w:p>
      <w:pPr>
        <w:spacing w:before="120" w:after="120"/>
      </w:pPr>
      <m:oMath>
        <m:box>
          <m:e>
            <m:r>
              <m:rPr>
                <m:sty m:val="p"/>
              </m:rPr>
              <m:t>log</m:t>
            </m:r>
            <m:r>
              <m:rPr>
                <m:sty m:val="i"/>
              </m:rPr>
              <m:t>z</m:t>
            </m:r>
            <m:r>
              <m:rPr>
                <m:sty m:val="p"/>
              </m:rPr>
              <m:t>=</m:t>
            </m:r>
            <m:r>
              <m:rPr>
                <m:sty m:val="p"/>
              </m:rPr>
              <m:t>ln</m:t>
            </m:r>
            <m:r>
              <m:rPr>
                <m:sty m:val="p"/>
              </m:rPr>
              <m:t>|</m:t>
            </m:r>
            <m:r>
              <m:rPr>
                <m:sty m:val="i"/>
              </m:rPr>
              <m:t>z</m:t>
            </m:r>
            <m:r>
              <m:rPr>
                <m:sty m:val="p"/>
              </m:rPr>
              <m:t>|</m:t>
            </m:r>
            <m:r>
              <m:rPr>
                <m:sty m:val="p"/>
              </m:rPr>
              <m:t>+</m:t>
            </m:r>
            <m:r>
              <m:rPr>
                <m:sty m:val="i"/>
              </m:rPr>
              <m:t>i</m:t>
            </m:r>
            <m:r>
              <m:rPr>
                <m:sty m:val="p"/>
              </m:rPr>
              <m:t>\arg</m:t>
            </m:r>
            <m:r>
              <m:rPr>
                <m:sty m:val="i"/>
              </m:rPr>
              <m:t>z</m:t>
            </m:r>
          </m:e>
        </m:box>
      </m:oMath>
    </w:p>
    <w:p>
      <w:r>
        <w:rPr>
          <w:i/>
          <w:color w:val="64748B"/>
        </w:rPr>
        <w:t>Accessibility Description: complex logarithm of z equals ln of absolute value of z plus i arg z</w:t>
      </w:r>
    </w:p>
    <w:p>
      <w:r>
        <w:rPr>
          <w:b/>
          <w:color w:val="1E3A8A"/>
        </w:rPr>
        <w:t>Unicode Linear Math: \log z = \ln|z| + i \arg z</w:t>
      </w:r>
    </w:p>
    <w:p>
      <w:pPr>
        <w:spacing w:after="360"/>
      </w:pPr>
      <w:r>
        <w:rPr>
          <w:color w:val="B91C1C"/>
        </w:rPr>
        <w:t>Keyboard Complexity Score (KCS): 33.5</w:t>
      </w:r>
    </w:p>
    <w:p>
      <w:pPr>
        <w:pStyle w:val="Heading3"/>
      </w:pPr>
      <w:r>
        <w:t>146. Cauchy's Inequality for Coefficients</w:t>
      </w:r>
    </w:p>
    <w:p>
      <w:pPr>
        <w:spacing w:before="120" w:after="120"/>
      </w:pPr>
      <m:oMath>
        <m:box>
          <m:e>
            <m:r>
              <m:rPr>
                <m:sty m:val="p"/>
              </m:rPr>
              <m:t>|</m:t>
            </m:r>
            <m:sSub>
              <m:e>
                <m:r>
                  <m:rPr>
                    <m:sty m:val="i"/>
                  </m:rPr>
                  <m:t>a</m:t>
                </m:r>
              </m:e>
              <m:sub>
                <m:r>
                  <m:rPr>
                    <m:sty m:val="i"/>
                  </m:rPr>
                  <m:t>n</m:t>
                </m:r>
              </m:sub>
            </m:sSub>
            <m:r>
              <m:rPr>
                <m:sty m:val="p"/>
              </m:rPr>
              <m:t>|</m:t>
            </m:r>
            <m:r>
              <m:rPr>
                <m:sty m:val="p"/>
              </m:rPr>
              <m:t>≤</m:t>
            </m:r>
            <m:f>
              <m:num>
                <m:box>
                  <m:e>
                    <m:r>
                      <m:rPr>
                        <m:sty m:val="i"/>
                      </m:rPr>
                      <m:t>M</m:t>
                    </m:r>
                  </m:e>
                </m:box>
              </m:num>
              <m:den>
                <m:box>
                  <m:e>
                    <m:sSup>
                      <m:e>
                        <m:r>
                          <m:rPr>
                            <m:sty m:val="i"/>
                          </m:rPr>
                          <m:t>R</m:t>
                        </m:r>
                      </m:e>
                      <m:sup>
                        <m:r>
                          <m:rPr>
                            <m:sty m:val="i"/>
                          </m:rPr>
                          <m:t>n</m:t>
                        </m:r>
                      </m:sup>
                    </m:sSup>
                  </m:e>
                </m:box>
              </m:den>
            </m:f>
          </m:e>
        </m:box>
      </m:oMath>
    </w:p>
    <w:p>
      <w:r>
        <w:rPr>
          <w:i/>
          <w:color w:val="64748B"/>
        </w:rPr>
        <w:t>Accessibility Description: Cauchy coefficient inequality</w:t>
      </w:r>
    </w:p>
    <w:p>
      <w:r>
        <w:rPr>
          <w:b/>
          <w:color w:val="1E3A8A"/>
        </w:rPr>
        <w:t>Unicode Linear Math: |a_n| ≤ M/(R^n)</w:t>
      </w:r>
    </w:p>
    <w:p>
      <w:pPr>
        <w:spacing w:after="360"/>
      </w:pPr>
      <w:r>
        <w:rPr>
          <w:color w:val="B91C1C"/>
        </w:rPr>
        <w:t>Keyboard Complexity Score (KCS): 39.0</w:t>
      </w:r>
    </w:p>
    <w:p>
      <w:pPr>
        <w:pStyle w:val="Heading3"/>
      </w:pPr>
      <w:r>
        <w:t>147. Poisson Integral Formula</w:t>
      </w:r>
    </w:p>
    <w:p>
      <w:pPr>
        <w:spacing w:before="120" w:after="120"/>
      </w:pPr>
      <m:oMath>
        <m:box>
          <m:e>
            <m:r>
              <m:rPr>
                <m:sty m:val="i"/>
              </m:rPr>
              <m:t>u</m:t>
            </m:r>
            <m:r>
              <m:rPr>
                <m:sty m:val="p"/>
              </m:rPr>
              <m:t>(</m:t>
            </m:r>
            <m:r>
              <m:rPr>
                <m:sty m:val="i"/>
              </m:rPr>
              <m:t>r</m:t>
            </m:r>
            <m:r>
              <m:rPr>
                <m:sty m:val="p"/>
              </m:rPr>
              <m:t>,</m:t>
            </m:r>
            <m:r>
              <m:rPr>
                <m:sty m:val="i"/>
              </m:rPr>
              <m:t>θ</m:t>
            </m:r>
            <m:r>
              <m:rPr>
                <m:sty m:val="p"/>
              </m:rPr>
              <m:t>)</m:t>
            </m:r>
            <m:r>
              <m:rPr>
                <m:sty m:val="p"/>
              </m:rPr>
              <m:t>=</m:t>
            </m:r>
            <m:f>
              <m:num>
                <m:box>
                  <m:e>
                    <m:r>
                      <m:rPr>
                        <m:sty m:val="p"/>
                      </m:rPr>
                      <m:t>1</m:t>
                    </m:r>
                  </m:e>
                </m:box>
              </m:num>
              <m:den>
                <m:box>
                  <m:e>
                    <m:r>
                      <m:rPr>
                        <m:sty m:val="p"/>
                      </m:rPr>
                      <m:t>2</m:t>
                    </m:r>
                    <m:r>
                      <m:rPr>
                        <m:sty m:val="i"/>
                      </m:rPr>
                      <m:t>π</m:t>
                    </m:r>
                  </m:e>
                </m:box>
              </m:den>
            </m:f>
            <m:nary>
              <m:naryPr>
                <m:chr m:val="∫"/>
                <m:limLoc m:val="subSup"/>
              </m:naryPr>
              <m:sub>
                <m:box>
                  <m:e>
                    <m:r>
                      <m:rPr>
                        <m:sty m:val="p"/>
                      </m:rPr>
                      <m:t>0</m:t>
                    </m:r>
                  </m:e>
                </m:box>
              </m:sub>
              <m:sup>
                <m:box>
                  <m:e>
                    <m:r>
                      <m:rPr>
                        <m:sty m:val="p"/>
                      </m:rPr>
                      <m:t>2</m:t>
                    </m:r>
                    <m:r>
                      <m:rPr>
                        <m:sty m:val="i"/>
                      </m:rPr>
                      <m:t>π</m:t>
                    </m:r>
                  </m:e>
                </m:box>
              </m:sup>
              <m:e>
                <m:f>
                  <m:num>
                    <m:box>
                      <m:e>
                        <m:sSup>
                          <m:e>
                            <m:r>
                              <m:rPr>
                                <m:sty m:val="i"/>
                              </m:rPr>
                              <m:t>R</m:t>
                            </m:r>
                          </m:e>
                          <m:sup>
                            <m:r>
                              <m:rPr>
                                <m:sty m:val="p"/>
                              </m:rPr>
                              <m:t>2</m:t>
                            </m:r>
                          </m:sup>
                        </m:sSup>
                        <m:r>
                          <m:rPr>
                            <m:sty m:val="p"/>
                          </m:rPr>
                          <m:t>−</m:t>
                        </m:r>
                        <m:sSup>
                          <m:e>
                            <m:r>
                              <m:rPr>
                                <m:sty m:val="i"/>
                              </m:rPr>
                              <m:t>r</m:t>
                            </m:r>
                          </m:e>
                          <m:sup>
                            <m:r>
                              <m:rPr>
                                <m:sty m:val="p"/>
                              </m:rPr>
                              <m:t>2</m:t>
                            </m:r>
                          </m:sup>
                        </m:sSup>
                      </m:e>
                    </m:box>
                  </m:num>
                  <m:den>
                    <m:box>
                      <m:e>
                        <m:sSup>
                          <m:e>
                            <m:r>
                              <m:rPr>
                                <m:sty m:val="i"/>
                              </m:rPr>
                              <m:t>R</m:t>
                            </m:r>
                          </m:e>
                          <m:sup>
                            <m:r>
                              <m:rPr>
                                <m:sty m:val="p"/>
                              </m:rPr>
                              <m:t>2</m:t>
                            </m:r>
                          </m:sup>
                        </m:sSup>
                        <m:r>
                          <m:rPr>
                            <m:sty m:val="p"/>
                          </m:rPr>
                          <m:t>−</m:t>
                        </m:r>
                        <m:r>
                          <m:rPr>
                            <m:sty m:val="p"/>
                          </m:rPr>
                          <m:t>2</m:t>
                        </m:r>
                        <m:r>
                          <m:rPr>
                            <m:sty m:val="i"/>
                          </m:rPr>
                          <m:t>R</m:t>
                        </m:r>
                        <m:r>
                          <m:rPr>
                            <m:sty m:val="i"/>
                          </m:rPr>
                          <m:t>r</m:t>
                        </m:r>
                        <m:r>
                          <m:rPr>
                            <m:sty m:val="p"/>
                          </m:rPr>
                          <m:t>cos</m:t>
                        </m:r>
                        <m:r>
                          <m:rPr>
                            <m:sty m:val="p"/>
                          </m:rPr>
                          <m:t>(</m:t>
                        </m:r>
                        <m:r>
                          <m:rPr>
                            <m:sty m:val="i"/>
                          </m:rPr>
                          <m:t>θ</m:t>
                        </m:r>
                        <m:r>
                          <m:rPr>
                            <m:sty m:val="p"/>
                          </m:rPr>
                          <m:t>−</m:t>
                        </m:r>
                        <m:r>
                          <m:rPr>
                            <m:sty m:val="i"/>
                          </m:rPr>
                          <m:t>ϕ</m:t>
                        </m:r>
                        <m:r>
                          <m:rPr>
                            <m:sty m:val="p"/>
                          </m:rPr>
                          <m:t>)</m:t>
                        </m:r>
                        <m:r>
                          <m:rPr>
                            <m:sty m:val="p"/>
                          </m:rPr>
                          <m:t>+</m:t>
                        </m:r>
                        <m:sSup>
                          <m:e>
                            <m:r>
                              <m:rPr>
                                <m:sty m:val="i"/>
                              </m:rPr>
                              <m:t>r</m:t>
                            </m:r>
                          </m:e>
                          <m:sup>
                            <m:r>
                              <m:rPr>
                                <m:sty m:val="p"/>
                              </m:rPr>
                              <m:t>2</m:t>
                            </m:r>
                          </m:sup>
                        </m:sSup>
                      </m:e>
                    </m:box>
                  </m:den>
                </m:f>
                <m:r>
                  <m:rPr>
                    <m:sty m:val="i"/>
                  </m:rPr>
                  <m:t>u</m:t>
                </m:r>
                <m:r>
                  <m:rPr>
                    <m:sty m:val="p"/>
                  </m:rPr>
                  <m:t>(</m:t>
                </m:r>
                <m:r>
                  <m:rPr>
                    <m:sty m:val="i"/>
                  </m:rPr>
                  <m:t>R</m:t>
                </m:r>
                <m:r>
                  <m:rPr>
                    <m:sty m:val="p"/>
                  </m:rPr>
                  <m:t>,</m:t>
                </m:r>
                <m:r>
                  <m:rPr>
                    <m:sty m:val="i"/>
                  </m:rPr>
                  <m:t>ϕ</m:t>
                </m:r>
                <m:r>
                  <m:rPr>
                    <m:sty m:val="p"/>
                  </m:rPr>
                  <m:t>)</m:t>
                </m:r>
                <m:r>
                  <m:t/>
                </m:r>
                <m:r>
                  <m:rPr>
                    <m:sty m:val="i"/>
                  </m:rPr>
                  <m:t>d</m:t>
                </m:r>
                <m:r>
                  <m:rPr>
                    <m:sty m:val="i"/>
                  </m:rPr>
                  <m:t>ϕ</m:t>
                </m:r>
              </m:e>
            </m:nary>
          </m:e>
        </m:box>
      </m:oMath>
    </w:p>
    <w:p>
      <w:r>
        <w:rPr>
          <w:i/>
          <w:color w:val="64748B"/>
        </w:rPr>
        <w:t>Accessibility Description: Poisson integral formula for a circle</w:t>
      </w:r>
    </w:p>
    <w:p>
      <w:r>
        <w:rPr>
          <w:b/>
          <w:color w:val="1E3A8A"/>
        </w:rPr>
        <w:t>Unicode Linear Math: u(r,θ) = 1/(2π) ∫_0^(2π) (R^2 - r^2)/(R^2 - 2Rr\cos(θ - φ) + r^2) u(R,φ) dφ</w:t>
      </w:r>
    </w:p>
    <w:p>
      <w:pPr>
        <w:spacing w:after="360"/>
      </w:pPr>
      <w:r>
        <w:rPr>
          <w:color w:val="B91C1C"/>
        </w:rPr>
        <w:t>Keyboard Complexity Score (KCS): 127.5</w:t>
      </w:r>
    </w:p>
    <w:p>
      <w:pPr>
        <w:pStyle w:val="Heading3"/>
      </w:pPr>
      <w:r>
        <w:t>148. Parseval's Identity for Fourier</w:t>
      </w:r>
    </w:p>
    <w:p>
      <w:pPr>
        <w:spacing w:before="120" w:after="120"/>
      </w:pPr>
      <m:oMath>
        <m:box>
          <m:e>
            <m:nary>
              <m:naryPr>
                <m:chr m:val="∫"/>
                <m:limLoc m:val="subSup"/>
              </m:naryPr>
              <m:sub>
                <m:box>
                  <m:e>
                    <m:r>
                      <m:rPr>
                        <m:sty m:val="p"/>
                      </m:rPr>
                      <m:t>−</m:t>
                    </m:r>
                    <m:r>
                      <m:rPr>
                        <m:sty m:val="p"/>
                      </m:rPr>
                      <m:t>∞</m:t>
                    </m:r>
                  </m:e>
                </m:box>
              </m:sub>
              <m:sup>
                <m:box>
                  <m:e>
                    <m:r>
                      <m:rPr>
                        <m:sty m:val="p"/>
                      </m:rPr>
                      <m:t>∞</m:t>
                    </m:r>
                  </m:e>
                </m:box>
              </m:sup>
              <m:e>
                <m:r>
                  <m:rPr>
                    <m:sty m:val="p"/>
                  </m:rPr>
                  <m:t>|</m:t>
                </m:r>
                <m:r>
                  <m:rPr>
                    <m:sty m:val="i"/>
                  </m:rPr>
                  <m:t>f</m:t>
                </m:r>
                <m:r>
                  <m:rPr>
                    <m:sty m:val="p"/>
                  </m:rPr>
                  <m:t>(</m:t>
                </m:r>
                <m:r>
                  <m:rPr>
                    <m:sty m:val="i"/>
                  </m:rPr>
                  <m:t>t</m:t>
                </m:r>
                <m:r>
                  <m:rPr>
                    <m:sty m:val="p"/>
                  </m:rPr>
                  <m:t>)</m:t>
                </m:r>
                <m:sSup>
                  <m:e>
                    <m:r>
                      <m:rPr>
                        <m:sty m:val="p"/>
                      </m:rPr>
                      <m:t>|</m:t>
                    </m:r>
                  </m:e>
                  <m:sup>
                    <m:r>
                      <m:rPr>
                        <m:sty m:val="p"/>
                      </m:rPr>
                      <m:t>2</m:t>
                    </m:r>
                  </m:sup>
                </m:sSup>
                <m:r>
                  <m:t/>
                </m:r>
                <m:r>
                  <m:rPr>
                    <m:sty m:val="i"/>
                  </m:rPr>
                  <m:t>d</m:t>
                </m:r>
                <m:r>
                  <m:rPr>
                    <m:sty m:val="i"/>
                  </m:rPr>
                  <m:t>t</m:t>
                </m:r>
                <m:r>
                  <m:rPr>
                    <m:sty m:val="p"/>
                  </m:rPr>
                  <m:t>=</m:t>
                </m:r>
                <m:f>
                  <m:num>
                    <m:box>
                      <m:e>
                        <m:r>
                          <m:rPr>
                            <m:sty m:val="p"/>
                          </m:rPr>
                          <m:t>1</m:t>
                        </m:r>
                      </m:e>
                    </m:box>
                  </m:num>
                  <m:den>
                    <m:box>
                      <m:e>
                        <m:r>
                          <m:rPr>
                            <m:sty m:val="p"/>
                          </m:rPr>
                          <m:t>2</m:t>
                        </m:r>
                        <m:r>
                          <m:rPr>
                            <m:sty m:val="i"/>
                          </m:rPr>
                          <m:t>π</m:t>
                        </m:r>
                      </m:e>
                    </m:box>
                  </m:den>
                </m:f>
                <m:nary>
                  <m:naryPr>
                    <m:chr m:val="∫"/>
                    <m:limLoc m:val="subSup"/>
                  </m:naryPr>
                  <m:sub>
                    <m:box>
                      <m:e>
                        <m:r>
                          <m:rPr>
                            <m:sty m:val="p"/>
                          </m:rPr>
                          <m:t>−</m:t>
                        </m:r>
                        <m:r>
                          <m:rPr>
                            <m:sty m:val="p"/>
                          </m:rPr>
                          <m:t>∞</m:t>
                        </m:r>
                      </m:e>
                    </m:box>
                  </m:sub>
                  <m:sup>
                    <m:box>
                      <m:e>
                        <m:r>
                          <m:rPr>
                            <m:sty m:val="p"/>
                          </m:rPr>
                          <m:t>∞</m:t>
                        </m:r>
                      </m:e>
                    </m:box>
                  </m:sup>
                  <m:e>
                    <m:r>
                      <m:rPr>
                        <m:sty m:val="p"/>
                      </m:rPr>
                      <m:t>|</m:t>
                    </m:r>
                    <m:r>
                      <m:rPr>
                        <m:sty m:val="i"/>
                      </m:rPr>
                      <m:t>F</m:t>
                    </m:r>
                    <m:r>
                      <m:rPr>
                        <m:sty m:val="p"/>
                      </m:rPr>
                      <m:t>(</m:t>
                    </m:r>
                    <m:r>
                      <m:rPr>
                        <m:sty m:val="i"/>
                      </m:rPr>
                      <m:t>ω</m:t>
                    </m:r>
                    <m:r>
                      <m:rPr>
                        <m:sty m:val="p"/>
                      </m:rPr>
                      <m:t>)</m:t>
                    </m:r>
                    <m:sSup>
                      <m:e>
                        <m:r>
                          <m:rPr>
                            <m:sty m:val="p"/>
                          </m:rPr>
                          <m:t>|</m:t>
                        </m:r>
                      </m:e>
                      <m:sup>
                        <m:r>
                          <m:rPr>
                            <m:sty m:val="p"/>
                          </m:rPr>
                          <m:t>2</m:t>
                        </m:r>
                      </m:sup>
                    </m:sSup>
                    <m:r>
                      <m:t/>
                    </m:r>
                    <m:r>
                      <m:rPr>
                        <m:sty m:val="i"/>
                      </m:rPr>
                      <m:t>d</m:t>
                    </m:r>
                    <m:r>
                      <m:rPr>
                        <m:sty m:val="i"/>
                      </m:rPr>
                      <m:t>ω</m:t>
                    </m:r>
                  </m:e>
                </m:nary>
              </m:e>
            </m:nary>
          </m:e>
        </m:box>
      </m:oMath>
    </w:p>
    <w:p>
      <w:r>
        <w:rPr>
          <w:i/>
          <w:color w:val="64748B"/>
        </w:rPr>
        <w:t>Accessibility Description: Parseval's identity for Fourier transforms</w:t>
      </w:r>
    </w:p>
    <w:p>
      <w:r>
        <w:rPr>
          <w:b/>
          <w:color w:val="1E3A8A"/>
        </w:rPr>
        <w:t>Unicode Linear Math: ∫_(-∞)^(∞) |f(t)|^2 dt = 1/(2π) ∫_(-∞)^(∞) |F(ω)|^2 dω</w:t>
      </w:r>
    </w:p>
    <w:p>
      <w:pPr>
        <w:spacing w:after="360"/>
      </w:pPr>
      <w:r>
        <w:rPr>
          <w:color w:val="B91C1C"/>
        </w:rPr>
        <w:t>Keyboard Complexity Score (KCS): 103.0</w:t>
      </w:r>
    </w:p>
    <w:p>
      <w:pPr>
        <w:pStyle w:val="Heading3"/>
      </w:pPr>
      <w:r>
        <w:t>149. Complex Path Integral</w:t>
      </w:r>
    </w:p>
    <w:p>
      <w:pPr>
        <w:spacing w:before="120" w:after="120"/>
      </w:pPr>
      <m:oMath>
        <m:box>
          <m:e>
            <m:nary>
              <m:naryPr>
                <m:chr m:val="∫"/>
                <m:limLoc m:val="subSup"/>
              </m:naryPr>
              <m:sub>
                <m:r>
                  <m:rPr>
                    <m:sty m:val="i"/>
                  </m:rPr>
                  <m:t>C</m:t>
                </m:r>
              </m:sub>
              <m:sup/>
              <m:e>
                <m:r>
                  <m:rPr>
                    <m:sty m:val="i"/>
                  </m:rPr>
                  <m:t>f</m:t>
                </m:r>
                <m:r>
                  <m:rPr>
                    <m:sty m:val="p"/>
                  </m:rPr>
                  <m:t>(</m:t>
                </m:r>
                <m:r>
                  <m:rPr>
                    <m:sty m:val="i"/>
                  </m:rPr>
                  <m:t>z</m:t>
                </m:r>
                <m:r>
                  <m:rPr>
                    <m:sty m:val="p"/>
                  </m:rPr>
                  <m:t>)</m:t>
                </m:r>
                <m:r>
                  <m:t/>
                </m:r>
                <m:r>
                  <m:rPr>
                    <m:sty m:val="i"/>
                  </m:rPr>
                  <m:t>d</m:t>
                </m:r>
                <m:r>
                  <m:rPr>
                    <m:sty m:val="i"/>
                  </m:rPr>
                  <m:t>z</m:t>
                </m:r>
                <m:r>
                  <m:rPr>
                    <m:sty m:val="p"/>
                  </m:rPr>
                  <m:t>=</m:t>
                </m:r>
                <m:nary>
                  <m:naryPr>
                    <m:chr m:val="∫"/>
                    <m:limLoc m:val="subSup"/>
                  </m:naryPr>
                  <m:sub>
                    <m:box>
                      <m:e>
                        <m:r>
                          <m:rPr>
                            <m:sty m:val="i"/>
                          </m:rPr>
                          <m:t>a</m:t>
                        </m:r>
                      </m:e>
                    </m:box>
                  </m:sub>
                  <m:sup>
                    <m:box>
                      <m:e>
                        <m:r>
                          <m:rPr>
                            <m:sty m:val="i"/>
                          </m:rPr>
                          <m:t>b</m:t>
                        </m:r>
                      </m:e>
                    </m:box>
                  </m:sup>
                  <m:e>
                    <m:r>
                      <m:rPr>
                        <m:sty m:val="i"/>
                      </m:rPr>
                      <m:t>f</m:t>
                    </m:r>
                    <m:r>
                      <m:rPr>
                        <m:sty m:val="p"/>
                      </m:rPr>
                      <m:t>(</m:t>
                    </m:r>
                    <m:r>
                      <m:rPr>
                        <m:sty m:val="i"/>
                      </m:rPr>
                      <m:t>z</m:t>
                    </m:r>
                    <m:r>
                      <m:rPr>
                        <m:sty m:val="p"/>
                      </m:rPr>
                      <m:t>(</m:t>
                    </m:r>
                    <m:r>
                      <m:rPr>
                        <m:sty m:val="i"/>
                      </m:rPr>
                      <m:t>t</m:t>
                    </m:r>
                    <m:r>
                      <m:rPr>
                        <m:sty m:val="p"/>
                      </m:rPr>
                      <m:t>)</m:t>
                    </m:r>
                    <m:r>
                      <m:rPr>
                        <m:sty m:val="p"/>
                      </m:rPr>
                      <m:t>)</m:t>
                    </m:r>
                    <m:sSup>
                      <m:e>
                        <m:r>
                          <m:rPr>
                            <m:sty m:val="i"/>
                          </m:rPr>
                          <m:t>z</m:t>
                        </m:r>
                      </m:e>
                      <m:sup>
                        <m:r>
                          <m:rPr>
                            <m:sty m:val="i"/>
                          </m:rPr>
                          <m:t>′</m:t>
                        </m:r>
                      </m:sup>
                    </m:sSup>
                    <m:r>
                      <m:rPr>
                        <m:sty m:val="p"/>
                      </m:rPr>
                      <m:t>(</m:t>
                    </m:r>
                    <m:r>
                      <m:rPr>
                        <m:sty m:val="i"/>
                      </m:rPr>
                      <m:t>t</m:t>
                    </m:r>
                    <m:r>
                      <m:rPr>
                        <m:sty m:val="p"/>
                      </m:rPr>
                      <m:t>)</m:t>
                    </m:r>
                    <m:r>
                      <m:t/>
                    </m:r>
                    <m:r>
                      <m:rPr>
                        <m:sty m:val="i"/>
                      </m:rPr>
                      <m:t>d</m:t>
                    </m:r>
                    <m:r>
                      <m:rPr>
                        <m:sty m:val="i"/>
                      </m:rPr>
                      <m:t>t</m:t>
                    </m:r>
                  </m:e>
                </m:nary>
              </m:e>
            </m:nary>
          </m:e>
        </m:box>
      </m:oMath>
    </w:p>
    <w:p>
      <w:r>
        <w:rPr>
          <w:i/>
          <w:color w:val="64748B"/>
        </w:rPr>
        <w:t>Accessibility Description: complex path integral along curve C</w:t>
      </w:r>
    </w:p>
    <w:p>
      <w:r>
        <w:rPr>
          <w:b/>
          <w:color w:val="1E3A8A"/>
        </w:rPr>
        <w:t>Unicode Linear Math: ∫_C f(z) dz = ∫_a^b f(z(t)) z'(t) dt</w:t>
      </w:r>
    </w:p>
    <w:p>
      <w:pPr>
        <w:spacing w:after="360"/>
      </w:pPr>
      <w:r>
        <w:rPr>
          <w:color w:val="B91C1C"/>
        </w:rPr>
        <w:t>Keyboard Complexity Score (KCS): 54.0</w:t>
      </w:r>
    </w:p>
    <w:p>
      <w:pPr>
        <w:pStyle w:val="Heading3"/>
      </w:pPr>
      <w:r>
        <w:t>150. Mellin Transform Definition</w:t>
      </w:r>
    </w:p>
    <w:p>
      <w:pPr>
        <w:spacing w:before="120" w:after="120"/>
      </w:pPr>
      <m:oMath>
        <m:box>
          <m:e>
            <m:r>
              <m:rPr>
                <m:sty m:val="p"/>
              </m:rPr>
              <m:t>{</m:t>
            </m:r>
            <m:r>
              <m:rPr>
                <m:sty m:val="i"/>
              </m:rPr>
              <m:t>ℳ</m:t>
            </m:r>
            <m:r>
              <m:rPr>
                <m:sty m:val="i"/>
              </m:rPr>
              <m:t>f</m:t>
            </m:r>
            <m:r>
              <m:rPr>
                <m:sty m:val="p"/>
              </m:rPr>
              <m:t>}</m:t>
            </m:r>
            <m:r>
              <m:rPr>
                <m:sty m:val="p"/>
              </m:rPr>
              <m:t>(</m:t>
            </m:r>
            <m:r>
              <m:rPr>
                <m:sty m:val="i"/>
              </m:rPr>
              <m:t>s</m:t>
            </m:r>
            <m:r>
              <m:rPr>
                <m:sty m:val="p"/>
              </m:rPr>
              <m:t>)</m:t>
            </m:r>
            <m:r>
              <m:rPr>
                <m:sty m:val="p"/>
              </m:rPr>
              <m:t>=</m:t>
            </m:r>
            <m:nary>
              <m:naryPr>
                <m:chr m:val="∫"/>
                <m:limLoc m:val="subSup"/>
              </m:naryPr>
              <m:sub>
                <m:box>
                  <m:e>
                    <m:r>
                      <m:rPr>
                        <m:sty m:val="p"/>
                      </m:rPr>
                      <m:t>0</m:t>
                    </m:r>
                  </m:e>
                </m:box>
              </m:sub>
              <m:sup>
                <m:box>
                  <m:e>
                    <m:r>
                      <m:rPr>
                        <m:sty m:val="p"/>
                      </m:rPr>
                      <m:t>∞</m:t>
                    </m:r>
                  </m:e>
                </m:box>
              </m:sup>
              <m:e>
                <m:sSup>
                  <m:e>
                    <m:r>
                      <m:rPr>
                        <m:sty m:val="i"/>
                      </m:rPr>
                      <m:t>x</m:t>
                    </m:r>
                  </m:e>
                  <m:sup>
                    <m:box>
                      <m:e>
                        <m:r>
                          <m:rPr>
                            <m:sty m:val="i"/>
                          </m:rPr>
                          <m:t>s</m:t>
                        </m:r>
                        <m:r>
                          <m:rPr>
                            <m:sty m:val="p"/>
                          </m:rPr>
                          <m:t>−</m:t>
                        </m:r>
                        <m:r>
                          <m:rPr>
                            <m:sty m:val="p"/>
                          </m:rPr>
                          <m:t>1</m:t>
                        </m:r>
                      </m:e>
                    </m:box>
                  </m:sup>
                </m:sSup>
                <m:r>
                  <m:rPr>
                    <m:sty m:val="i"/>
                  </m:rPr>
                  <m:t>f</m:t>
                </m:r>
                <m:r>
                  <m:rPr>
                    <m:sty m:val="p"/>
                  </m:rPr>
                  <m:t>(</m:t>
                </m:r>
                <m:r>
                  <m:rPr>
                    <m:sty m:val="i"/>
                  </m:rPr>
                  <m:t>x</m:t>
                </m:r>
                <m:r>
                  <m:rPr>
                    <m:sty m:val="p"/>
                  </m:rPr>
                  <m:t>)</m:t>
                </m:r>
                <m:r>
                  <m:t/>
                </m:r>
                <m:r>
                  <m:rPr>
                    <m:sty m:val="i"/>
                  </m:rPr>
                  <m:t>d</m:t>
                </m:r>
                <m:r>
                  <m:rPr>
                    <m:sty m:val="i"/>
                  </m:rPr>
                  <m:t>x</m:t>
                </m:r>
              </m:e>
            </m:nary>
          </m:e>
        </m:box>
      </m:oMath>
    </w:p>
    <w:p>
      <w:r>
        <w:rPr>
          <w:i/>
          <w:color w:val="64748B"/>
        </w:rPr>
        <w:t>Accessibility Description: Mellin transform of f at s</w:t>
      </w:r>
    </w:p>
    <w:p>
      <w:r>
        <w:rPr>
          <w:b/>
          <w:color w:val="1E3A8A"/>
        </w:rPr>
        <w:t>Unicode Linear Math: \{\scriptMf\}(s) = ∫_0^(∞) x^(s-1) f(x) dx</w:t>
      </w:r>
    </w:p>
    <w:p>
      <w:pPr>
        <w:spacing w:after="360"/>
      </w:pPr>
      <w:r>
        <w:rPr>
          <w:color w:val="B91C1C"/>
        </w:rPr>
        <w:t>Keyboard Complexity Score (KCS): 66.5</w:t>
      </w:r>
    </w:p>
    <w:p>
      <w:pPr>
        <w:pStyle w:val="Heading2"/>
      </w:pPr>
      <w:r>
        <w:t>Probability, Statistics &amp; Combinatorics</w:t>
      </w:r>
    </w:p>
    <w:p>
      <w:pPr>
        <w:pStyle w:val="Heading3"/>
      </w:pPr>
      <w:r>
        <w:t>151. Bayes' Theorem</w:t>
      </w:r>
    </w:p>
    <w:p>
      <w:pPr>
        <w:spacing w:before="120" w:after="120"/>
      </w:pPr>
      <m:oMath>
        <m:box>
          <m:e>
            <m:r>
              <m:rPr>
                <m:sty m:val="i"/>
              </m:rPr>
              <m:t>P</m:t>
            </m:r>
            <m:r>
              <m:rPr>
                <m:sty m:val="p"/>
              </m:rPr>
              <m:t>(</m:t>
            </m:r>
            <m:r>
              <m:rPr>
                <m:sty m:val="i"/>
              </m:rPr>
              <m:t>A</m:t>
            </m:r>
            <m:r>
              <m:rPr>
                <m:sty m:val="p"/>
              </m:rPr>
              <m:t>|</m:t>
            </m:r>
            <m:r>
              <m:rPr>
                <m:sty m:val="i"/>
              </m:rPr>
              <m:t>B</m:t>
            </m:r>
            <m:r>
              <m:rPr>
                <m:sty m:val="p"/>
              </m:rPr>
              <m:t>)</m:t>
            </m:r>
            <m:r>
              <m:rPr>
                <m:sty m:val="p"/>
              </m:rPr>
              <m:t>=</m:t>
            </m:r>
            <m:f>
              <m:num>
                <m:box>
                  <m:e>
                    <m:r>
                      <m:rPr>
                        <m:sty m:val="i"/>
                      </m:rPr>
                      <m:t>P</m:t>
                    </m:r>
                    <m:r>
                      <m:rPr>
                        <m:sty m:val="p"/>
                      </m:rPr>
                      <m:t>(</m:t>
                    </m:r>
                    <m:r>
                      <m:rPr>
                        <m:sty m:val="i"/>
                      </m:rPr>
                      <m:t>B</m:t>
                    </m:r>
                    <m:r>
                      <m:rPr>
                        <m:sty m:val="p"/>
                      </m:rPr>
                      <m:t>|</m:t>
                    </m:r>
                    <m:r>
                      <m:rPr>
                        <m:sty m:val="i"/>
                      </m:rPr>
                      <m:t>A</m:t>
                    </m:r>
                    <m:r>
                      <m:rPr>
                        <m:sty m:val="p"/>
                      </m:rPr>
                      <m:t>)</m:t>
                    </m:r>
                    <m:r>
                      <m:rPr>
                        <m:sty m:val="i"/>
                      </m:rPr>
                      <m:t>P</m:t>
                    </m:r>
                    <m:r>
                      <m:rPr>
                        <m:sty m:val="p"/>
                      </m:rPr>
                      <m:t>(</m:t>
                    </m:r>
                    <m:r>
                      <m:rPr>
                        <m:sty m:val="i"/>
                      </m:rPr>
                      <m:t>A</m:t>
                    </m:r>
                    <m:r>
                      <m:rPr>
                        <m:sty m:val="p"/>
                      </m:rPr>
                      <m:t>)</m:t>
                    </m:r>
                  </m:e>
                </m:box>
              </m:num>
              <m:den>
                <m:box>
                  <m:e>
                    <m:r>
                      <m:rPr>
                        <m:sty m:val="i"/>
                      </m:rPr>
                      <m:t>P</m:t>
                    </m:r>
                    <m:r>
                      <m:rPr>
                        <m:sty m:val="p"/>
                      </m:rPr>
                      <m:t>(</m:t>
                    </m:r>
                    <m:r>
                      <m:rPr>
                        <m:sty m:val="i"/>
                      </m:rPr>
                      <m:t>B</m:t>
                    </m:r>
                    <m:r>
                      <m:rPr>
                        <m:sty m:val="p"/>
                      </m:rPr>
                      <m:t>)</m:t>
                    </m:r>
                  </m:e>
                </m:box>
              </m:den>
            </m:f>
          </m:e>
        </m:box>
      </m:oMath>
    </w:p>
    <w:p>
      <w:r>
        <w:rPr>
          <w:i/>
          <w:color w:val="64748B"/>
        </w:rPr>
        <w:t>Accessibility Description: probability of A given B equals probability of B given A times probability of A over probability of B</w:t>
      </w:r>
    </w:p>
    <w:p>
      <w:r>
        <w:rPr>
          <w:b/>
          <w:color w:val="1E3A8A"/>
        </w:rPr>
        <w:t>Unicode Linear Math: P(A|B) = (P(B|A)P(A))/(P(B))</w:t>
      </w:r>
    </w:p>
    <w:p>
      <w:pPr>
        <w:spacing w:after="360"/>
      </w:pPr>
      <w:r>
        <w:rPr>
          <w:color w:val="B91C1C"/>
        </w:rPr>
        <w:t>Keyboard Complexity Score (KCS): 54.0</w:t>
      </w:r>
    </w:p>
    <w:p>
      <w:pPr>
        <w:pStyle w:val="Heading3"/>
      </w:pPr>
      <w:r>
        <w:t>152. Combinations n choose k</w:t>
      </w:r>
    </w:p>
    <w:p>
      <w:pPr>
        <w:spacing w:before="120" w:after="120"/>
      </w:pPr>
      <m:oMath>
        <m:box>
          <m:e>
            <m:d>
              <m:dPr>
                <m:begChr m:val="("/>
                <m:endChr m:val=")"/>
              </m:dPr>
              <m:e>
                <m:box>
                  <m:e>
                    <m:f>
                      <m:fPr>
                        <m:type m:val="noBar"/>
                      </m:fPr>
                      <m:num>
                        <m:box>
                          <m:e>
                            <m:r>
                              <m:rPr>
                                <m:sty m:val="i"/>
                              </m:rPr>
                              <m:t>n</m:t>
                            </m:r>
                          </m:e>
                        </m:box>
                      </m:num>
                      <m:den>
                        <m:box>
                          <m:e>
                            <m:r>
                              <m:rPr>
                                <m:sty m:val="i"/>
                              </m:rPr>
                              <m:t>k</m:t>
                            </m:r>
                          </m:e>
                        </m:box>
                      </m:den>
                    </m:f>
                  </m:e>
                </m:box>
              </m:e>
            </m:d>
            <m:r>
              <m:rPr>
                <m:sty m:val="p"/>
              </m:rPr>
              <m:t>=</m:t>
            </m:r>
            <m:f>
              <m:num>
                <m:box>
                  <m:e>
                    <m:r>
                      <m:rPr>
                        <m:sty m:val="i"/>
                      </m:rPr>
                      <m:t>n</m:t>
                    </m:r>
                    <m:r>
                      <m:rPr>
                        <m:sty m:val="p"/>
                      </m:rPr>
                      <m:t>!</m:t>
                    </m:r>
                  </m:e>
                </m:box>
              </m:num>
              <m:den>
                <m:box>
                  <m:e>
                    <m:r>
                      <m:rPr>
                        <m:sty m:val="i"/>
                      </m:rPr>
                      <m:t>k</m:t>
                    </m:r>
                    <m:r>
                      <m:rPr>
                        <m:sty m:val="p"/>
                      </m:rPr>
                      <m:t>!</m:t>
                    </m:r>
                    <m:r>
                      <m:rPr>
                        <m:sty m:val="p"/>
                      </m:rPr>
                      <m:t>(</m:t>
                    </m:r>
                    <m:r>
                      <m:rPr>
                        <m:sty m:val="i"/>
                      </m:rPr>
                      <m:t>n</m:t>
                    </m:r>
                    <m:r>
                      <m:rPr>
                        <m:sty m:val="p"/>
                      </m:rPr>
                      <m:t>−</m:t>
                    </m:r>
                    <m:r>
                      <m:rPr>
                        <m:sty m:val="i"/>
                      </m:rPr>
                      <m:t>k</m:t>
                    </m:r>
                    <m:r>
                      <m:rPr>
                        <m:sty m:val="p"/>
                      </m:rPr>
                      <m:t>)</m:t>
                    </m:r>
                    <m:r>
                      <m:rPr>
                        <m:sty m:val="p"/>
                      </m:rPr>
                      <m:t>!</m:t>
                    </m:r>
                  </m:e>
                </m:box>
              </m:den>
            </m:f>
          </m:e>
        </m:box>
      </m:oMath>
    </w:p>
    <w:p>
      <w:r>
        <w:rPr>
          <w:i/>
          <w:color w:val="64748B"/>
        </w:rPr>
        <w:t>Accessibility Description: n choose k equals n factorial over the product of k factorial and n minus k factorial</w:t>
      </w:r>
    </w:p>
    <w:p>
      <w:r>
        <w:rPr>
          <w:b/>
          <w:color w:val="1E3A8A"/>
        </w:rPr>
        <w:t>Unicode Linear Math: \binom(n&amp;k) = (n!)/(k!(n-k)!)</w:t>
      </w:r>
    </w:p>
    <w:p>
      <w:pPr>
        <w:spacing w:after="360"/>
      </w:pPr>
      <w:r>
        <w:rPr>
          <w:color w:val="B91C1C"/>
        </w:rPr>
        <w:t>Keyboard Complexity Score (KCS): 44.5</w:t>
      </w:r>
    </w:p>
    <w:p>
      <w:pPr>
        <w:pStyle w:val="Heading3"/>
      </w:pPr>
      <w:r>
        <w:t>153. Permutations formula</w:t>
      </w:r>
    </w:p>
    <w:p>
      <w:pPr>
        <w:spacing w:before="120" w:after="120"/>
      </w:pPr>
      <m:oMath>
        <m:box>
          <m:e>
            <m:r>
              <m:rPr>
                <m:sty m:val="i"/>
              </m:rPr>
              <m:t>P</m:t>
            </m:r>
            <m:r>
              <m:rPr>
                <m:sty m:val="p"/>
              </m:rPr>
              <m:t>(</m:t>
            </m:r>
            <m:r>
              <m:rPr>
                <m:sty m:val="i"/>
              </m:rPr>
              <m:t>n</m:t>
            </m:r>
            <m:r>
              <m:rPr>
                <m:sty m:val="p"/>
              </m:rPr>
              <m:t>,</m:t>
            </m:r>
            <m:r>
              <m:rPr>
                <m:sty m:val="i"/>
              </m:rPr>
              <m:t>k</m:t>
            </m:r>
            <m:r>
              <m:rPr>
                <m:sty m:val="p"/>
              </m:rPr>
              <m:t>)</m:t>
            </m:r>
            <m:r>
              <m:rPr>
                <m:sty m:val="p"/>
              </m:rPr>
              <m:t>=</m:t>
            </m:r>
            <m:f>
              <m:num>
                <m:box>
                  <m:e>
                    <m:r>
                      <m:rPr>
                        <m:sty m:val="i"/>
                      </m:rPr>
                      <m:t>n</m:t>
                    </m:r>
                    <m:r>
                      <m:rPr>
                        <m:sty m:val="p"/>
                      </m:rPr>
                      <m:t>!</m:t>
                    </m:r>
                  </m:e>
                </m:box>
              </m:num>
              <m:den>
                <m:box>
                  <m:e>
                    <m:r>
                      <m:rPr>
                        <m:sty m:val="p"/>
                      </m:rPr>
                      <m:t>(</m:t>
                    </m:r>
                    <m:r>
                      <m:rPr>
                        <m:sty m:val="i"/>
                      </m:rPr>
                      <m:t>n</m:t>
                    </m:r>
                    <m:r>
                      <m:rPr>
                        <m:sty m:val="p"/>
                      </m:rPr>
                      <m:t>−</m:t>
                    </m:r>
                    <m:r>
                      <m:rPr>
                        <m:sty m:val="i"/>
                      </m:rPr>
                      <m:t>k</m:t>
                    </m:r>
                    <m:r>
                      <m:rPr>
                        <m:sty m:val="p"/>
                      </m:rPr>
                      <m:t>)</m:t>
                    </m:r>
                    <m:r>
                      <m:rPr>
                        <m:sty m:val="p"/>
                      </m:rPr>
                      <m:t>!</m:t>
                    </m:r>
                  </m:e>
                </m:box>
              </m:den>
            </m:f>
          </m:e>
        </m:box>
      </m:oMath>
    </w:p>
    <w:p>
      <w:r>
        <w:rPr>
          <w:i/>
          <w:color w:val="64748B"/>
        </w:rPr>
        <w:t>Accessibility Description: permutations P of n k equals n factorial over n minus k factorial</w:t>
      </w:r>
    </w:p>
    <w:p>
      <w:r>
        <w:rPr>
          <w:b/>
          <w:color w:val="1E3A8A"/>
        </w:rPr>
        <w:t>Unicode Linear Math: P(n, k) = (n!)/((n-k)!)</w:t>
      </w:r>
    </w:p>
    <w:p>
      <w:pPr>
        <w:spacing w:after="360"/>
      </w:pPr>
      <w:r>
        <w:rPr>
          <w:color w:val="B91C1C"/>
        </w:rPr>
        <w:t>Keyboard Complexity Score (KCS): 36.0</w:t>
      </w:r>
    </w:p>
    <w:p>
      <w:pPr>
        <w:pStyle w:val="Heading3"/>
      </w:pPr>
      <w:r>
        <w:t>154. Binomial Probability Mass</w:t>
      </w:r>
    </w:p>
    <w:p>
      <w:pPr>
        <w:spacing w:before="120" w:after="120"/>
      </w:pPr>
      <m:oMath>
        <m:box>
          <m:e>
            <m:r>
              <m:rPr>
                <m:sty m:val="i"/>
              </m:rPr>
              <m:t>P</m:t>
            </m:r>
            <m:r>
              <m:rPr>
                <m:sty m:val="p"/>
              </m:rPr>
              <m:t>(</m:t>
            </m:r>
            <m:r>
              <m:rPr>
                <m:sty m:val="i"/>
              </m:rPr>
              <m:t>X</m:t>
            </m:r>
            <m:r>
              <m:rPr>
                <m:sty m:val="p"/>
              </m:rPr>
              <m:t>=</m:t>
            </m:r>
            <m:r>
              <m:rPr>
                <m:sty m:val="i"/>
              </m:rPr>
              <m:t>k</m:t>
            </m:r>
            <m:r>
              <m:rPr>
                <m:sty m:val="p"/>
              </m:rPr>
              <m:t>)</m:t>
            </m:r>
            <m:r>
              <m:rPr>
                <m:sty m:val="p"/>
              </m:rPr>
              <m:t>=</m:t>
            </m:r>
            <m:d>
              <m:dPr>
                <m:begChr m:val="("/>
                <m:endChr m:val=")"/>
              </m:dPr>
              <m:e>
                <m:box>
                  <m:e>
                    <m:f>
                      <m:fPr>
                        <m:type m:val="noBar"/>
                      </m:fPr>
                      <m:num>
                        <m:box>
                          <m:e>
                            <m:r>
                              <m:rPr>
                                <m:sty m:val="i"/>
                              </m:rPr>
                              <m:t>n</m:t>
                            </m:r>
                          </m:e>
                        </m:box>
                      </m:num>
                      <m:den>
                        <m:box>
                          <m:e>
                            <m:r>
                              <m:rPr>
                                <m:sty m:val="i"/>
                              </m:rPr>
                              <m:t>k</m:t>
                            </m:r>
                          </m:e>
                        </m:box>
                      </m:den>
                    </m:f>
                  </m:e>
                </m:box>
              </m:e>
            </m:d>
            <m:sSup>
              <m:e>
                <m:r>
                  <m:rPr>
                    <m:sty m:val="i"/>
                  </m:rPr>
                  <m:t>p</m:t>
                </m:r>
              </m:e>
              <m:sup>
                <m:r>
                  <m:rPr>
                    <m:sty m:val="i"/>
                  </m:rPr>
                  <m:t>k</m:t>
                </m:r>
              </m:sup>
            </m:sSup>
            <m:r>
              <m:rPr>
                <m:sty m:val="p"/>
              </m:rPr>
              <m:t>(</m:t>
            </m:r>
            <m:r>
              <m:rPr>
                <m:sty m:val="p"/>
              </m:rPr>
              <m:t>1</m:t>
            </m:r>
            <m:r>
              <m:rPr>
                <m:sty m:val="p"/>
              </m:rPr>
              <m:t>−</m:t>
            </m:r>
            <m:r>
              <m:rPr>
                <m:sty m:val="i"/>
              </m:rPr>
              <m:t>p</m:t>
            </m:r>
            <m:sSup>
              <m:e>
                <m:r>
                  <m:rPr>
                    <m:sty m:val="p"/>
                  </m:rPr>
                  <m:t>)</m:t>
                </m:r>
              </m:e>
              <m:sup>
                <m:box>
                  <m:e>
                    <m:r>
                      <m:rPr>
                        <m:sty m:val="i"/>
                      </m:rPr>
                      <m:t>n</m:t>
                    </m:r>
                    <m:r>
                      <m:rPr>
                        <m:sty m:val="p"/>
                      </m:rPr>
                      <m:t>−</m:t>
                    </m:r>
                    <m:r>
                      <m:rPr>
                        <m:sty m:val="i"/>
                      </m:rPr>
                      <m:t>k</m:t>
                    </m:r>
                  </m:e>
                </m:box>
              </m:sup>
            </m:sSup>
          </m:e>
        </m:box>
      </m:oMath>
    </w:p>
    <w:p>
      <w:r>
        <w:rPr>
          <w:i/>
          <w:color w:val="64748B"/>
        </w:rPr>
        <w:t>Accessibility Description: binomial probability mass function equation</w:t>
      </w:r>
    </w:p>
    <w:p>
      <w:r>
        <w:rPr>
          <w:b/>
          <w:color w:val="1E3A8A"/>
        </w:rPr>
        <w:t>Unicode Linear Math: P(X = k) = \binom(n&amp;k) p^k (1-p)^(n-k)</w:t>
      </w:r>
    </w:p>
    <w:p>
      <w:pPr>
        <w:spacing w:after="360"/>
      </w:pPr>
      <w:r>
        <w:rPr>
          <w:color w:val="B91C1C"/>
        </w:rPr>
        <w:t>Keyboard Complexity Score (KCS): 56.5</w:t>
      </w:r>
    </w:p>
    <w:p>
      <w:pPr>
        <w:pStyle w:val="Heading3"/>
      </w:pPr>
      <w:r>
        <w:t>155. Poisson Probability Mass</w:t>
      </w:r>
    </w:p>
    <w:p>
      <w:pPr>
        <w:spacing w:before="120" w:after="120"/>
      </w:pPr>
      <m:oMath>
        <m:box>
          <m:e>
            <m:r>
              <m:rPr>
                <m:sty m:val="i"/>
              </m:rPr>
              <m:t>P</m:t>
            </m:r>
            <m:r>
              <m:rPr>
                <m:sty m:val="p"/>
              </m:rPr>
              <m:t>(</m:t>
            </m:r>
            <m:r>
              <m:rPr>
                <m:sty m:val="i"/>
              </m:rPr>
              <m:t>X</m:t>
            </m:r>
            <m:r>
              <m:rPr>
                <m:sty m:val="p"/>
              </m:rPr>
              <m:t>=</m:t>
            </m:r>
            <m:r>
              <m:rPr>
                <m:sty m:val="i"/>
              </m:rPr>
              <m:t>k</m:t>
            </m:r>
            <m:r>
              <m:rPr>
                <m:sty m:val="p"/>
              </m:rPr>
              <m:t>)</m:t>
            </m:r>
            <m:r>
              <m:rPr>
                <m:sty m:val="p"/>
              </m:rPr>
              <m:t>=</m:t>
            </m:r>
            <m:f>
              <m:num>
                <m:box>
                  <m:e>
                    <m:sSup>
                      <m:e>
                        <m:r>
                          <m:rPr>
                            <m:sty m:val="i"/>
                          </m:rPr>
                          <m:t>λ</m:t>
                        </m:r>
                      </m:e>
                      <m:sup>
                        <m:r>
                          <m:rPr>
                            <m:sty m:val="i"/>
                          </m:rPr>
                          <m:t>k</m:t>
                        </m:r>
                      </m:sup>
                    </m:sSup>
                    <m:sSup>
                      <m:e>
                        <m:r>
                          <m:rPr>
                            <m:sty m:val="i"/>
                          </m:rPr>
                          <m:t>e</m:t>
                        </m:r>
                      </m:e>
                      <m:sup>
                        <m:box>
                          <m:e>
                            <m:r>
                              <m:rPr>
                                <m:sty m:val="p"/>
                              </m:rPr>
                              <m:t>−</m:t>
                            </m:r>
                            <m:r>
                              <m:rPr>
                                <m:sty m:val="i"/>
                              </m:rPr>
                              <m:t>λ</m:t>
                            </m:r>
                          </m:e>
                        </m:box>
                      </m:sup>
                    </m:sSup>
                  </m:e>
                </m:box>
              </m:num>
              <m:den>
                <m:box>
                  <m:e>
                    <m:r>
                      <m:rPr>
                        <m:sty m:val="i"/>
                      </m:rPr>
                      <m:t>k</m:t>
                    </m:r>
                    <m:r>
                      <m:rPr>
                        <m:sty m:val="p"/>
                      </m:rPr>
                      <m:t>!</m:t>
                    </m:r>
                  </m:e>
                </m:box>
              </m:den>
            </m:f>
          </m:e>
        </m:box>
      </m:oMath>
    </w:p>
    <w:p>
      <w:r>
        <w:rPr>
          <w:i/>
          <w:color w:val="64748B"/>
        </w:rPr>
        <w:t>Accessibility Description: Poisson probability mass function equation</w:t>
      </w:r>
    </w:p>
    <w:p>
      <w:r>
        <w:rPr>
          <w:b/>
          <w:color w:val="1E3A8A"/>
        </w:rPr>
        <w:t>Unicode Linear Math: P(X = k) = (λ^k e^(-λ))/(k!)</w:t>
      </w:r>
    </w:p>
    <w:p>
      <w:pPr>
        <w:spacing w:after="360"/>
      </w:pPr>
      <w:r>
        <w:rPr>
          <w:color w:val="B91C1C"/>
        </w:rPr>
        <w:t>Keyboard Complexity Score (KCS): 57.0</w:t>
      </w:r>
    </w:p>
    <w:p>
      <w:pPr>
        <w:pStyle w:val="Heading3"/>
      </w:pPr>
      <w:r>
        <w:t>156. Normal Distribution Density</w:t>
      </w:r>
    </w:p>
    <w:p>
      <w:pPr>
        <w:spacing w:before="120" w:after="120"/>
      </w:pPr>
      <m:oMath>
        <m:box>
          <m:e>
            <m:r>
              <m:rPr>
                <m:sty m:val="i"/>
              </m:rPr>
              <m:t>f</m:t>
            </m:r>
            <m:r>
              <m:rPr>
                <m:sty m:val="p"/>
              </m:rPr>
              <m:t>(</m:t>
            </m:r>
            <m:r>
              <m:rPr>
                <m:sty m:val="i"/>
              </m:rPr>
              <m:t>x</m:t>
            </m:r>
            <m:r>
              <m:rPr>
                <m:sty m:val="p"/>
              </m:rPr>
              <m:t>)</m:t>
            </m:r>
            <m:r>
              <m:rPr>
                <m:sty m:val="p"/>
              </m:rPr>
              <m:t>=</m:t>
            </m:r>
            <m:f>
              <m:num>
                <m:box>
                  <m:e>
                    <m:r>
                      <m:rPr>
                        <m:sty m:val="p"/>
                      </m:rPr>
                      <m:t>1</m:t>
                    </m:r>
                  </m:e>
                </m:box>
              </m:num>
              <m:den>
                <m:box>
                  <m:e>
                    <m:r>
                      <m:rPr>
                        <m:sty m:val="i"/>
                      </m:rPr>
                      <m:t>σ</m:t>
                    </m:r>
                    <m:rad>
                      <m:e>
                        <m:box>
                          <m:e>
                            <m:box>
                              <m:e>
                                <m:r>
                                  <m:rPr>
                                    <m:sty m:val="p"/>
                                  </m:rPr>
                                  <m:t>2</m:t>
                                </m:r>
                                <m:r>
                                  <m:rPr>
                                    <m:sty m:val="i"/>
                                  </m:rPr>
                                  <m:t>π</m:t>
                                </m:r>
                              </m:e>
                            </m:box>
                          </m:e>
                        </m:box>
                      </m:e>
                    </m:rad>
                  </m:e>
                </m:box>
              </m:den>
            </m:f>
            <m:sSup>
              <m:e>
                <m:r>
                  <m:rPr>
                    <m:sty m:val="i"/>
                  </m:rPr>
                  <m:t>e</m:t>
                </m:r>
              </m:e>
              <m:sup>
                <m:box>
                  <m:e>
                    <m:r>
                      <m:rPr>
                        <m:sty m:val="p"/>
                      </m:rPr>
                      <m:t>−</m:t>
                    </m:r>
                    <m:f>
                      <m:num>
                        <m:box>
                          <m:e>
                            <m:r>
                              <m:rPr>
                                <m:sty m:val="p"/>
                              </m:rPr>
                              <m:t>1</m:t>
                            </m:r>
                          </m:e>
                        </m:box>
                      </m:num>
                      <m:den>
                        <m:box>
                          <m:e>
                            <m:r>
                              <m:rPr>
                                <m:sty m:val="p"/>
                              </m:rPr>
                              <m:t>2</m:t>
                            </m:r>
                          </m:e>
                        </m:box>
                      </m:den>
                    </m:f>
                    <m:sSup>
                      <m:e>
                        <m:box>
                          <m:e>
                            <m:d>
                              <m:dPr>
                                <m:begChr m:val="("/>
                                <m:endChr m:val=")"/>
                              </m:dPr>
                              <m:e>
                                <m:box>
                                  <m:e>
                                    <m:f>
                                      <m:num>
                                        <m:box>
                                          <m:e>
                                            <m:r>
                                              <m:rPr>
                                                <m:sty m:val="i"/>
                                              </m:rPr>
                                              <m:t>x</m:t>
                                            </m:r>
                                            <m:r>
                                              <m:rPr>
                                                <m:sty m:val="p"/>
                                              </m:rPr>
                                              <m:t>−</m:t>
                                            </m:r>
                                            <m:r>
                                              <m:rPr>
                                                <m:sty m:val="i"/>
                                              </m:rPr>
                                              <m:t>μ</m:t>
                                            </m:r>
                                          </m:e>
                                        </m:box>
                                      </m:num>
                                      <m:den>
                                        <m:box>
                                          <m:e>
                                            <m:r>
                                              <m:rPr>
                                                <m:sty m:val="i"/>
                                              </m:rPr>
                                              <m:t>σ</m:t>
                                            </m:r>
                                          </m:e>
                                        </m:box>
                                      </m:den>
                                    </m:f>
                                  </m:e>
                                </m:box>
                              </m:e>
                            </m:d>
                          </m:e>
                        </m:box>
                      </m:e>
                      <m:sup>
                        <m:r>
                          <m:rPr>
                            <m:sty m:val="p"/>
                          </m:rPr>
                          <m:t>2</m:t>
                        </m:r>
                      </m:sup>
                    </m:sSup>
                  </m:e>
                </m:box>
              </m:sup>
            </m:sSup>
          </m:e>
        </m:box>
      </m:oMath>
    </w:p>
    <w:p>
      <w:r>
        <w:rPr>
          <w:i/>
          <w:color w:val="64748B"/>
        </w:rPr>
        <w:t>Accessibility Description: normal distribution probability density function equation</w:t>
      </w:r>
    </w:p>
    <w:p>
      <w:r>
        <w:rPr>
          <w:b/>
          <w:color w:val="1E3A8A"/>
        </w:rPr>
        <w:t>Unicode Linear Math: f(x) = 1/(σ \sqrt(2π)) e^{-1/2≤ft((x-μ)/(σ)\right)^2}</w:t>
      </w:r>
    </w:p>
    <w:p>
      <w:pPr>
        <w:spacing w:after="360"/>
      </w:pPr>
      <w:r>
        <w:rPr>
          <w:color w:val="B91C1C"/>
        </w:rPr>
        <w:t>Keyboard Complexity Score (KCS): 94.0</w:t>
      </w:r>
    </w:p>
    <w:p>
      <w:pPr>
        <w:pStyle w:val="Heading3"/>
      </w:pPr>
      <w:r>
        <w:t>157. Expected Value Discrete</w:t>
      </w:r>
    </w:p>
    <w:p>
      <w:pPr>
        <w:spacing w:before="120" w:after="120"/>
      </w:pPr>
      <m:oMath>
        <m:box>
          <m:e>
            <m:r>
              <m:rPr>
                <m:sty m:val="i"/>
              </m:rPr>
              <m:t>𝔼</m:t>
            </m:r>
            <m:r>
              <m:rPr>
                <m:sty m:val="p"/>
              </m:rPr>
              <m:t>[</m:t>
            </m:r>
            <m:r>
              <m:rPr>
                <m:sty m:val="i"/>
              </m:rPr>
              <m:t>X</m:t>
            </m:r>
            <m:r>
              <m:rPr>
                <m:sty m:val="p"/>
              </m:rPr>
              <m:t>]</m:t>
            </m:r>
            <m:r>
              <m:rPr>
                <m:sty m:val="p"/>
              </m:rPr>
              <m:t>=</m:t>
            </m:r>
            <m:nary>
              <m:naryPr>
                <m:chr m:val="∑"/>
                <m:limLoc m:val="undOvr"/>
              </m:naryPr>
              <m:sub>
                <m:box>
                  <m:e>
                    <m:r>
                      <m:rPr>
                        <m:sty m:val="i"/>
                      </m:rPr>
                      <m:t>i</m:t>
                    </m:r>
                  </m:e>
                </m:box>
              </m:sub>
              <m:sup/>
              <m:e>
                <m:sSub>
                  <m:e>
                    <m:r>
                      <m:rPr>
                        <m:sty m:val="i"/>
                      </m:rPr>
                      <m:t>x</m:t>
                    </m:r>
                  </m:e>
                  <m:sub>
                    <m:r>
                      <m:rPr>
                        <m:sty m:val="i"/>
                      </m:rPr>
                      <m:t>i</m:t>
                    </m:r>
                  </m:sub>
                </m:sSub>
                <m:r>
                  <m:rPr>
                    <m:sty m:val="i"/>
                  </m:rPr>
                  <m:t>P</m:t>
                </m:r>
                <m:r>
                  <m:rPr>
                    <m:sty m:val="p"/>
                  </m:rPr>
                  <m:t>(</m:t>
                </m:r>
                <m:r>
                  <m:rPr>
                    <m:sty m:val="i"/>
                  </m:rPr>
                  <m:t>X</m:t>
                </m:r>
                <m:r>
                  <m:rPr>
                    <m:sty m:val="p"/>
                  </m:rPr>
                  <m:t>=</m:t>
                </m:r>
                <m:sSub>
                  <m:e>
                    <m:r>
                      <m:rPr>
                        <m:sty m:val="i"/>
                      </m:rPr>
                      <m:t>x</m:t>
                    </m:r>
                  </m:e>
                  <m:sub>
                    <m:r>
                      <m:rPr>
                        <m:sty m:val="i"/>
                      </m:rPr>
                      <m:t>i</m:t>
                    </m:r>
                  </m:sub>
                </m:sSub>
                <m:r>
                  <m:rPr>
                    <m:sty m:val="p"/>
                  </m:rPr>
                  <m:t>)</m:t>
                </m:r>
              </m:e>
            </m:nary>
          </m:e>
        </m:box>
      </m:oMath>
    </w:p>
    <w:p>
      <w:r>
        <w:rPr>
          <w:i/>
          <w:color w:val="64748B"/>
        </w:rPr>
        <w:t>Accessibility Description: expected value of X equals the sum over i of x i times probability that X equals x i</w:t>
      </w:r>
    </w:p>
    <w:p>
      <w:r>
        <w:rPr>
          <w:b/>
          <w:color w:val="1E3A8A"/>
        </w:rPr>
        <w:t>Unicode Linear Math: \doubleE[X] = \sum_i x_i P(X = x_i)</w:t>
      </w:r>
    </w:p>
    <w:p>
      <w:pPr>
        <w:spacing w:after="360"/>
      </w:pPr>
      <w:r>
        <w:rPr>
          <w:color w:val="B91C1C"/>
        </w:rPr>
        <w:t>Keyboard Complexity Score (KCS): 53.0</w:t>
      </w:r>
    </w:p>
    <w:p>
      <w:pPr>
        <w:pStyle w:val="Heading3"/>
      </w:pPr>
      <w:r>
        <w:t>158. Expected Value Continuous</w:t>
      </w:r>
    </w:p>
    <w:p>
      <w:pPr>
        <w:spacing w:before="120" w:after="120"/>
      </w:pPr>
      <m:oMath>
        <m:box>
          <m:e>
            <m:r>
              <m:rPr>
                <m:sty m:val="i"/>
              </m:rPr>
              <m:t>𝔼</m:t>
            </m:r>
            <m:r>
              <m:rPr>
                <m:sty m:val="p"/>
              </m:rPr>
              <m:t>[</m:t>
            </m:r>
            <m:r>
              <m:rPr>
                <m:sty m:val="i"/>
              </m:rPr>
              <m:t>X</m:t>
            </m:r>
            <m:r>
              <m:rPr>
                <m:sty m:val="p"/>
              </m:rPr>
              <m:t>]</m:t>
            </m:r>
            <m:r>
              <m:rPr>
                <m:sty m:val="p"/>
              </m:rPr>
              <m:t>=</m:t>
            </m:r>
            <m:nary>
              <m:naryPr>
                <m:chr m:val="∫"/>
                <m:limLoc m:val="subSup"/>
              </m:naryPr>
              <m:sub>
                <m:box>
                  <m:e>
                    <m:r>
                      <m:rPr>
                        <m:sty m:val="p"/>
                      </m:rPr>
                      <m:t>−</m:t>
                    </m:r>
                    <m:r>
                      <m:rPr>
                        <m:sty m:val="p"/>
                      </m:rPr>
                      <m:t>∞</m:t>
                    </m:r>
                  </m:e>
                </m:box>
              </m:sub>
              <m:sup>
                <m:box>
                  <m:e>
                    <m:r>
                      <m:rPr>
                        <m:sty m:val="p"/>
                      </m:rPr>
                      <m:t>∞</m:t>
                    </m:r>
                  </m:e>
                </m:box>
              </m:sup>
              <m:e>
                <m:r>
                  <m:rPr>
                    <m:sty m:val="i"/>
                  </m:rPr>
                  <m:t>x</m:t>
                </m:r>
                <m:r>
                  <m:rPr>
                    <m:sty m:val="i"/>
                  </m:rPr>
                  <m:t>f</m:t>
                </m:r>
                <m:r>
                  <m:rPr>
                    <m:sty m:val="p"/>
                  </m:rPr>
                  <m:t>(</m:t>
                </m:r>
                <m:r>
                  <m:rPr>
                    <m:sty m:val="i"/>
                  </m:rPr>
                  <m:t>x</m:t>
                </m:r>
                <m:r>
                  <m:rPr>
                    <m:sty m:val="p"/>
                  </m:rPr>
                  <m:t>)</m:t>
                </m:r>
                <m:r>
                  <m:t/>
                </m:r>
                <m:r>
                  <m:rPr>
                    <m:sty m:val="i"/>
                  </m:rPr>
                  <m:t>d</m:t>
                </m:r>
                <m:r>
                  <m:rPr>
                    <m:sty m:val="i"/>
                  </m:rPr>
                  <m:t>x</m:t>
                </m:r>
              </m:e>
            </m:nary>
          </m:e>
        </m:box>
      </m:oMath>
    </w:p>
    <w:p>
      <w:r>
        <w:rPr>
          <w:i/>
          <w:color w:val="64748B"/>
        </w:rPr>
        <w:t>Accessibility Description: expected value of X equals the integral from negative infinity to infinity of x times f of x d x</w:t>
      </w:r>
    </w:p>
    <w:p>
      <w:r>
        <w:rPr>
          <w:b/>
          <w:color w:val="1E3A8A"/>
        </w:rPr>
        <w:t>Unicode Linear Math: \doubleE[X] = ∫_(-∞)^(∞) x f(x) dx</w:t>
      </w:r>
    </w:p>
    <w:p>
      <w:pPr>
        <w:spacing w:after="360"/>
      </w:pPr>
      <w:r>
        <w:rPr>
          <w:color w:val="B91C1C"/>
        </w:rPr>
        <w:t>Keyboard Complexity Score (KCS): 49.5</w:t>
      </w:r>
    </w:p>
    <w:p>
      <w:pPr>
        <w:pStyle w:val="Heading3"/>
      </w:pPr>
      <w:r>
        <w:t>159. Variance Definition</w:t>
      </w:r>
    </w:p>
    <w:p>
      <w:pPr>
        <w:spacing w:before="120" w:after="120"/>
      </w:pPr>
      <m:oMath>
        <m:box>
          <m:e>
            <m:r>
              <m:rPr>
                <m:nor/>
              </m:rPr>
              <m:t>Var</m:t>
            </m:r>
            <m:r>
              <m:rPr>
                <m:sty m:val="p"/>
              </m:rPr>
              <m:t>(</m:t>
            </m:r>
            <m:r>
              <m:rPr>
                <m:sty m:val="i"/>
              </m:rPr>
              <m:t>X</m:t>
            </m:r>
            <m:r>
              <m:rPr>
                <m:sty m:val="p"/>
              </m:rPr>
              <m:t>)</m:t>
            </m:r>
            <m:r>
              <m:rPr>
                <m:sty m:val="p"/>
              </m:rPr>
              <m:t>=</m:t>
            </m:r>
            <m:r>
              <m:rPr>
                <m:sty m:val="i"/>
              </m:rPr>
              <m:t>𝔼</m:t>
            </m:r>
            <m:r>
              <m:rPr>
                <m:sty m:val="p"/>
              </m:rPr>
              <m:t>[</m:t>
            </m:r>
            <m:sSup>
              <m:e>
                <m:r>
                  <m:rPr>
                    <m:sty m:val="i"/>
                  </m:rPr>
                  <m:t>X</m:t>
                </m:r>
              </m:e>
              <m:sup>
                <m:r>
                  <m:rPr>
                    <m:sty m:val="p"/>
                  </m:rPr>
                  <m:t>2</m:t>
                </m:r>
              </m:sup>
            </m:sSup>
            <m:r>
              <m:rPr>
                <m:sty m:val="p"/>
              </m:rPr>
              <m:t>]</m:t>
            </m:r>
            <m:r>
              <m:rPr>
                <m:sty m:val="p"/>
              </m:rPr>
              <m:t>−</m:t>
            </m:r>
            <m:r>
              <m:rPr>
                <m:sty m:val="p"/>
              </m:rPr>
              <m:t>(</m:t>
            </m:r>
            <m:r>
              <m:rPr>
                <m:sty m:val="i"/>
              </m:rPr>
              <m:t>𝔼</m:t>
            </m:r>
            <m:r>
              <m:rPr>
                <m:sty m:val="p"/>
              </m:rPr>
              <m:t>[</m:t>
            </m:r>
            <m:r>
              <m:rPr>
                <m:sty m:val="i"/>
              </m:rPr>
              <m:t>X</m:t>
            </m:r>
            <m:r>
              <m:rPr>
                <m:sty m:val="p"/>
              </m:rPr>
              <m:t>]</m:t>
            </m:r>
            <m:sSup>
              <m:e>
                <m:r>
                  <m:rPr>
                    <m:sty m:val="p"/>
                  </m:rPr>
                  <m:t>)</m:t>
                </m:r>
              </m:e>
              <m:sup>
                <m:r>
                  <m:rPr>
                    <m:sty m:val="p"/>
                  </m:rPr>
                  <m:t>2</m:t>
                </m:r>
              </m:sup>
            </m:sSup>
          </m:e>
        </m:box>
      </m:oMath>
    </w:p>
    <w:p>
      <w:r>
        <w:rPr>
          <w:i/>
          <w:color w:val="64748B"/>
        </w:rPr>
        <w:t>Accessibility Description: variance of X equals expected value of X squared minus expected value of X, squared</w:t>
      </w:r>
    </w:p>
    <w:p>
      <w:r>
        <w:rPr>
          <w:b/>
          <w:color w:val="1E3A8A"/>
        </w:rPr>
        <w:t>Unicode Linear Math: "Var"(X) = \doubleE[X^2] - (\doubleE[X])^2</w:t>
      </w:r>
    </w:p>
    <w:p>
      <w:pPr>
        <w:spacing w:after="360"/>
      </w:pPr>
      <w:r>
        <w:rPr>
          <w:color w:val="B91C1C"/>
        </w:rPr>
        <w:t>Keyboard Complexity Score (KCS): 63.0</w:t>
      </w:r>
    </w:p>
    <w:p>
      <w:pPr>
        <w:pStyle w:val="Heading3"/>
      </w:pPr>
      <w:r>
        <w:t>160. Continuous Variance Integral</w:t>
      </w:r>
    </w:p>
    <w:p>
      <w:pPr>
        <w:spacing w:before="120" w:after="120"/>
      </w:pPr>
      <m:oMath>
        <m:box>
          <m:e>
            <m:r>
              <m:rPr>
                <m:nor/>
              </m:rPr>
              <m:t>Var</m:t>
            </m:r>
            <m:r>
              <m:rPr>
                <m:sty m:val="p"/>
              </m:rPr>
              <m:t>(</m:t>
            </m:r>
            <m:r>
              <m:rPr>
                <m:sty m:val="i"/>
              </m:rPr>
              <m:t>X</m:t>
            </m:r>
            <m:r>
              <m:rPr>
                <m:sty m:val="p"/>
              </m:rPr>
              <m:t>)</m:t>
            </m:r>
            <m:r>
              <m:rPr>
                <m:sty m:val="p"/>
              </m:rPr>
              <m:t>=</m:t>
            </m:r>
            <m:nary>
              <m:naryPr>
                <m:chr m:val="∫"/>
                <m:limLoc m:val="subSup"/>
              </m:naryPr>
              <m:sub>
                <m:box>
                  <m:e>
                    <m:r>
                      <m:rPr>
                        <m:sty m:val="p"/>
                      </m:rPr>
                      <m:t>−</m:t>
                    </m:r>
                    <m:r>
                      <m:rPr>
                        <m:sty m:val="p"/>
                      </m:rPr>
                      <m:t>∞</m:t>
                    </m:r>
                  </m:e>
                </m:box>
              </m:sub>
              <m:sup>
                <m:box>
                  <m:e>
                    <m:r>
                      <m:rPr>
                        <m:sty m:val="p"/>
                      </m:rPr>
                      <m:t>∞</m:t>
                    </m:r>
                  </m:e>
                </m:box>
              </m:sup>
              <m:e>
                <m:r>
                  <m:rPr>
                    <m:sty m:val="p"/>
                  </m:rPr>
                  <m:t>(</m:t>
                </m:r>
                <m:r>
                  <m:rPr>
                    <m:sty m:val="i"/>
                  </m:rPr>
                  <m:t>x</m:t>
                </m:r>
                <m:r>
                  <m:rPr>
                    <m:sty m:val="p"/>
                  </m:rPr>
                  <m:t>−</m:t>
                </m:r>
                <m:r>
                  <m:rPr>
                    <m:sty m:val="i"/>
                  </m:rPr>
                  <m:t>μ</m:t>
                </m:r>
                <m:sSup>
                  <m:e>
                    <m:r>
                      <m:rPr>
                        <m:sty m:val="p"/>
                      </m:rPr>
                      <m:t>)</m:t>
                    </m:r>
                  </m:e>
                  <m:sup>
                    <m:r>
                      <m:rPr>
                        <m:sty m:val="p"/>
                      </m:rPr>
                      <m:t>2</m:t>
                    </m:r>
                  </m:sup>
                </m:sSup>
                <m:r>
                  <m:rPr>
                    <m:sty m:val="i"/>
                  </m:rPr>
                  <m:t>f</m:t>
                </m:r>
                <m:r>
                  <m:rPr>
                    <m:sty m:val="p"/>
                  </m:rPr>
                  <m:t>(</m:t>
                </m:r>
                <m:r>
                  <m:rPr>
                    <m:sty m:val="i"/>
                  </m:rPr>
                  <m:t>x</m:t>
                </m:r>
                <m:r>
                  <m:rPr>
                    <m:sty m:val="p"/>
                  </m:rPr>
                  <m:t>)</m:t>
                </m:r>
                <m:r>
                  <m:t/>
                </m:r>
                <m:r>
                  <m:rPr>
                    <m:sty m:val="i"/>
                  </m:rPr>
                  <m:t>d</m:t>
                </m:r>
                <m:r>
                  <m:rPr>
                    <m:sty m:val="i"/>
                  </m:rPr>
                  <m:t>x</m:t>
                </m:r>
              </m:e>
            </m:nary>
          </m:e>
        </m:box>
      </m:oMath>
    </w:p>
    <w:p>
      <w:r>
        <w:rPr>
          <w:i/>
          <w:color w:val="64748B"/>
        </w:rPr>
        <w:t>Accessibility Description: variance of X equals the integral of x minus mu squared times f of x d x</w:t>
      </w:r>
    </w:p>
    <w:p>
      <w:r>
        <w:rPr>
          <w:b/>
          <w:color w:val="1E3A8A"/>
        </w:rPr>
        <w:t>Unicode Linear Math: "Var"(X) = ∫_(-∞)^(∞) (x - μ)^2 f(x) dx</w:t>
      </w:r>
    </w:p>
    <w:p>
      <w:pPr>
        <w:spacing w:after="360"/>
      </w:pPr>
      <w:r>
        <w:rPr>
          <w:color w:val="B91C1C"/>
        </w:rPr>
        <w:t>Keyboard Complexity Score (KCS): 62.0</w:t>
      </w:r>
    </w:p>
    <w:p>
      <w:pPr>
        <w:pStyle w:val="Heading3"/>
      </w:pPr>
      <w:r>
        <w:t>161. Sample Mean Formula</w:t>
      </w:r>
    </w:p>
    <w:p>
      <w:pPr>
        <w:spacing w:before="120" w:after="120"/>
      </w:pPr>
      <m:oMath>
        <m:box>
          <m:e>
            <m:groupChr>
              <m:groupChrPr>
                <m:chr m:val="¯"/>
                <m:pos m:val="top"/>
              </m:groupChrPr>
              <m:e>
                <m:box>
                  <m:e>
                    <m:r>
                      <m:rPr>
                        <m:sty m:val="i"/>
                      </m:rPr>
                      <m:t>X</m:t>
                    </m:r>
                  </m:e>
                </m:box>
              </m:e>
            </m:groupChr>
            <m:r>
              <m:rPr>
                <m:sty m:val="p"/>
              </m:rPr>
              <m:t>=</m:t>
            </m:r>
            <m:f>
              <m:num>
                <m:box>
                  <m:e>
                    <m:r>
                      <m:rPr>
                        <m:sty m:val="p"/>
                      </m:rPr>
                      <m:t>1</m:t>
                    </m:r>
                  </m:e>
                </m:box>
              </m:num>
              <m:den>
                <m:box>
                  <m:e>
                    <m:r>
                      <m:rPr>
                        <m:sty m:val="i"/>
                      </m:rPr>
                      <m:t>n</m:t>
                    </m:r>
                  </m:e>
                </m:box>
              </m:den>
            </m:f>
            <m:nary>
              <m:naryPr>
                <m:chr m:val="∑"/>
                <m:limLoc m:val="undOvr"/>
              </m:naryPr>
              <m:sub>
                <m:box>
                  <m:e>
                    <m:r>
                      <m:rPr>
                        <m:sty m:val="i"/>
                      </m:rPr>
                      <m:t>i</m:t>
                    </m:r>
                    <m:r>
                      <m:rPr>
                        <m:sty m:val="p"/>
                      </m:rPr>
                      <m:t>=</m:t>
                    </m:r>
                    <m:r>
                      <m:rPr>
                        <m:sty m:val="p"/>
                      </m:rPr>
                      <m:t>1</m:t>
                    </m:r>
                  </m:e>
                </m:box>
              </m:sub>
              <m:sup>
                <m:box>
                  <m:e>
                    <m:r>
                      <m:rPr>
                        <m:sty m:val="i"/>
                      </m:rPr>
                      <m:t>n</m:t>
                    </m:r>
                  </m:e>
                </m:box>
              </m:sup>
              <m:e>
                <m:sSub>
                  <m:e>
                    <m:r>
                      <m:rPr>
                        <m:sty m:val="i"/>
                      </m:rPr>
                      <m:t>X</m:t>
                    </m:r>
                  </m:e>
                  <m:sub>
                    <m:r>
                      <m:rPr>
                        <m:sty m:val="i"/>
                      </m:rPr>
                      <m:t>i</m:t>
                    </m:r>
                  </m:sub>
                </m:sSub>
              </m:e>
            </m:nary>
          </m:e>
        </m:box>
      </m:oMath>
    </w:p>
    <w:p>
      <w:r>
        <w:rPr>
          <w:i/>
          <w:color w:val="64748B"/>
        </w:rPr>
        <w:t>Accessibility Description: sample mean X bar equals 1 over n times the sum from i equals 1 to n of X i</w:t>
      </w:r>
    </w:p>
    <w:p>
      <w:r>
        <w:rPr>
          <w:b/>
          <w:color w:val="1E3A8A"/>
        </w:rPr>
        <w:t>Unicode Linear Math: X ˉ = 1/n \sum_(i=1)^n X_i</w:t>
      </w:r>
    </w:p>
    <w:p>
      <w:pPr>
        <w:spacing w:after="360"/>
      </w:pPr>
      <w:r>
        <w:rPr>
          <w:color w:val="B91C1C"/>
        </w:rPr>
        <w:t>Keyboard Complexity Score (KCS): 52.5</w:t>
      </w:r>
    </w:p>
    <w:p>
      <w:pPr>
        <w:pStyle w:val="Heading3"/>
      </w:pPr>
      <w:r>
        <w:t>162. Sample Variance Formula</w:t>
      </w:r>
    </w:p>
    <w:p>
      <w:pPr>
        <w:spacing w:before="120" w:after="120"/>
      </w:pPr>
      <m:oMath>
        <m:box>
          <m:e>
            <m:sSup>
              <m:e>
                <m:r>
                  <m:rPr>
                    <m:sty m:val="i"/>
                  </m:rPr>
                  <m:t>S</m:t>
                </m:r>
              </m:e>
              <m:sup>
                <m:r>
                  <m:rPr>
                    <m:sty m:val="p"/>
                  </m:rPr>
                  <m:t>2</m:t>
                </m:r>
              </m:sup>
            </m:sSup>
            <m:r>
              <m:rPr>
                <m:sty m:val="p"/>
              </m:rPr>
              <m:t>=</m:t>
            </m:r>
            <m:f>
              <m:num>
                <m:box>
                  <m:e>
                    <m:r>
                      <m:rPr>
                        <m:sty m:val="p"/>
                      </m:rPr>
                      <m:t>1</m:t>
                    </m:r>
                  </m:e>
                </m:box>
              </m:num>
              <m:den>
                <m:box>
                  <m:e>
                    <m:r>
                      <m:rPr>
                        <m:sty m:val="i"/>
                      </m:rPr>
                      <m:t>n</m:t>
                    </m:r>
                    <m:r>
                      <m:rPr>
                        <m:sty m:val="p"/>
                      </m:rPr>
                      <m:t>−</m:t>
                    </m:r>
                    <m:r>
                      <m:rPr>
                        <m:sty m:val="p"/>
                      </m:rPr>
                      <m:t>1</m:t>
                    </m:r>
                  </m:e>
                </m:box>
              </m:den>
            </m:f>
            <m:nary>
              <m:naryPr>
                <m:chr m:val="∑"/>
                <m:limLoc m:val="undOvr"/>
              </m:naryPr>
              <m:sub>
                <m:box>
                  <m:e>
                    <m:r>
                      <m:rPr>
                        <m:sty m:val="i"/>
                      </m:rPr>
                      <m:t>i</m:t>
                    </m:r>
                    <m:r>
                      <m:rPr>
                        <m:sty m:val="p"/>
                      </m:rPr>
                      <m:t>=</m:t>
                    </m:r>
                    <m:r>
                      <m:rPr>
                        <m:sty m:val="p"/>
                      </m:rPr>
                      <m:t>1</m:t>
                    </m:r>
                  </m:e>
                </m:box>
              </m:sub>
              <m:sup>
                <m:box>
                  <m:e>
                    <m:r>
                      <m:rPr>
                        <m:sty m:val="i"/>
                      </m:rPr>
                      <m:t>n</m:t>
                    </m:r>
                  </m:e>
                </m:box>
              </m:sup>
              <m:e>
                <m:r>
                  <m:rPr>
                    <m:sty m:val="p"/>
                  </m:rPr>
                  <m:t>(</m:t>
                </m:r>
                <m:sSub>
                  <m:e>
                    <m:r>
                      <m:rPr>
                        <m:sty m:val="i"/>
                      </m:rPr>
                      <m:t>X</m:t>
                    </m:r>
                  </m:e>
                  <m:sub>
                    <m:r>
                      <m:rPr>
                        <m:sty m:val="i"/>
                      </m:rPr>
                      <m:t>i</m:t>
                    </m:r>
                  </m:sub>
                </m:sSub>
                <m:r>
                  <m:rPr>
                    <m:sty m:val="p"/>
                  </m:rPr>
                  <m:t>−</m:t>
                </m:r>
                <m:groupChr>
                  <m:groupChrPr>
                    <m:chr m:val="¯"/>
                    <m:pos m:val="top"/>
                  </m:groupChrPr>
                  <m:e>
                    <m:box>
                      <m:e>
                        <m:r>
                          <m:rPr>
                            <m:sty m:val="i"/>
                          </m:rPr>
                          <m:t>X</m:t>
                        </m:r>
                      </m:e>
                    </m:box>
                  </m:e>
                </m:groupChr>
                <m:sSup>
                  <m:e>
                    <m:r>
                      <m:rPr>
                        <m:sty m:val="p"/>
                      </m:rPr>
                      <m:t>)</m:t>
                    </m:r>
                  </m:e>
                  <m:sup>
                    <m:r>
                      <m:rPr>
                        <m:sty m:val="p"/>
                      </m:rPr>
                      <m:t>2</m:t>
                    </m:r>
                  </m:sup>
                </m:sSup>
              </m:e>
            </m:nary>
          </m:e>
        </m:box>
      </m:oMath>
    </w:p>
    <w:p>
      <w:r>
        <w:rPr>
          <w:i/>
          <w:color w:val="64748B"/>
        </w:rPr>
        <w:t>Accessibility Description: sample variance S squared equals 1 over n minus 1 times the sum of X i minus X bar squared</w:t>
      </w:r>
    </w:p>
    <w:p>
      <w:r>
        <w:rPr>
          <w:b/>
          <w:color w:val="1E3A8A"/>
        </w:rPr>
        <w:t>Unicode Linear Math: S^2 = 1/(n-1) \sum_(i=1)^n (X_i - X ˉ)^2</w:t>
      </w:r>
    </w:p>
    <w:p>
      <w:pPr>
        <w:spacing w:after="360"/>
      </w:pPr>
      <w:r>
        <w:rPr>
          <w:color w:val="B91C1C"/>
        </w:rPr>
        <w:t>Keyboard Complexity Score (KCS): 77.5</w:t>
      </w:r>
    </w:p>
    <w:p>
      <w:pPr>
        <w:pStyle w:val="Heading3"/>
      </w:pPr>
      <w:r>
        <w:t>163. Central Limit Theorem Standardized</w:t>
      </w:r>
    </w:p>
    <w:p>
      <w:pPr>
        <w:spacing w:before="120" w:after="120"/>
      </w:pPr>
      <m:oMath>
        <m:box>
          <m:e>
            <m:r>
              <m:rPr>
                <m:sty m:val="i"/>
              </m:rPr>
              <m:t>Z</m:t>
            </m:r>
            <m:r>
              <m:rPr>
                <m:sty m:val="p"/>
              </m:rPr>
              <m:t>=</m:t>
            </m:r>
            <m:f>
              <m:num>
                <m:box>
                  <m:e>
                    <m:groupChr>
                      <m:groupChrPr>
                        <m:chr m:val="¯"/>
                        <m:pos m:val="top"/>
                      </m:groupChrPr>
                      <m:e>
                        <m:box>
                          <m:e>
                            <m:r>
                              <m:rPr>
                                <m:sty m:val="i"/>
                              </m:rPr>
                              <m:t>X</m:t>
                            </m:r>
                          </m:e>
                        </m:box>
                      </m:e>
                    </m:groupChr>
                    <m:r>
                      <m:rPr>
                        <m:sty m:val="p"/>
                      </m:rPr>
                      <m:t>−</m:t>
                    </m:r>
                    <m:r>
                      <m:rPr>
                        <m:sty m:val="i"/>
                      </m:rPr>
                      <m:t>μ</m:t>
                    </m:r>
                  </m:e>
                </m:box>
              </m:num>
              <m:den>
                <m:box>
                  <m:e>
                    <m:r>
                      <m:rPr>
                        <m:sty m:val="i"/>
                      </m:rPr>
                      <m:t>σ</m:t>
                    </m:r>
                    <m:r>
                      <m:rPr>
                        <m:sty m:val="p"/>
                      </m:rPr>
                      <m:t>/</m:t>
                    </m:r>
                    <m:rad>
                      <m:e>
                        <m:box>
                          <m:e>
                            <m:box>
                              <m:e>
                                <m:r>
                                  <m:rPr>
                                    <m:sty m:val="i"/>
                                  </m:rPr>
                                  <m:t>n</m:t>
                                </m:r>
                              </m:e>
                            </m:box>
                          </m:e>
                        </m:box>
                      </m:e>
                    </m:rad>
                  </m:e>
                </m:box>
              </m:den>
            </m:f>
          </m:e>
        </m:box>
      </m:oMath>
    </w:p>
    <w:p>
      <w:r>
        <w:rPr>
          <w:i/>
          <w:color w:val="64748B"/>
        </w:rPr>
        <w:t>Accessibility Description: standardized Z variable for Central Limit Theorem</w:t>
      </w:r>
    </w:p>
    <w:p>
      <w:r>
        <w:rPr>
          <w:b/>
          <w:color w:val="1E3A8A"/>
        </w:rPr>
        <w:t>Unicode Linear Math: Z = (X ˉ - μ)/(σ / \sqrt n)</w:t>
      </w:r>
    </w:p>
    <w:p>
      <w:pPr>
        <w:spacing w:after="360"/>
      </w:pPr>
      <w:r>
        <w:rPr>
          <w:color w:val="B91C1C"/>
        </w:rPr>
        <w:t>Keyboard Complexity Score (KCS): 40.5</w:t>
      </w:r>
    </w:p>
    <w:p>
      <w:pPr>
        <w:pStyle w:val="Heading3"/>
      </w:pPr>
      <w:r>
        <w:t>164. Covariance Definition</w:t>
      </w:r>
    </w:p>
    <w:p>
      <w:pPr>
        <w:spacing w:before="120" w:after="120"/>
      </w:pPr>
      <m:oMath>
        <m:box>
          <m:e>
            <m:r>
              <m:rPr>
                <m:nor/>
              </m:rPr>
              <m:t>Cov</m:t>
            </m:r>
            <m:r>
              <m:rPr>
                <m:sty m:val="p"/>
              </m:rPr>
              <m:t>(</m:t>
            </m:r>
            <m:r>
              <m:rPr>
                <m:sty m:val="i"/>
              </m:rPr>
              <m:t>X</m:t>
            </m:r>
            <m:r>
              <m:rPr>
                <m:sty m:val="p"/>
              </m:rPr>
              <m:t>,</m:t>
            </m:r>
            <m:r>
              <m:rPr>
                <m:sty m:val="i"/>
              </m:rPr>
              <m:t>Y</m:t>
            </m:r>
            <m:r>
              <m:rPr>
                <m:sty m:val="p"/>
              </m:rPr>
              <m:t>)</m:t>
            </m:r>
            <m:r>
              <m:rPr>
                <m:sty m:val="p"/>
              </m:rPr>
              <m:t>=</m:t>
            </m:r>
            <m:r>
              <m:rPr>
                <m:sty m:val="i"/>
              </m:rPr>
              <m:t>𝔼</m:t>
            </m:r>
            <m:r>
              <m:rPr>
                <m:sty m:val="p"/>
              </m:rPr>
              <m:t>[</m:t>
            </m:r>
            <m:r>
              <m:rPr>
                <m:sty m:val="p"/>
              </m:rPr>
              <m:t>(</m:t>
            </m:r>
            <m:r>
              <m:rPr>
                <m:sty m:val="i"/>
              </m:rPr>
              <m:t>X</m:t>
            </m:r>
            <m:r>
              <m:rPr>
                <m:sty m:val="p"/>
              </m:rPr>
              <m:t>−</m:t>
            </m:r>
            <m:sSub>
              <m:e>
                <m:r>
                  <m:rPr>
                    <m:sty m:val="i"/>
                  </m:rPr>
                  <m:t>μ</m:t>
                </m:r>
              </m:e>
              <m:sub>
                <m:r>
                  <m:rPr>
                    <m:sty m:val="i"/>
                  </m:rPr>
                  <m:t>X</m:t>
                </m:r>
              </m:sub>
            </m:sSub>
            <m:r>
              <m:rPr>
                <m:sty m:val="p"/>
              </m:rPr>
              <m:t>)</m:t>
            </m:r>
            <m:r>
              <m:rPr>
                <m:sty m:val="p"/>
              </m:rPr>
              <m:t>(</m:t>
            </m:r>
            <m:r>
              <m:rPr>
                <m:sty m:val="i"/>
              </m:rPr>
              <m:t>Y</m:t>
            </m:r>
            <m:r>
              <m:rPr>
                <m:sty m:val="p"/>
              </m:rPr>
              <m:t>−</m:t>
            </m:r>
            <m:sSub>
              <m:e>
                <m:r>
                  <m:rPr>
                    <m:sty m:val="i"/>
                  </m:rPr>
                  <m:t>μ</m:t>
                </m:r>
              </m:e>
              <m:sub>
                <m:r>
                  <m:rPr>
                    <m:sty m:val="i"/>
                  </m:rPr>
                  <m:t>Y</m:t>
                </m:r>
              </m:sub>
            </m:sSub>
            <m:r>
              <m:rPr>
                <m:sty m:val="p"/>
              </m:rPr>
              <m:t>)</m:t>
            </m:r>
            <m:r>
              <m:rPr>
                <m:sty m:val="p"/>
              </m:rPr>
              <m:t>]</m:t>
            </m:r>
          </m:e>
        </m:box>
      </m:oMath>
    </w:p>
    <w:p>
      <w:r>
        <w:rPr>
          <w:i/>
          <w:color w:val="64748B"/>
        </w:rPr>
        <w:t>Accessibility Description: covariance of X and Y equals the expected value of the product of their deviations</w:t>
      </w:r>
    </w:p>
    <w:p>
      <w:r>
        <w:rPr>
          <w:b/>
          <w:color w:val="1E3A8A"/>
        </w:rPr>
        <w:t>Unicode Linear Math: "Cov"(X, Y) = \doubleE[(X - μ_X)(Y - μ_Y)]</w:t>
      </w:r>
    </w:p>
    <w:p>
      <w:pPr>
        <w:spacing w:after="360"/>
      </w:pPr>
      <w:r>
        <w:rPr>
          <w:color w:val="B91C1C"/>
        </w:rPr>
        <w:t>Keyboard Complexity Score (KCS): 65.5</w:t>
      </w:r>
    </w:p>
    <w:p>
      <w:pPr>
        <w:pStyle w:val="Heading3"/>
      </w:pPr>
      <w:r>
        <w:t>165. Correlation Coefficient</w:t>
      </w:r>
    </w:p>
    <w:p>
      <w:pPr>
        <w:spacing w:before="120" w:after="120"/>
      </w:pPr>
      <m:oMath>
        <m:box>
          <m:e>
            <m:sSub>
              <m:e>
                <m:r>
                  <m:rPr>
                    <m:sty m:val="i"/>
                  </m:rPr>
                  <m:t>ρ</m:t>
                </m:r>
              </m:e>
              <m:sub>
                <m:box>
                  <m:e>
                    <m:r>
                      <m:rPr>
                        <m:sty m:val="i"/>
                      </m:rPr>
                      <m:t>X</m:t>
                    </m:r>
                    <m:r>
                      <m:rPr>
                        <m:sty m:val="p"/>
                      </m:rPr>
                      <m:t>,</m:t>
                    </m:r>
                    <m:r>
                      <m:rPr>
                        <m:sty m:val="i"/>
                      </m:rPr>
                      <m:t>Y</m:t>
                    </m:r>
                  </m:e>
                </m:box>
              </m:sub>
            </m:sSub>
            <m:r>
              <m:rPr>
                <m:sty m:val="p"/>
              </m:rPr>
              <m:t>=</m:t>
            </m:r>
            <m:f>
              <m:num>
                <m:box>
                  <m:e>
                    <m:r>
                      <m:rPr>
                        <m:nor/>
                      </m:rPr>
                      <m:t>Cov</m:t>
                    </m:r>
                    <m:r>
                      <m:rPr>
                        <m:sty m:val="p"/>
                      </m:rPr>
                      <m:t>(</m:t>
                    </m:r>
                    <m:r>
                      <m:rPr>
                        <m:sty m:val="i"/>
                      </m:rPr>
                      <m:t>X</m:t>
                    </m:r>
                    <m:r>
                      <m:rPr>
                        <m:sty m:val="p"/>
                      </m:rPr>
                      <m:t>,</m:t>
                    </m:r>
                    <m:r>
                      <m:rPr>
                        <m:sty m:val="i"/>
                      </m:rPr>
                      <m:t>Y</m:t>
                    </m:r>
                    <m:r>
                      <m:rPr>
                        <m:sty m:val="p"/>
                      </m:rPr>
                      <m:t>)</m:t>
                    </m:r>
                  </m:e>
                </m:box>
              </m:num>
              <m:den>
                <m:box>
                  <m:e>
                    <m:sSub>
                      <m:e>
                        <m:r>
                          <m:rPr>
                            <m:sty m:val="i"/>
                          </m:rPr>
                          <m:t>σ</m:t>
                        </m:r>
                      </m:e>
                      <m:sub>
                        <m:r>
                          <m:rPr>
                            <m:sty m:val="i"/>
                          </m:rPr>
                          <m:t>X</m:t>
                        </m:r>
                      </m:sub>
                    </m:sSub>
                    <m:sSub>
                      <m:e>
                        <m:r>
                          <m:rPr>
                            <m:sty m:val="i"/>
                          </m:rPr>
                          <m:t>σ</m:t>
                        </m:r>
                      </m:e>
                      <m:sub>
                        <m:r>
                          <m:rPr>
                            <m:sty m:val="i"/>
                          </m:rPr>
                          <m:t>Y</m:t>
                        </m:r>
                      </m:sub>
                    </m:sSub>
                  </m:e>
                </m:box>
              </m:den>
            </m:f>
          </m:e>
        </m:box>
      </m:oMath>
    </w:p>
    <w:p>
      <w:r>
        <w:rPr>
          <w:i/>
          <w:color w:val="64748B"/>
        </w:rPr>
        <w:t>Accessibility Description: correlation coefficient rho equals covariance of X and Y over the product of their standard deviations</w:t>
      </w:r>
    </w:p>
    <w:p>
      <w:r>
        <w:rPr>
          <w:b/>
          <w:color w:val="1E3A8A"/>
        </w:rPr>
        <w:t>Unicode Linear Math: ρ_(X,Y) = ("Cov"(X,Y))/(σ_X σ_Y)</w:t>
      </w:r>
    </w:p>
    <w:p>
      <w:pPr>
        <w:spacing w:after="360"/>
      </w:pPr>
      <w:r>
        <w:rPr>
          <w:color w:val="B91C1C"/>
        </w:rPr>
        <w:t>Keyboard Complexity Score (KCS): 70.0</w:t>
      </w:r>
    </w:p>
    <w:p>
      <w:pPr>
        <w:pStyle w:val="Heading3"/>
      </w:pPr>
      <w:r>
        <w:t>166. Exponential Distribution Density</w:t>
      </w:r>
    </w:p>
    <w:p>
      <w:pPr>
        <w:spacing w:before="120" w:after="120"/>
      </w:pPr>
      <m:oMath>
        <m:box>
          <m:e>
            <m:r>
              <m:rPr>
                <m:sty m:val="i"/>
              </m:rPr>
              <m:t>f</m:t>
            </m:r>
            <m:r>
              <m:rPr>
                <m:sty m:val="p"/>
              </m:rPr>
              <m:t>(</m:t>
            </m:r>
            <m:r>
              <m:rPr>
                <m:sty m:val="i"/>
              </m:rPr>
              <m:t>x</m:t>
            </m:r>
            <m:r>
              <m:rPr>
                <m:sty m:val="p"/>
              </m:rPr>
              <m:t>)</m:t>
            </m:r>
            <m:r>
              <m:rPr>
                <m:sty m:val="p"/>
              </m:rPr>
              <m:t>=</m:t>
            </m:r>
            <m:r>
              <m:rPr>
                <m:sty m:val="i"/>
              </m:rPr>
              <m:t>λ</m:t>
            </m:r>
            <m:sSup>
              <m:e>
                <m:r>
                  <m:rPr>
                    <m:sty m:val="i"/>
                  </m:rPr>
                  <m:t>e</m:t>
                </m:r>
              </m:e>
              <m:sup>
                <m:box>
                  <m:e>
                    <m:r>
                      <m:rPr>
                        <m:sty m:val="p"/>
                      </m:rPr>
                      <m:t>−</m:t>
                    </m:r>
                    <m:r>
                      <m:rPr>
                        <m:sty m:val="i"/>
                      </m:rPr>
                      <m:t>λ</m:t>
                    </m:r>
                    <m:r>
                      <m:rPr>
                        <m:sty m:val="i"/>
                      </m:rPr>
                      <m:t>x</m:t>
                    </m:r>
                  </m:e>
                </m:box>
              </m:sup>
            </m:sSup>
            <m:r>
              <m:t/>
            </m:r>
            <m:r>
              <m:rPr>
                <m:sty m:val="p"/>
              </m:rPr>
              <m:t>(</m:t>
            </m:r>
            <m:r>
              <m:rPr>
                <m:sty m:val="i"/>
              </m:rPr>
              <m:t>x</m:t>
            </m:r>
            <m:r>
              <m:rPr>
                <m:sty m:val="p"/>
              </m:rPr>
              <m:t>≥</m:t>
            </m:r>
            <m:r>
              <m:rPr>
                <m:sty m:val="p"/>
              </m:rPr>
              <m:t>0</m:t>
            </m:r>
            <m:r>
              <m:rPr>
                <m:sty m:val="p"/>
              </m:rPr>
              <m:t>)</m:t>
            </m:r>
          </m:e>
        </m:box>
      </m:oMath>
    </w:p>
    <w:p>
      <w:r>
        <w:rPr>
          <w:i/>
          <w:color w:val="64748B"/>
        </w:rPr>
        <w:t>Accessibility Description: exponential distribution probability density function equation</w:t>
      </w:r>
    </w:p>
    <w:p>
      <w:r>
        <w:rPr>
          <w:b/>
          <w:color w:val="1E3A8A"/>
        </w:rPr>
        <w:t>Unicode Linear Math: f(x) = λ e^(-λ x) (x ≥ 0)</w:t>
      </w:r>
    </w:p>
    <w:p>
      <w:pPr>
        <w:spacing w:after="360"/>
      </w:pPr>
      <w:r>
        <w:rPr>
          <w:color w:val="B91C1C"/>
        </w:rPr>
        <w:t>Keyboard Complexity Score (KCS): 34.0</w:t>
      </w:r>
    </w:p>
    <w:p>
      <w:pPr>
        <w:pStyle w:val="Heading3"/>
      </w:pPr>
      <w:r>
        <w:t>167. Conditional Probability</w:t>
      </w:r>
    </w:p>
    <w:p>
      <w:pPr>
        <w:spacing w:before="120" w:after="120"/>
      </w:pPr>
      <m:oMath>
        <m:box>
          <m:e>
            <m:r>
              <m:rPr>
                <m:sty m:val="i"/>
              </m:rPr>
              <m:t>P</m:t>
            </m:r>
            <m:r>
              <m:rPr>
                <m:sty m:val="p"/>
              </m:rPr>
              <m:t>(</m:t>
            </m:r>
            <m:r>
              <m:rPr>
                <m:sty m:val="i"/>
              </m:rPr>
              <m:t>A</m:t>
            </m:r>
            <m:r>
              <m:rPr>
                <m:sty m:val="p"/>
              </m:rPr>
              <m:t>|</m:t>
            </m:r>
            <m:r>
              <m:rPr>
                <m:sty m:val="i"/>
              </m:rPr>
              <m:t>B</m:t>
            </m:r>
            <m:r>
              <m:rPr>
                <m:sty m:val="p"/>
              </m:rPr>
              <m:t>)</m:t>
            </m:r>
            <m:r>
              <m:rPr>
                <m:sty m:val="p"/>
              </m:rPr>
              <m:t>=</m:t>
            </m:r>
            <m:f>
              <m:num>
                <m:box>
                  <m:e>
                    <m:r>
                      <m:rPr>
                        <m:sty m:val="i"/>
                      </m:rPr>
                      <m:t>P</m:t>
                    </m:r>
                    <m:r>
                      <m:rPr>
                        <m:sty m:val="p"/>
                      </m:rPr>
                      <m:t>(</m:t>
                    </m:r>
                    <m:r>
                      <m:rPr>
                        <m:sty m:val="i"/>
                      </m:rPr>
                      <m:t>A</m:t>
                    </m:r>
                    <m:r>
                      <m:rPr>
                        <m:sty m:val="p"/>
                      </m:rPr>
                      <m:t>∩</m:t>
                    </m:r>
                    <m:r>
                      <m:rPr>
                        <m:sty m:val="i"/>
                      </m:rPr>
                      <m:t>B</m:t>
                    </m:r>
                    <m:r>
                      <m:rPr>
                        <m:sty m:val="p"/>
                      </m:rPr>
                      <m:t>)</m:t>
                    </m:r>
                  </m:e>
                </m:box>
              </m:num>
              <m:den>
                <m:box>
                  <m:e>
                    <m:r>
                      <m:rPr>
                        <m:sty m:val="i"/>
                      </m:rPr>
                      <m:t>P</m:t>
                    </m:r>
                    <m:r>
                      <m:rPr>
                        <m:sty m:val="p"/>
                      </m:rPr>
                      <m:t>(</m:t>
                    </m:r>
                    <m:r>
                      <m:rPr>
                        <m:sty m:val="i"/>
                      </m:rPr>
                      <m:t>B</m:t>
                    </m:r>
                    <m:r>
                      <m:rPr>
                        <m:sty m:val="p"/>
                      </m:rPr>
                      <m:t>)</m:t>
                    </m:r>
                  </m:e>
                </m:box>
              </m:den>
            </m:f>
          </m:e>
        </m:box>
      </m:oMath>
    </w:p>
    <w:p>
      <w:r>
        <w:rPr>
          <w:i/>
          <w:color w:val="64748B"/>
        </w:rPr>
        <w:t>Accessibility Description: conditional probability of A given B equals probability of A intersect B over probability of B</w:t>
      </w:r>
    </w:p>
    <w:p>
      <w:r>
        <w:rPr>
          <w:b/>
          <w:color w:val="1E3A8A"/>
        </w:rPr>
        <w:t>Unicode Linear Math: P(A|B) = (P(A ∩ B))/(P(B))</w:t>
      </w:r>
    </w:p>
    <w:p>
      <w:pPr>
        <w:spacing w:after="360"/>
      </w:pPr>
      <w:r>
        <w:rPr>
          <w:color w:val="B91C1C"/>
        </w:rPr>
        <w:t>Keyboard Complexity Score (KCS): 47.0</w:t>
      </w:r>
    </w:p>
    <w:p>
      <w:pPr>
        <w:pStyle w:val="Heading3"/>
      </w:pPr>
      <w:r>
        <w:t>168. Total Probability Law</w:t>
      </w:r>
    </w:p>
    <w:p>
      <w:pPr>
        <w:spacing w:before="120" w:after="120"/>
      </w:pPr>
      <m:oMath>
        <m:box>
          <m:e>
            <m:r>
              <m:rPr>
                <m:sty m:val="i"/>
              </m:rPr>
              <m:t>P</m:t>
            </m:r>
            <m:r>
              <m:rPr>
                <m:sty m:val="p"/>
              </m:rPr>
              <m:t>(</m:t>
            </m:r>
            <m:r>
              <m:rPr>
                <m:sty m:val="i"/>
              </m:rPr>
              <m:t>A</m:t>
            </m:r>
            <m:r>
              <m:rPr>
                <m:sty m:val="p"/>
              </m:rPr>
              <m:t>)</m:t>
            </m:r>
            <m:r>
              <m:rPr>
                <m:sty m:val="p"/>
              </m:rPr>
              <m:t>=</m:t>
            </m:r>
            <m:nary>
              <m:naryPr>
                <m:chr m:val="∑"/>
                <m:limLoc m:val="undOvr"/>
              </m:naryPr>
              <m:sub>
                <m:box>
                  <m:e>
                    <m:r>
                      <m:rPr>
                        <m:sty m:val="i"/>
                      </m:rPr>
                      <m:t>i</m:t>
                    </m:r>
                  </m:e>
                </m:box>
              </m:sub>
              <m:sup/>
              <m:e>
                <m:r>
                  <m:rPr>
                    <m:sty m:val="i"/>
                  </m:rPr>
                  <m:t>P</m:t>
                </m:r>
                <m:r>
                  <m:rPr>
                    <m:sty m:val="p"/>
                  </m:rPr>
                  <m:t>(</m:t>
                </m:r>
                <m:r>
                  <m:rPr>
                    <m:sty m:val="i"/>
                  </m:rPr>
                  <m:t>A</m:t>
                </m:r>
                <m:r>
                  <m:rPr>
                    <m:sty m:val="p"/>
                  </m:rPr>
                  <m:t>|</m:t>
                </m:r>
                <m:sSub>
                  <m:e>
                    <m:r>
                      <m:rPr>
                        <m:sty m:val="i"/>
                      </m:rPr>
                      <m:t>B</m:t>
                    </m:r>
                  </m:e>
                  <m:sub>
                    <m:r>
                      <m:rPr>
                        <m:sty m:val="i"/>
                      </m:rPr>
                      <m:t>i</m:t>
                    </m:r>
                  </m:sub>
                </m:sSub>
                <m:r>
                  <m:rPr>
                    <m:sty m:val="p"/>
                  </m:rPr>
                  <m:t>)</m:t>
                </m:r>
                <m:r>
                  <m:rPr>
                    <m:sty m:val="i"/>
                  </m:rPr>
                  <m:t>P</m:t>
                </m:r>
                <m:r>
                  <m:rPr>
                    <m:sty m:val="p"/>
                  </m:rPr>
                  <m:t>(</m:t>
                </m:r>
                <m:sSub>
                  <m:e>
                    <m:r>
                      <m:rPr>
                        <m:sty m:val="i"/>
                      </m:rPr>
                      <m:t>B</m:t>
                    </m:r>
                  </m:e>
                  <m:sub>
                    <m:r>
                      <m:rPr>
                        <m:sty m:val="i"/>
                      </m:rPr>
                      <m:t>i</m:t>
                    </m:r>
                  </m:sub>
                </m:sSub>
                <m:r>
                  <m:rPr>
                    <m:sty m:val="p"/>
                  </m:rPr>
                  <m:t>)</m:t>
                </m:r>
              </m:e>
            </m:nary>
          </m:e>
        </m:box>
      </m:oMath>
    </w:p>
    <w:p>
      <w:r>
        <w:rPr>
          <w:i/>
          <w:color w:val="64748B"/>
        </w:rPr>
        <w:t>Accessibility Description: law of total probability P of A equals sum of conditional probabilities</w:t>
      </w:r>
    </w:p>
    <w:p>
      <w:r>
        <w:rPr>
          <w:b/>
          <w:color w:val="1E3A8A"/>
        </w:rPr>
        <w:t>Unicode Linear Math: P(A) = \sum_i P(A|B_i) P(B_i)</w:t>
      </w:r>
    </w:p>
    <w:p>
      <w:pPr>
        <w:spacing w:after="360"/>
      </w:pPr>
      <w:r>
        <w:rPr>
          <w:color w:val="B91C1C"/>
        </w:rPr>
        <w:t>Keyboard Complexity Score (KCS): 53.5</w:t>
      </w:r>
    </w:p>
    <w:p>
      <w:pPr>
        <w:pStyle w:val="Heading3"/>
      </w:pPr>
      <w:r>
        <w:t>169. Uniform Distribution Mean</w:t>
      </w:r>
    </w:p>
    <w:p>
      <w:pPr>
        <w:spacing w:before="120" w:after="120"/>
      </w:pPr>
      <m:oMath>
        <m:box>
          <m:e>
            <m:r>
              <m:rPr>
                <m:sty m:val="i"/>
              </m:rPr>
              <m:t>𝔼</m:t>
            </m:r>
            <m:r>
              <m:rPr>
                <m:sty m:val="p"/>
              </m:rPr>
              <m:t>[</m:t>
            </m:r>
            <m:r>
              <m:rPr>
                <m:sty m:val="i"/>
              </m:rPr>
              <m:t>X</m:t>
            </m:r>
            <m:r>
              <m:rPr>
                <m:sty m:val="p"/>
              </m:rPr>
              <m:t>]</m:t>
            </m:r>
            <m:r>
              <m:rPr>
                <m:sty m:val="p"/>
              </m:rPr>
              <m:t>=</m:t>
            </m:r>
            <m:f>
              <m:num>
                <m:box>
                  <m:e>
                    <m:r>
                      <m:rPr>
                        <m:sty m:val="i"/>
                      </m:rPr>
                      <m:t>a</m:t>
                    </m:r>
                    <m:r>
                      <m:rPr>
                        <m:sty m:val="p"/>
                      </m:rPr>
                      <m:t>+</m:t>
                    </m:r>
                    <m:r>
                      <m:rPr>
                        <m:sty m:val="i"/>
                      </m:rPr>
                      <m:t>b</m:t>
                    </m:r>
                  </m:e>
                </m:box>
              </m:num>
              <m:den>
                <m:box>
                  <m:e>
                    <m:r>
                      <m:rPr>
                        <m:sty m:val="p"/>
                      </m:rPr>
                      <m:t>2</m:t>
                    </m:r>
                  </m:e>
                </m:box>
              </m:den>
            </m:f>
          </m:e>
        </m:box>
      </m:oMath>
    </w:p>
    <w:p>
      <w:r>
        <w:rPr>
          <w:i/>
          <w:color w:val="64748B"/>
        </w:rPr>
        <w:t>Accessibility Description: expected value of uniform continuous distribution equals a plus b over 2</w:t>
      </w:r>
    </w:p>
    <w:p>
      <w:r>
        <w:rPr>
          <w:b/>
          <w:color w:val="1E3A8A"/>
        </w:rPr>
        <w:t>Unicode Linear Math: \doubleE[X] = (a+b)/2</w:t>
      </w:r>
    </w:p>
    <w:p>
      <w:pPr>
        <w:spacing w:after="360"/>
      </w:pPr>
      <w:r>
        <w:rPr>
          <w:color w:val="B91C1C"/>
        </w:rPr>
        <w:t>Keyboard Complexity Score (KCS): 29.5</w:t>
      </w:r>
    </w:p>
    <w:p>
      <w:pPr>
        <w:pStyle w:val="Heading3"/>
      </w:pPr>
      <w:r>
        <w:t>170. Hypergeometric Probability Mass</w:t>
      </w:r>
    </w:p>
    <w:p>
      <w:pPr>
        <w:spacing w:before="120" w:after="120"/>
      </w:pPr>
      <m:oMath>
        <m:box>
          <m:e>
            <m:r>
              <m:rPr>
                <m:sty m:val="i"/>
              </m:rPr>
              <m:t>P</m:t>
            </m:r>
            <m:r>
              <m:rPr>
                <m:sty m:val="p"/>
              </m:rPr>
              <m:t>(</m:t>
            </m:r>
            <m:r>
              <m:rPr>
                <m:sty m:val="i"/>
              </m:rPr>
              <m:t>X</m:t>
            </m:r>
            <m:r>
              <m:rPr>
                <m:sty m:val="p"/>
              </m:rPr>
              <m:t>=</m:t>
            </m:r>
            <m:r>
              <m:rPr>
                <m:sty m:val="i"/>
              </m:rPr>
              <m:t>k</m:t>
            </m:r>
            <m:r>
              <m:rPr>
                <m:sty m:val="p"/>
              </m:rPr>
              <m:t>)</m:t>
            </m:r>
            <m:r>
              <m:rPr>
                <m:sty m:val="p"/>
              </m:rPr>
              <m:t>=</m:t>
            </m:r>
            <m:f>
              <m:num>
                <m:box>
                  <m:e>
                    <m:d>
                      <m:dPr>
                        <m:begChr m:val="("/>
                        <m:endChr m:val=")"/>
                      </m:dPr>
                      <m:e>
                        <m:box>
                          <m:e>
                            <m:f>
                              <m:fPr>
                                <m:type m:val="noBar"/>
                              </m:fPr>
                              <m:num>
                                <m:box>
                                  <m:e>
                                    <m:r>
                                      <m:rPr>
                                        <m:sty m:val="i"/>
                                      </m:rPr>
                                      <m:t>K</m:t>
                                    </m:r>
                                  </m:e>
                                </m:box>
                              </m:num>
                              <m:den>
                                <m:box>
                                  <m:e>
                                    <m:r>
                                      <m:rPr>
                                        <m:sty m:val="i"/>
                                      </m:rPr>
                                      <m:t>k</m:t>
                                    </m:r>
                                  </m:e>
                                </m:box>
                              </m:den>
                            </m:f>
                          </m:e>
                        </m:box>
                      </m:e>
                    </m:d>
                    <m:d>
                      <m:dPr>
                        <m:begChr m:val="("/>
                        <m:endChr m:val=")"/>
                      </m:dPr>
                      <m:e>
                        <m:box>
                          <m:e>
                            <m:f>
                              <m:fPr>
                                <m:type m:val="noBar"/>
                              </m:fPr>
                              <m:num>
                                <m:box>
                                  <m:e>
                                    <m:r>
                                      <m:rPr>
                                        <m:sty m:val="i"/>
                                      </m:rPr>
                                      <m:t>N</m:t>
                                    </m:r>
                                    <m:r>
                                      <m:rPr>
                                        <m:sty m:val="p"/>
                                      </m:rPr>
                                      <m:t>−</m:t>
                                    </m:r>
                                    <m:r>
                                      <m:rPr>
                                        <m:sty m:val="i"/>
                                      </m:rPr>
                                      <m:t>K</m:t>
                                    </m:r>
                                  </m:e>
                                </m:box>
                              </m:num>
                              <m:den>
                                <m:box>
                                  <m:e>
                                    <m:r>
                                      <m:rPr>
                                        <m:sty m:val="i"/>
                                      </m:rPr>
                                      <m:t>n</m:t>
                                    </m:r>
                                    <m:r>
                                      <m:rPr>
                                        <m:sty m:val="p"/>
                                      </m:rPr>
                                      <m:t>−</m:t>
                                    </m:r>
                                    <m:r>
                                      <m:rPr>
                                        <m:sty m:val="i"/>
                                      </m:rPr>
                                      <m:t>k</m:t>
                                    </m:r>
                                  </m:e>
                                </m:box>
                              </m:den>
                            </m:f>
                          </m:e>
                        </m:box>
                      </m:e>
                    </m:d>
                  </m:e>
                </m:box>
              </m:num>
              <m:den>
                <m:box>
                  <m:e>
                    <m:d>
                      <m:dPr>
                        <m:begChr m:val="("/>
                        <m:endChr m:val=")"/>
                      </m:dPr>
                      <m:e>
                        <m:box>
                          <m:e>
                            <m:f>
                              <m:fPr>
                                <m:type m:val="noBar"/>
                              </m:fPr>
                              <m:num>
                                <m:box>
                                  <m:e>
                                    <m:r>
                                      <m:rPr>
                                        <m:sty m:val="i"/>
                                      </m:rPr>
                                      <m:t>N</m:t>
                                    </m:r>
                                  </m:e>
                                </m:box>
                              </m:num>
                              <m:den>
                                <m:box>
                                  <m:e>
                                    <m:r>
                                      <m:rPr>
                                        <m:sty m:val="i"/>
                                      </m:rPr>
                                      <m:t>n</m:t>
                                    </m:r>
                                  </m:e>
                                </m:box>
                              </m:den>
                            </m:f>
                          </m:e>
                        </m:box>
                      </m:e>
                    </m:d>
                  </m:e>
                </m:box>
              </m:den>
            </m:f>
          </m:e>
        </m:box>
      </m:oMath>
    </w:p>
    <w:p>
      <w:r>
        <w:rPr>
          <w:i/>
          <w:color w:val="64748B"/>
        </w:rPr>
        <w:t>Accessibility Description: hypergeometric probability mass function equation</w:t>
      </w:r>
    </w:p>
    <w:p>
      <w:r>
        <w:rPr>
          <w:b/>
          <w:color w:val="1E3A8A"/>
        </w:rPr>
        <w:t>Unicode Linear Math: P(X = k) = (\binom(K&amp;k) \binom(N-K&amp;n-k))/(\binom(N&amp;n))</w:t>
      </w:r>
    </w:p>
    <w:p>
      <w:pPr>
        <w:spacing w:after="360"/>
      </w:pPr>
      <w:r>
        <w:rPr>
          <w:color w:val="B91C1C"/>
        </w:rPr>
        <w:t>Keyboard Complexity Score (KCS): 81.5</w:t>
      </w:r>
    </w:p>
    <w:p>
      <w:pPr>
        <w:pStyle w:val="Heading3"/>
      </w:pPr>
      <w:r>
        <w:t>171. Linear Regression Slope</w:t>
      </w:r>
    </w:p>
    <w:p>
      <w:pPr>
        <w:spacing w:before="120" w:after="120"/>
      </w:pPr>
      <m:oMath>
        <m:box>
          <m:e>
            <m:sSub>
              <m:e>
                <m:r>
                  <m:rPr>
                    <m:sty m:val="i"/>
                  </m:rPr>
                  <m:t>β</m:t>
                </m:r>
              </m:e>
              <m:sub>
                <m:r>
                  <m:rPr>
                    <m:sty m:val="p"/>
                  </m:rPr>
                  <m:t>1</m:t>
                </m:r>
              </m:sub>
            </m:sSub>
            <m:r>
              <m:rPr>
                <m:sty m:val="p"/>
              </m:rPr>
              <m:t>=</m:t>
            </m:r>
            <m:f>
              <m:num>
                <m:box>
                  <m:e>
                    <m:r>
                      <m:rPr>
                        <m:sty m:val="p"/>
                      </m:rPr>
                      <m:t>∑</m:t>
                    </m:r>
                    <m:r>
                      <m:rPr>
                        <m:sty m:val="p"/>
                      </m:rPr>
                      <m:t>(</m:t>
                    </m:r>
                    <m:sSub>
                      <m:e>
                        <m:r>
                          <m:rPr>
                            <m:sty m:val="i"/>
                          </m:rPr>
                          <m:t>X</m:t>
                        </m:r>
                      </m:e>
                      <m:sub>
                        <m:r>
                          <m:rPr>
                            <m:sty m:val="i"/>
                          </m:rPr>
                          <m:t>i</m:t>
                        </m:r>
                      </m:sub>
                    </m:sSub>
                    <m:r>
                      <m:rPr>
                        <m:sty m:val="p"/>
                      </m:rPr>
                      <m:t>−</m:t>
                    </m:r>
                    <m:groupChr>
                      <m:groupChrPr>
                        <m:chr m:val="¯"/>
                        <m:pos m:val="top"/>
                      </m:groupChrPr>
                      <m:e>
                        <m:box>
                          <m:e>
                            <m:r>
                              <m:rPr>
                                <m:sty m:val="i"/>
                              </m:rPr>
                              <m:t>X</m:t>
                            </m:r>
                          </m:e>
                        </m:box>
                      </m:e>
                    </m:groupChr>
                    <m:r>
                      <m:rPr>
                        <m:sty m:val="p"/>
                      </m:rPr>
                      <m:t>)</m:t>
                    </m:r>
                    <m:r>
                      <m:rPr>
                        <m:sty m:val="p"/>
                      </m:rPr>
                      <m:t>(</m:t>
                    </m:r>
                    <m:sSub>
                      <m:e>
                        <m:r>
                          <m:rPr>
                            <m:sty m:val="i"/>
                          </m:rPr>
                          <m:t>Y</m:t>
                        </m:r>
                      </m:e>
                      <m:sub>
                        <m:r>
                          <m:rPr>
                            <m:sty m:val="i"/>
                          </m:rPr>
                          <m:t>i</m:t>
                        </m:r>
                      </m:sub>
                    </m:sSub>
                    <m:r>
                      <m:rPr>
                        <m:sty m:val="p"/>
                      </m:rPr>
                      <m:t>−</m:t>
                    </m:r>
                    <m:groupChr>
                      <m:groupChrPr>
                        <m:chr m:val="¯"/>
                        <m:pos m:val="top"/>
                      </m:groupChrPr>
                      <m:e>
                        <m:box>
                          <m:e>
                            <m:r>
                              <m:rPr>
                                <m:sty m:val="i"/>
                              </m:rPr>
                              <m:t>Y</m:t>
                            </m:r>
                          </m:e>
                        </m:box>
                      </m:e>
                    </m:groupChr>
                    <m:r>
                      <m:rPr>
                        <m:sty m:val="p"/>
                      </m:rPr>
                      <m:t>)</m:t>
                    </m:r>
                  </m:e>
                </m:box>
              </m:num>
              <m:den>
                <m:box>
                  <m:e>
                    <m:r>
                      <m:rPr>
                        <m:sty m:val="p"/>
                      </m:rPr>
                      <m:t>∑</m:t>
                    </m:r>
                    <m:r>
                      <m:rPr>
                        <m:sty m:val="p"/>
                      </m:rPr>
                      <m:t>(</m:t>
                    </m:r>
                    <m:sSub>
                      <m:e>
                        <m:r>
                          <m:rPr>
                            <m:sty m:val="i"/>
                          </m:rPr>
                          <m:t>X</m:t>
                        </m:r>
                      </m:e>
                      <m:sub>
                        <m:r>
                          <m:rPr>
                            <m:sty m:val="i"/>
                          </m:rPr>
                          <m:t>i</m:t>
                        </m:r>
                      </m:sub>
                    </m:sSub>
                    <m:r>
                      <m:rPr>
                        <m:sty m:val="p"/>
                      </m:rPr>
                      <m:t>−</m:t>
                    </m:r>
                    <m:groupChr>
                      <m:groupChrPr>
                        <m:chr m:val="¯"/>
                        <m:pos m:val="top"/>
                      </m:groupChrPr>
                      <m:e>
                        <m:box>
                          <m:e>
                            <m:r>
                              <m:rPr>
                                <m:sty m:val="i"/>
                              </m:rPr>
                              <m:t>X</m:t>
                            </m:r>
                          </m:e>
                        </m:box>
                      </m:e>
                    </m:groupChr>
                    <m:sSup>
                      <m:e>
                        <m:r>
                          <m:rPr>
                            <m:sty m:val="p"/>
                          </m:rPr>
                          <m:t>)</m:t>
                        </m:r>
                      </m:e>
                      <m:sup>
                        <m:r>
                          <m:rPr>
                            <m:sty m:val="p"/>
                          </m:rPr>
                          <m:t>2</m:t>
                        </m:r>
                      </m:sup>
                    </m:sSup>
                  </m:e>
                </m:box>
              </m:den>
            </m:f>
          </m:e>
        </m:box>
      </m:oMath>
    </w:p>
    <w:p>
      <w:r>
        <w:rPr>
          <w:i/>
          <w:color w:val="64748B"/>
        </w:rPr>
        <w:t>Accessibility Description: linear regression slope beta 1 coefficient equation</w:t>
      </w:r>
    </w:p>
    <w:p>
      <w:r>
        <w:rPr>
          <w:b/>
          <w:color w:val="1E3A8A"/>
        </w:rPr>
        <w:t>Unicode Linear Math: β_1 = (\sum (X_i - X ˉ)(Y_i - Y ˉ))/(\sum (X_i - X ˉ)^2)</w:t>
      </w:r>
    </w:p>
    <w:p>
      <w:pPr>
        <w:spacing w:after="360"/>
      </w:pPr>
      <w:r>
        <w:rPr>
          <w:color w:val="B91C1C"/>
        </w:rPr>
        <w:t>Keyboard Complexity Score (KCS): 106.0</w:t>
      </w:r>
    </w:p>
    <w:p>
      <w:pPr>
        <w:pStyle w:val="Heading3"/>
      </w:pPr>
      <w:r>
        <w:t>172. Linear Regression Intercept</w:t>
      </w:r>
    </w:p>
    <w:p>
      <w:pPr>
        <w:spacing w:before="120" w:after="120"/>
      </w:pPr>
      <m:oMath>
        <m:box>
          <m:e>
            <m:sSub>
              <m:e>
                <m:r>
                  <m:rPr>
                    <m:sty m:val="i"/>
                  </m:rPr>
                  <m:t>β</m:t>
                </m:r>
              </m:e>
              <m:sub>
                <m:r>
                  <m:rPr>
                    <m:sty m:val="p"/>
                  </m:rPr>
                  <m:t>0</m:t>
                </m:r>
              </m:sub>
            </m:sSub>
            <m:r>
              <m:rPr>
                <m:sty m:val="p"/>
              </m:rPr>
              <m:t>=</m:t>
            </m:r>
            <m:groupChr>
              <m:groupChrPr>
                <m:chr m:val="¯"/>
                <m:pos m:val="top"/>
              </m:groupChrPr>
              <m:e>
                <m:box>
                  <m:e>
                    <m:r>
                      <m:rPr>
                        <m:sty m:val="i"/>
                      </m:rPr>
                      <m:t>Y</m:t>
                    </m:r>
                  </m:e>
                </m:box>
              </m:e>
            </m:groupChr>
            <m:r>
              <m:rPr>
                <m:sty m:val="p"/>
              </m:rPr>
              <m:t>−</m:t>
            </m:r>
            <m:sSub>
              <m:e>
                <m:r>
                  <m:rPr>
                    <m:sty m:val="i"/>
                  </m:rPr>
                  <m:t>β</m:t>
                </m:r>
              </m:e>
              <m:sub>
                <m:r>
                  <m:rPr>
                    <m:sty m:val="p"/>
                  </m:rPr>
                  <m:t>1</m:t>
                </m:r>
              </m:sub>
            </m:sSub>
            <m:groupChr>
              <m:groupChrPr>
                <m:chr m:val="¯"/>
                <m:pos m:val="top"/>
              </m:groupChrPr>
              <m:e>
                <m:box>
                  <m:e>
                    <m:r>
                      <m:rPr>
                        <m:sty m:val="i"/>
                      </m:rPr>
                      <m:t>X</m:t>
                    </m:r>
                  </m:e>
                </m:box>
              </m:e>
            </m:groupChr>
          </m:e>
        </m:box>
      </m:oMath>
    </w:p>
    <w:p>
      <w:r>
        <w:rPr>
          <w:i/>
          <w:color w:val="64748B"/>
        </w:rPr>
        <w:t>Accessibility Description: linear regression intercept beta 0 coefficient equation</w:t>
      </w:r>
    </w:p>
    <w:p>
      <w:r>
        <w:rPr>
          <w:b/>
          <w:color w:val="1E3A8A"/>
        </w:rPr>
        <w:t>Unicode Linear Math: β_0 = Y ˉ - β_1 X ˉ</w:t>
      </w:r>
    </w:p>
    <w:p>
      <w:pPr>
        <w:spacing w:after="360"/>
      </w:pPr>
      <w:r>
        <w:rPr>
          <w:color w:val="B91C1C"/>
        </w:rPr>
        <w:t>Keyboard Complexity Score (KCS): 27.0</w:t>
      </w:r>
    </w:p>
    <w:p>
      <w:pPr>
        <w:pStyle w:val="Heading3"/>
      </w:pPr>
      <w:r>
        <w:t>173. Chi-Square Test Statistic</w:t>
      </w:r>
    </w:p>
    <w:p>
      <w:pPr>
        <w:spacing w:before="120" w:after="120"/>
      </w:pPr>
      <m:oMath>
        <m:box>
          <m:e>
            <m:sSup>
              <m:e>
                <m:r>
                  <m:rPr>
                    <m:sty m:val="i"/>
                  </m:rPr>
                  <m:t>χ</m:t>
                </m:r>
              </m:e>
              <m:sup>
                <m:r>
                  <m:rPr>
                    <m:sty m:val="p"/>
                  </m:rPr>
                  <m:t>2</m:t>
                </m:r>
              </m:sup>
            </m:sSup>
            <m:r>
              <m:rPr>
                <m:sty m:val="p"/>
              </m:rPr>
              <m:t>=</m:t>
            </m:r>
            <m:r>
              <m:rPr>
                <m:sty m:val="p"/>
              </m:rPr>
              <m:t>∑</m:t>
            </m:r>
            <m:f>
              <m:num>
                <m:box>
                  <m:e>
                    <m:r>
                      <m:rPr>
                        <m:sty m:val="p"/>
                      </m:rPr>
                      <m:t>(</m:t>
                    </m:r>
                    <m:sSub>
                      <m:e>
                        <m:r>
                          <m:rPr>
                            <m:sty m:val="i"/>
                          </m:rPr>
                          <m:t>O</m:t>
                        </m:r>
                      </m:e>
                      <m:sub>
                        <m:r>
                          <m:rPr>
                            <m:sty m:val="i"/>
                          </m:rPr>
                          <m:t>i</m:t>
                        </m:r>
                      </m:sub>
                    </m:sSub>
                    <m:r>
                      <m:rPr>
                        <m:sty m:val="p"/>
                      </m:rPr>
                      <m:t>−</m:t>
                    </m:r>
                    <m:sSub>
                      <m:e>
                        <m:r>
                          <m:rPr>
                            <m:sty m:val="i"/>
                          </m:rPr>
                          <m:t>E</m:t>
                        </m:r>
                      </m:e>
                      <m:sub>
                        <m:r>
                          <m:rPr>
                            <m:sty m:val="i"/>
                          </m:rPr>
                          <m:t>i</m:t>
                        </m:r>
                      </m:sub>
                    </m:sSub>
                    <m:sSup>
                      <m:e>
                        <m:r>
                          <m:rPr>
                            <m:sty m:val="p"/>
                          </m:rPr>
                          <m:t>)</m:t>
                        </m:r>
                      </m:e>
                      <m:sup>
                        <m:r>
                          <m:rPr>
                            <m:sty m:val="p"/>
                          </m:rPr>
                          <m:t>2</m:t>
                        </m:r>
                      </m:sup>
                    </m:sSup>
                  </m:e>
                </m:box>
              </m:num>
              <m:den>
                <m:box>
                  <m:e>
                    <m:sSub>
                      <m:e>
                        <m:r>
                          <m:rPr>
                            <m:sty m:val="i"/>
                          </m:rPr>
                          <m:t>E</m:t>
                        </m:r>
                      </m:e>
                      <m:sub>
                        <m:r>
                          <m:rPr>
                            <m:sty m:val="i"/>
                          </m:rPr>
                          <m:t>i</m:t>
                        </m:r>
                      </m:sub>
                    </m:sSub>
                  </m:e>
                </m:box>
              </m:den>
            </m:f>
          </m:e>
        </m:box>
      </m:oMath>
    </w:p>
    <w:p>
      <w:r>
        <w:rPr>
          <w:i/>
          <w:color w:val="64748B"/>
        </w:rPr>
        <w:t>Accessibility Description: chi-square test statistic sum of observed minus expected squared over expected</w:t>
      </w:r>
    </w:p>
    <w:p>
      <w:r>
        <w:rPr>
          <w:b/>
          <w:color w:val="1E3A8A"/>
        </w:rPr>
        <w:t>Unicode Linear Math: χ^2 = \sum ((O_i - E_i)^2)/(E_i)</w:t>
      </w:r>
    </w:p>
    <w:p>
      <w:pPr>
        <w:spacing w:after="360"/>
      </w:pPr>
      <w:r>
        <w:rPr>
          <w:color w:val="B91C1C"/>
        </w:rPr>
        <w:t>Keyboard Complexity Score (KCS): 71.5</w:t>
      </w:r>
    </w:p>
    <w:p>
      <w:pPr>
        <w:pStyle w:val="Heading3"/>
      </w:pPr>
      <w:r>
        <w:t>174. Moment Generating Function</w:t>
      </w:r>
    </w:p>
    <w:p>
      <w:pPr>
        <w:spacing w:before="120" w:after="120"/>
      </w:pPr>
      <m:oMath>
        <m:box>
          <m:e>
            <m:sSub>
              <m:e>
                <m:r>
                  <m:rPr>
                    <m:sty m:val="i"/>
                  </m:rPr>
                  <m:t>M</m:t>
                </m:r>
              </m:e>
              <m:sub>
                <m:r>
                  <m:rPr>
                    <m:sty m:val="i"/>
                  </m:rPr>
                  <m:t>X</m:t>
                </m:r>
              </m:sub>
            </m:sSub>
            <m:r>
              <m:rPr>
                <m:sty m:val="p"/>
              </m:rPr>
              <m:t>(</m:t>
            </m:r>
            <m:r>
              <m:rPr>
                <m:sty m:val="i"/>
              </m:rPr>
              <m:t>t</m:t>
            </m:r>
            <m:r>
              <m:rPr>
                <m:sty m:val="p"/>
              </m:rPr>
              <m:t>)</m:t>
            </m:r>
            <m:r>
              <m:rPr>
                <m:sty m:val="p"/>
              </m:rPr>
              <m:t>=</m:t>
            </m:r>
            <m:r>
              <m:rPr>
                <m:sty m:val="i"/>
              </m:rPr>
              <m:t>𝔼</m:t>
            </m:r>
            <m:r>
              <m:rPr>
                <m:sty m:val="p"/>
              </m:rPr>
              <m:t>[</m:t>
            </m:r>
            <m:sSup>
              <m:e>
                <m:r>
                  <m:rPr>
                    <m:sty m:val="i"/>
                  </m:rPr>
                  <m:t>e</m:t>
                </m:r>
              </m:e>
              <m:sup>
                <m:box>
                  <m:e>
                    <m:r>
                      <m:rPr>
                        <m:sty m:val="i"/>
                      </m:rPr>
                      <m:t>t</m:t>
                    </m:r>
                    <m:r>
                      <m:rPr>
                        <m:sty m:val="i"/>
                      </m:rPr>
                      <m:t>X</m:t>
                    </m:r>
                  </m:e>
                </m:box>
              </m:sup>
            </m:sSup>
            <m:r>
              <m:rPr>
                <m:sty m:val="p"/>
              </m:rPr>
              <m:t>]</m:t>
            </m:r>
          </m:e>
        </m:box>
      </m:oMath>
    </w:p>
    <w:p>
      <w:r>
        <w:rPr>
          <w:i/>
          <w:color w:val="64748B"/>
        </w:rPr>
        <w:t>Accessibility Description: moment generating function M of t equals expected value of e to the t X</w:t>
      </w:r>
    </w:p>
    <w:p>
      <w:r>
        <w:rPr>
          <w:b/>
          <w:color w:val="1E3A8A"/>
        </w:rPr>
        <w:t>Unicode Linear Math: M_X(t) = \doubleE[e^(tX)]</w:t>
      </w:r>
    </w:p>
    <w:p>
      <w:pPr>
        <w:spacing w:after="360"/>
      </w:pPr>
      <w:r>
        <w:rPr>
          <w:color w:val="B91C1C"/>
        </w:rPr>
        <w:t>Keyboard Complexity Score (KCS): 40.5</w:t>
      </w:r>
    </w:p>
    <w:p>
      <w:pPr>
        <w:pStyle w:val="Heading3"/>
      </w:pPr>
      <w:r>
        <w:t>175. Chebyshev's Inequality</w:t>
      </w:r>
    </w:p>
    <w:p>
      <w:pPr>
        <w:spacing w:before="120" w:after="120"/>
      </w:pPr>
      <m:oMath>
        <m:box>
          <m:e>
            <m:r>
              <m:rPr>
                <m:sty m:val="i"/>
              </m:rPr>
              <m:t>P</m:t>
            </m:r>
            <m:r>
              <m:rPr>
                <m:sty m:val="p"/>
              </m:rPr>
              <m:t>(</m:t>
            </m:r>
            <m:r>
              <m:rPr>
                <m:sty m:val="p"/>
              </m:rPr>
              <m:t>|</m:t>
            </m:r>
            <m:r>
              <m:rPr>
                <m:sty m:val="i"/>
              </m:rPr>
              <m:t>X</m:t>
            </m:r>
            <m:r>
              <m:rPr>
                <m:sty m:val="p"/>
              </m:rPr>
              <m:t>−</m:t>
            </m:r>
            <m:r>
              <m:rPr>
                <m:sty m:val="i"/>
              </m:rPr>
              <m:t>μ</m:t>
            </m:r>
            <m:r>
              <m:rPr>
                <m:sty m:val="p"/>
              </m:rPr>
              <m:t>|</m:t>
            </m:r>
            <m:r>
              <m:rPr>
                <m:sty m:val="p"/>
              </m:rPr>
              <m:t>≥</m:t>
            </m:r>
            <m:r>
              <m:rPr>
                <m:sty m:val="i"/>
              </m:rPr>
              <m:t>k</m:t>
            </m:r>
            <m:r>
              <m:rPr>
                <m:sty m:val="i"/>
              </m:rPr>
              <m:t>σ</m:t>
            </m:r>
            <m:r>
              <m:rPr>
                <m:sty m:val="p"/>
              </m:rPr>
              <m:t>)</m:t>
            </m:r>
            <m:r>
              <m:rPr>
                <m:sty m:val="p"/>
              </m:rPr>
              <m:t>≤</m:t>
            </m:r>
            <m:f>
              <m:num>
                <m:box>
                  <m:e>
                    <m:r>
                      <m:rPr>
                        <m:sty m:val="p"/>
                      </m:rPr>
                      <m:t>1</m:t>
                    </m:r>
                  </m:e>
                </m:box>
              </m:num>
              <m:den>
                <m:box>
                  <m:e>
                    <m:sSup>
                      <m:e>
                        <m:r>
                          <m:rPr>
                            <m:sty m:val="i"/>
                          </m:rPr>
                          <m:t>k</m:t>
                        </m:r>
                      </m:e>
                      <m:sup>
                        <m:r>
                          <m:rPr>
                            <m:sty m:val="p"/>
                          </m:rPr>
                          <m:t>2</m:t>
                        </m:r>
                      </m:sup>
                    </m:sSup>
                  </m:e>
                </m:box>
              </m:den>
            </m:f>
          </m:e>
        </m:box>
      </m:oMath>
    </w:p>
    <w:p>
      <w:r>
        <w:rPr>
          <w:i/>
          <w:color w:val="64748B"/>
        </w:rPr>
        <w:t>Accessibility Description: Chebyshev's inequality probability is less than or equal to 1 over k squared</w:t>
      </w:r>
    </w:p>
    <w:p>
      <w:r>
        <w:rPr>
          <w:b/>
          <w:color w:val="1E3A8A"/>
        </w:rPr>
        <w:t>Unicode Linear Math: P(|X - μ| ≥ kσ) ≤ 1/(k^2)</w:t>
      </w:r>
    </w:p>
    <w:p>
      <w:pPr>
        <w:spacing w:after="360"/>
      </w:pPr>
      <w:r>
        <w:rPr>
          <w:color w:val="B91C1C"/>
        </w:rPr>
        <w:t>Keyboard Complexity Score (KCS): 38.0</w:t>
      </w:r>
    </w:p>
    <w:p>
      <w:pPr>
        <w:pStyle w:val="Heading2"/>
      </w:pPr>
      <w:r>
        <w:t>Discrete Mathematics &amp; Set Theory</w:t>
      </w:r>
    </w:p>
    <w:p>
      <w:pPr>
        <w:pStyle w:val="Heading3"/>
      </w:pPr>
      <w:r>
        <w:t>176. De Morgan's Law Sets Intersect</w:t>
      </w:r>
    </w:p>
    <w:p>
      <w:pPr>
        <w:spacing w:before="120" w:after="120"/>
      </w:pPr>
      <m:oMath>
        <m:box>
          <m:e>
            <m:limUpp>
              <m:e>
                <m:box>
                  <m:e>
                    <m:r>
                      <m:rPr>
                        <m:sty m:val="i"/>
                      </m:rPr>
                      <m:t>A</m:t>
                    </m:r>
                    <m:r>
                      <m:rPr>
                        <m:sty m:val="p"/>
                      </m:rPr>
                      <m:t>∩</m:t>
                    </m:r>
                    <m:r>
                      <m:rPr>
                        <m:sty m:val="i"/>
                      </m:rPr>
                      <m:t>B</m:t>
                    </m:r>
                  </m:e>
                </m:box>
              </m:e>
              <m:lim>
                <m:r>
                  <m:rPr>
                    <m:sty m:val="p"/>
                  </m:rPr>
                  <m:t>―</m:t>
                </m:r>
              </m:lim>
            </m:limUpp>
            <m:r>
              <m:rPr>
                <m:sty m:val="p"/>
              </m:rPr>
              <m:t>=</m:t>
            </m:r>
            <m:limUpp>
              <m:e>
                <m:box>
                  <m:e>
                    <m:r>
                      <m:rPr>
                        <m:sty m:val="i"/>
                      </m:rPr>
                      <m:t>A</m:t>
                    </m:r>
                  </m:e>
                </m:box>
              </m:e>
              <m:lim>
                <m:r>
                  <m:rPr>
                    <m:sty m:val="p"/>
                  </m:rPr>
                  <m:t>―</m:t>
                </m:r>
              </m:lim>
            </m:limUpp>
            <m:r>
              <m:rPr>
                <m:sty m:val="p"/>
              </m:rPr>
              <m:t>∪</m:t>
            </m:r>
            <m:limUpp>
              <m:e>
                <m:box>
                  <m:e>
                    <m:r>
                      <m:rPr>
                        <m:sty m:val="i"/>
                      </m:rPr>
                      <m:t>B</m:t>
                    </m:r>
                  </m:e>
                </m:box>
              </m:e>
              <m:lim>
                <m:r>
                  <m:rPr>
                    <m:sty m:val="p"/>
                  </m:rPr>
                  <m:t>―</m:t>
                </m:r>
              </m:lim>
            </m:limUpp>
          </m:e>
        </m:box>
      </m:oMath>
    </w:p>
    <w:p>
      <w:r>
        <w:rPr>
          <w:i/>
          <w:color w:val="64748B"/>
        </w:rPr>
        <w:t>Accessibility Description: the complement of A intersect B equals the complement of A union the complement of B</w:t>
      </w:r>
    </w:p>
    <w:p>
      <w:r>
        <w:rPr>
          <w:b/>
          <w:color w:val="1E3A8A"/>
        </w:rPr>
        <w:t>Unicode Linear Math: A ∩ B \overline = A \overline ∪ B \overline</w:t>
      </w:r>
    </w:p>
    <w:p>
      <w:pPr>
        <w:spacing w:after="360"/>
      </w:pPr>
      <w:r>
        <w:rPr>
          <w:color w:val="B91C1C"/>
        </w:rPr>
        <w:t>Keyboard Complexity Score (KCS): 51.5</w:t>
      </w:r>
    </w:p>
    <w:p>
      <w:pPr>
        <w:pStyle w:val="Heading3"/>
      </w:pPr>
      <w:r>
        <w:t>177. De Morgan's Law Sets Union</w:t>
      </w:r>
    </w:p>
    <w:p>
      <w:pPr>
        <w:spacing w:before="120" w:after="120"/>
      </w:pPr>
      <m:oMath>
        <m:box>
          <m:e>
            <m:limUpp>
              <m:e>
                <m:box>
                  <m:e>
                    <m:r>
                      <m:rPr>
                        <m:sty m:val="i"/>
                      </m:rPr>
                      <m:t>A</m:t>
                    </m:r>
                    <m:r>
                      <m:rPr>
                        <m:sty m:val="p"/>
                      </m:rPr>
                      <m:t>∪</m:t>
                    </m:r>
                    <m:r>
                      <m:rPr>
                        <m:sty m:val="i"/>
                      </m:rPr>
                      <m:t>B</m:t>
                    </m:r>
                  </m:e>
                </m:box>
              </m:e>
              <m:lim>
                <m:r>
                  <m:rPr>
                    <m:sty m:val="p"/>
                  </m:rPr>
                  <m:t>―</m:t>
                </m:r>
              </m:lim>
            </m:limUpp>
            <m:r>
              <m:rPr>
                <m:sty m:val="p"/>
              </m:rPr>
              <m:t>=</m:t>
            </m:r>
            <m:limUpp>
              <m:e>
                <m:box>
                  <m:e>
                    <m:r>
                      <m:rPr>
                        <m:sty m:val="i"/>
                      </m:rPr>
                      <m:t>A</m:t>
                    </m:r>
                  </m:e>
                </m:box>
              </m:e>
              <m:lim>
                <m:r>
                  <m:rPr>
                    <m:sty m:val="p"/>
                  </m:rPr>
                  <m:t>―</m:t>
                </m:r>
              </m:lim>
            </m:limUpp>
            <m:r>
              <m:rPr>
                <m:sty m:val="p"/>
              </m:rPr>
              <m:t>∩</m:t>
            </m:r>
            <m:limUpp>
              <m:e>
                <m:box>
                  <m:e>
                    <m:r>
                      <m:rPr>
                        <m:sty m:val="i"/>
                      </m:rPr>
                      <m:t>B</m:t>
                    </m:r>
                  </m:e>
                </m:box>
              </m:e>
              <m:lim>
                <m:r>
                  <m:rPr>
                    <m:sty m:val="p"/>
                  </m:rPr>
                  <m:t>―</m:t>
                </m:r>
              </m:lim>
            </m:limUpp>
          </m:e>
        </m:box>
      </m:oMath>
    </w:p>
    <w:p>
      <w:r>
        <w:rPr>
          <w:i/>
          <w:color w:val="64748B"/>
        </w:rPr>
        <w:t>Accessibility Description: the complement of A union B equals the complement of A intersect the complement of B</w:t>
      </w:r>
    </w:p>
    <w:p>
      <w:r>
        <w:rPr>
          <w:b/>
          <w:color w:val="1E3A8A"/>
        </w:rPr>
        <w:t>Unicode Linear Math: A ∪ B \overline = A \overline ∩ B \overline</w:t>
      </w:r>
    </w:p>
    <w:p>
      <w:pPr>
        <w:spacing w:after="360"/>
      </w:pPr>
      <w:r>
        <w:rPr>
          <w:color w:val="B91C1C"/>
        </w:rPr>
        <w:t>Keyboard Complexity Score (KCS): 51.5</w:t>
      </w:r>
    </w:p>
    <w:p>
      <w:pPr>
        <w:pStyle w:val="Heading3"/>
      </w:pPr>
      <w:r>
        <w:t>178. De Morgan's Logic Conjunction</w:t>
      </w:r>
    </w:p>
    <w:p>
      <w:pPr>
        <w:spacing w:before="120" w:after="120"/>
      </w:pPr>
      <m:oMath>
        <m:box>
          <m:e>
            <m:r>
              <m:rPr>
                <m:sty m:val="i"/>
              </m:rPr>
              <m:t>¬</m:t>
            </m:r>
            <m:r>
              <m:rPr>
                <m:sty m:val="p"/>
              </m:rPr>
              <m:t>(</m:t>
            </m:r>
            <m:r>
              <m:rPr>
                <m:sty m:val="i"/>
              </m:rPr>
              <m:t>p</m:t>
            </m:r>
            <m:r>
              <m:rPr>
                <m:sty m:val="p"/>
              </m:rPr>
              <m:t>∧</m:t>
            </m:r>
            <m:r>
              <m:rPr>
                <m:sty m:val="i"/>
              </m:rPr>
              <m:t>q</m:t>
            </m:r>
            <m:r>
              <m:rPr>
                <m:sty m:val="p"/>
              </m:rPr>
              <m:t>)</m:t>
            </m:r>
            <m:r>
              <m:rPr>
                <m:sty m:val="i"/>
              </m:rPr>
              <m:t>⟺</m:t>
            </m:r>
            <m:r>
              <m:rPr>
                <m:sty m:val="i"/>
              </m:rPr>
              <m:t>¬</m:t>
            </m:r>
            <m:r>
              <m:rPr>
                <m:sty m:val="i"/>
              </m:rPr>
              <m:t>p</m:t>
            </m:r>
            <m:r>
              <m:rPr>
                <m:sty m:val="p"/>
              </m:rPr>
              <m:t>∨</m:t>
            </m:r>
            <m:r>
              <m:rPr>
                <m:sty m:val="i"/>
              </m:rPr>
              <m:t>¬</m:t>
            </m:r>
            <m:r>
              <m:rPr>
                <m:sty m:val="i"/>
              </m:rPr>
              <m:t>q</m:t>
            </m:r>
          </m:e>
        </m:box>
      </m:oMath>
    </w:p>
    <w:p>
      <w:r>
        <w:rPr>
          <w:i/>
          <w:color w:val="64748B"/>
        </w:rPr>
        <w:t>Accessibility Description: not p and q is logically equivalent to not p or not q</w:t>
      </w:r>
    </w:p>
    <w:p>
      <w:r>
        <w:rPr>
          <w:b/>
          <w:color w:val="1E3A8A"/>
        </w:rPr>
        <w:t>Unicode Linear Math: ¬ (p land q) \iff ¬ p lor ¬ q</w:t>
      </w:r>
    </w:p>
    <w:p>
      <w:pPr>
        <w:spacing w:after="360"/>
      </w:pPr>
      <w:r>
        <w:rPr>
          <w:color w:val="B91C1C"/>
        </w:rPr>
        <w:t>Keyboard Complexity Score (KCS): 32.5</w:t>
      </w:r>
    </w:p>
    <w:p>
      <w:pPr>
        <w:pStyle w:val="Heading3"/>
      </w:pPr>
      <w:r>
        <w:t>179. De Morgan's Logic Disjunction</w:t>
      </w:r>
    </w:p>
    <w:p>
      <w:pPr>
        <w:spacing w:before="120" w:after="120"/>
      </w:pPr>
      <m:oMath>
        <m:box>
          <m:e>
            <m:r>
              <m:rPr>
                <m:sty m:val="i"/>
              </m:rPr>
              <m:t>¬</m:t>
            </m:r>
            <m:r>
              <m:rPr>
                <m:sty m:val="p"/>
              </m:rPr>
              <m:t>(</m:t>
            </m:r>
            <m:r>
              <m:rPr>
                <m:sty m:val="i"/>
              </m:rPr>
              <m:t>p</m:t>
            </m:r>
            <m:r>
              <m:rPr>
                <m:sty m:val="p"/>
              </m:rPr>
              <m:t>∨</m:t>
            </m:r>
            <m:r>
              <m:rPr>
                <m:sty m:val="i"/>
              </m:rPr>
              <m:t>q</m:t>
            </m:r>
            <m:r>
              <m:rPr>
                <m:sty m:val="p"/>
              </m:rPr>
              <m:t>)</m:t>
            </m:r>
            <m:r>
              <m:rPr>
                <m:sty m:val="i"/>
              </m:rPr>
              <m:t>⟺</m:t>
            </m:r>
            <m:r>
              <m:rPr>
                <m:sty m:val="i"/>
              </m:rPr>
              <m:t>¬</m:t>
            </m:r>
            <m:r>
              <m:rPr>
                <m:sty m:val="i"/>
              </m:rPr>
              <m:t>p</m:t>
            </m:r>
            <m:r>
              <m:rPr>
                <m:sty m:val="p"/>
              </m:rPr>
              <m:t>∧</m:t>
            </m:r>
            <m:r>
              <m:rPr>
                <m:sty m:val="i"/>
              </m:rPr>
              <m:t>¬</m:t>
            </m:r>
            <m:r>
              <m:rPr>
                <m:sty m:val="i"/>
              </m:rPr>
              <m:t>q</m:t>
            </m:r>
          </m:e>
        </m:box>
      </m:oMath>
    </w:p>
    <w:p>
      <w:r>
        <w:rPr>
          <w:i/>
          <w:color w:val="64748B"/>
        </w:rPr>
        <w:t>Accessibility Description: not p or q is logically equivalent to not p and not q</w:t>
      </w:r>
    </w:p>
    <w:p>
      <w:r>
        <w:rPr>
          <w:b/>
          <w:color w:val="1E3A8A"/>
        </w:rPr>
        <w:t>Unicode Linear Math: ¬ (p lor q) \iff ¬ p land ¬ q</w:t>
      </w:r>
    </w:p>
    <w:p>
      <w:pPr>
        <w:spacing w:after="360"/>
      </w:pPr>
      <w:r>
        <w:rPr>
          <w:color w:val="B91C1C"/>
        </w:rPr>
        <w:t>Keyboard Complexity Score (KCS): 32.5</w:t>
      </w:r>
    </w:p>
    <w:p>
      <w:pPr>
        <w:pStyle w:val="Heading3"/>
      </w:pPr>
      <w:r>
        <w:t>180. Set Difference Identity</w:t>
      </w:r>
    </w:p>
    <w:p>
      <w:pPr>
        <w:spacing w:before="120" w:after="120"/>
      </w:pPr>
      <m:oMath>
        <m:box>
          <m:e>
            <m:r>
              <m:rPr>
                <m:sty m:val="i"/>
              </m:rPr>
              <m:t>A</m:t>
            </m:r>
            <m:r>
              <m:rPr>
                <m:sty m:val="i"/>
              </m:rPr>
              <m:t>⧵</m:t>
            </m:r>
            <m:r>
              <m:rPr>
                <m:sty m:val="i"/>
              </m:rPr>
              <m:t>B</m:t>
            </m:r>
            <m:r>
              <m:rPr>
                <m:sty m:val="p"/>
              </m:rPr>
              <m:t>=</m:t>
            </m:r>
            <m:r>
              <m:rPr>
                <m:sty m:val="i"/>
              </m:rPr>
              <m:t>A</m:t>
            </m:r>
            <m:r>
              <m:rPr>
                <m:sty m:val="p"/>
              </m:rPr>
              <m:t>∩</m:t>
            </m:r>
            <m:limUpp>
              <m:e>
                <m:box>
                  <m:e>
                    <m:r>
                      <m:rPr>
                        <m:sty m:val="i"/>
                      </m:rPr>
                      <m:t>B</m:t>
                    </m:r>
                  </m:e>
                </m:box>
              </m:e>
              <m:lim>
                <m:r>
                  <m:rPr>
                    <m:sty m:val="p"/>
                  </m:rPr>
                  <m:t>―</m:t>
                </m:r>
              </m:lim>
            </m:limUpp>
          </m:e>
        </m:box>
      </m:oMath>
    </w:p>
    <w:p>
      <w:r>
        <w:rPr>
          <w:i/>
          <w:color w:val="64748B"/>
        </w:rPr>
        <w:t>Accessibility Description: A set minus B equals A intersect the complement of B</w:t>
      </w:r>
    </w:p>
    <w:p>
      <w:r>
        <w:rPr>
          <w:b/>
          <w:color w:val="1E3A8A"/>
        </w:rPr>
        <w:t>Unicode Linear Math: A \setminus B = A ∩ B \overline</w:t>
      </w:r>
    </w:p>
    <w:p>
      <w:pPr>
        <w:spacing w:after="360"/>
      </w:pPr>
      <w:r>
        <w:rPr>
          <w:color w:val="B91C1C"/>
        </w:rPr>
        <w:t>Keyboard Complexity Score (KCS): 38.0</w:t>
      </w:r>
    </w:p>
    <w:p>
      <w:pPr>
        <w:pStyle w:val="Heading3"/>
      </w:pPr>
      <w:r>
        <w:t>181. Inclusion-Exclusion Principle 3 Sets</w:t>
      </w:r>
    </w:p>
    <w:p>
      <w:pPr>
        <w:spacing w:before="120" w:after="120"/>
      </w:pPr>
      <m:oMath>
        <m:box>
          <m:e>
            <m:r>
              <m:rPr>
                <m:sty m:val="p"/>
              </m:rPr>
              <m:t>|</m:t>
            </m:r>
            <m:r>
              <m:rPr>
                <m:sty m:val="i"/>
              </m:rPr>
              <m:t>A</m:t>
            </m:r>
            <m:r>
              <m:rPr>
                <m:sty m:val="p"/>
              </m:rPr>
              <m:t>∪</m:t>
            </m:r>
            <m:r>
              <m:rPr>
                <m:sty m:val="i"/>
              </m:rPr>
              <m:t>B</m:t>
            </m:r>
            <m:r>
              <m:rPr>
                <m:sty m:val="p"/>
              </m:rPr>
              <m:t>∪</m:t>
            </m:r>
            <m:r>
              <m:rPr>
                <m:sty m:val="i"/>
              </m:rPr>
              <m:t>C</m:t>
            </m:r>
            <m:r>
              <m:rPr>
                <m:sty m:val="p"/>
              </m:rPr>
              <m:t>|</m:t>
            </m:r>
            <m:r>
              <m:rPr>
                <m:sty m:val="p"/>
              </m:rPr>
              <m:t>=</m:t>
            </m:r>
            <m:r>
              <m:rPr>
                <m:sty m:val="p"/>
              </m:rPr>
              <m:t>|</m:t>
            </m:r>
            <m:r>
              <m:rPr>
                <m:sty m:val="i"/>
              </m:rPr>
              <m:t>A</m:t>
            </m:r>
            <m:r>
              <m:rPr>
                <m:sty m:val="p"/>
              </m:rPr>
              <m:t>|</m:t>
            </m:r>
            <m:r>
              <m:rPr>
                <m:sty m:val="p"/>
              </m:rPr>
              <m:t>+</m:t>
            </m:r>
            <m:r>
              <m:rPr>
                <m:sty m:val="p"/>
              </m:rPr>
              <m:t>|</m:t>
            </m:r>
            <m:r>
              <m:rPr>
                <m:sty m:val="i"/>
              </m:rPr>
              <m:t>B</m:t>
            </m:r>
            <m:r>
              <m:rPr>
                <m:sty m:val="p"/>
              </m:rPr>
              <m:t>|</m:t>
            </m:r>
            <m:r>
              <m:rPr>
                <m:sty m:val="p"/>
              </m:rPr>
              <m:t>+</m:t>
            </m:r>
            <m:r>
              <m:rPr>
                <m:sty m:val="p"/>
              </m:rPr>
              <m:t>|</m:t>
            </m:r>
            <m:r>
              <m:rPr>
                <m:sty m:val="i"/>
              </m:rPr>
              <m:t>C</m:t>
            </m:r>
            <m:r>
              <m:rPr>
                <m:sty m:val="p"/>
              </m:rPr>
              <m:t>|</m:t>
            </m:r>
            <m:r>
              <m:rPr>
                <m:sty m:val="p"/>
              </m:rPr>
              <m:t>−</m:t>
            </m:r>
            <m:r>
              <m:rPr>
                <m:sty m:val="p"/>
              </m:rPr>
              <m:t>|</m:t>
            </m:r>
            <m:r>
              <m:rPr>
                <m:sty m:val="i"/>
              </m:rPr>
              <m:t>A</m:t>
            </m:r>
            <m:r>
              <m:rPr>
                <m:sty m:val="p"/>
              </m:rPr>
              <m:t>∩</m:t>
            </m:r>
            <m:r>
              <m:rPr>
                <m:sty m:val="i"/>
              </m:rPr>
              <m:t>B</m:t>
            </m:r>
            <m:r>
              <m:rPr>
                <m:sty m:val="p"/>
              </m:rPr>
              <m:t>|</m:t>
            </m:r>
            <m:r>
              <m:rPr>
                <m:sty m:val="p"/>
              </m:rPr>
              <m:t>−</m:t>
            </m:r>
            <m:r>
              <m:rPr>
                <m:sty m:val="p"/>
              </m:rPr>
              <m:t>|</m:t>
            </m:r>
            <m:r>
              <m:rPr>
                <m:sty m:val="i"/>
              </m:rPr>
              <m:t>A</m:t>
            </m:r>
            <m:r>
              <m:rPr>
                <m:sty m:val="p"/>
              </m:rPr>
              <m:t>∩</m:t>
            </m:r>
            <m:r>
              <m:rPr>
                <m:sty m:val="i"/>
              </m:rPr>
              <m:t>C</m:t>
            </m:r>
            <m:r>
              <m:rPr>
                <m:sty m:val="p"/>
              </m:rPr>
              <m:t>|</m:t>
            </m:r>
            <m:r>
              <m:rPr>
                <m:sty m:val="p"/>
              </m:rPr>
              <m:t>−</m:t>
            </m:r>
            <m:r>
              <m:rPr>
                <m:sty m:val="p"/>
              </m:rPr>
              <m:t>|</m:t>
            </m:r>
            <m:r>
              <m:rPr>
                <m:sty m:val="i"/>
              </m:rPr>
              <m:t>B</m:t>
            </m:r>
            <m:r>
              <m:rPr>
                <m:sty m:val="p"/>
              </m:rPr>
              <m:t>∩</m:t>
            </m:r>
            <m:r>
              <m:rPr>
                <m:sty m:val="i"/>
              </m:rPr>
              <m:t>C</m:t>
            </m:r>
            <m:r>
              <m:rPr>
                <m:sty m:val="p"/>
              </m:rPr>
              <m:t>|</m:t>
            </m:r>
            <m:r>
              <m:rPr>
                <m:sty m:val="p"/>
              </m:rPr>
              <m:t>+</m:t>
            </m:r>
            <m:r>
              <m:rPr>
                <m:sty m:val="p"/>
              </m:rPr>
              <m:t>|</m:t>
            </m:r>
            <m:r>
              <m:rPr>
                <m:sty m:val="i"/>
              </m:rPr>
              <m:t>A</m:t>
            </m:r>
            <m:r>
              <m:rPr>
                <m:sty m:val="p"/>
              </m:rPr>
              <m:t>∩</m:t>
            </m:r>
            <m:r>
              <m:rPr>
                <m:sty m:val="i"/>
              </m:rPr>
              <m:t>B</m:t>
            </m:r>
            <m:r>
              <m:rPr>
                <m:sty m:val="p"/>
              </m:rPr>
              <m:t>∩</m:t>
            </m:r>
            <m:r>
              <m:rPr>
                <m:sty m:val="i"/>
              </m:rPr>
              <m:t>C</m:t>
            </m:r>
            <m:r>
              <m:rPr>
                <m:sty m:val="p"/>
              </m:rPr>
              <m:t>|</m:t>
            </m:r>
          </m:e>
        </m:box>
      </m:oMath>
    </w:p>
    <w:p>
      <w:r>
        <w:rPr>
          <w:i/>
          <w:color w:val="64748B"/>
        </w:rPr>
        <w:t>Accessibility Description: inclusion exclusion formula for cardinality of three sets union</w:t>
      </w:r>
    </w:p>
    <w:p>
      <w:r>
        <w:rPr>
          <w:b/>
          <w:color w:val="1E3A8A"/>
        </w:rPr>
        <w:t>Unicode Linear Math: |A ∪ B ∪ C| = |A| + |B| + |C| - |A ∩ B| - |A ∩ C| - |B ∩ C| + |A ∩ B ∩ C|</w:t>
      </w:r>
    </w:p>
    <w:p>
      <w:pPr>
        <w:spacing w:after="360"/>
      </w:pPr>
      <w:r>
        <w:rPr>
          <w:color w:val="B91C1C"/>
        </w:rPr>
        <w:t>Keyboard Complexity Score (KCS): 107.0</w:t>
      </w:r>
    </w:p>
    <w:p>
      <w:pPr>
        <w:pStyle w:val="Heading3"/>
      </w:pPr>
      <w:r>
        <w:t>182. Cartesian Product Definition</w:t>
      </w:r>
    </w:p>
    <w:p>
      <w:pPr>
        <w:spacing w:before="120" w:after="120"/>
      </w:pPr>
      <m:oMath>
        <m:box>
          <m:e>
            <m:r>
              <m:rPr>
                <m:sty m:val="i"/>
              </m:rPr>
              <m:t>A</m:t>
            </m:r>
            <m:r>
              <m:rPr>
                <m:sty m:val="p"/>
              </m:rPr>
              <m:t>×</m:t>
            </m:r>
            <m:r>
              <m:rPr>
                <m:sty m:val="i"/>
              </m:rPr>
              <m:t>B</m:t>
            </m:r>
            <m:r>
              <m:rPr>
                <m:sty m:val="p"/>
              </m:rPr>
              <m:t>=</m:t>
            </m:r>
            <m:r>
              <m:rPr>
                <m:sty m:val="p"/>
              </m:rPr>
              <m:t>{</m:t>
            </m:r>
            <m:r>
              <m:rPr>
                <m:sty m:val="p"/>
              </m:rPr>
              <m:t>(</m:t>
            </m:r>
            <m:r>
              <m:rPr>
                <m:sty m:val="i"/>
              </m:rPr>
              <m:t>a</m:t>
            </m:r>
            <m:r>
              <m:rPr>
                <m:sty m:val="p"/>
              </m:rPr>
              <m:t>,</m:t>
            </m:r>
            <m:r>
              <m:rPr>
                <m:sty m:val="i"/>
              </m:rPr>
              <m:t>b</m:t>
            </m:r>
            <m:r>
              <m:rPr>
                <m:sty m:val="p"/>
              </m:rPr>
              <m:t>)</m:t>
            </m:r>
            <m:r>
              <m:rPr>
                <m:sty m:val="p"/>
              </m:rPr>
              <m:t>∣</m:t>
            </m:r>
            <m:r>
              <m:rPr>
                <m:sty m:val="i"/>
              </m:rPr>
              <m:t>a</m:t>
            </m:r>
            <m:r>
              <m:rPr>
                <m:sty m:val="p"/>
              </m:rPr>
              <m:t>∈</m:t>
            </m:r>
            <m:r>
              <m:rPr>
                <m:sty m:val="i"/>
              </m:rPr>
              <m:t>A</m:t>
            </m:r>
            <m:r>
              <m:rPr>
                <m:sty m:val="p"/>
              </m:rPr>
              <m:t>∧</m:t>
            </m:r>
            <m:r>
              <m:rPr>
                <m:sty m:val="i"/>
              </m:rPr>
              <m:t>b</m:t>
            </m:r>
            <m:r>
              <m:rPr>
                <m:sty m:val="p"/>
              </m:rPr>
              <m:t>∈</m:t>
            </m:r>
            <m:r>
              <m:rPr>
                <m:sty m:val="i"/>
              </m:rPr>
              <m:t>B</m:t>
            </m:r>
            <m:r>
              <m:rPr>
                <m:sty m:val="p"/>
              </m:rPr>
              <m:t>}</m:t>
            </m:r>
          </m:e>
        </m:box>
      </m:oMath>
    </w:p>
    <w:p>
      <w:r>
        <w:rPr>
          <w:i/>
          <w:color w:val="64748B"/>
        </w:rPr>
        <w:t>Accessibility Description: A cross B equals the set of all ordered pairs a b such that a is in A and b is in B</w:t>
      </w:r>
    </w:p>
    <w:p>
      <w:r>
        <w:rPr>
          <w:b/>
          <w:color w:val="1E3A8A"/>
        </w:rPr>
        <w:t>Unicode Linear Math: A × B = \{ (a, b) \mid a in A land b in B \}</w:t>
      </w:r>
    </w:p>
    <w:p>
      <w:pPr>
        <w:spacing w:after="360"/>
      </w:pPr>
      <w:r>
        <w:rPr>
          <w:color w:val="B91C1C"/>
        </w:rPr>
        <w:t>Keyboard Complexity Score (KCS): 56.5</w:t>
      </w:r>
    </w:p>
    <w:p>
      <w:pPr>
        <w:pStyle w:val="Heading3"/>
      </w:pPr>
      <w:r>
        <w:t>183. Power Set Cardinality</w:t>
      </w:r>
    </w:p>
    <w:p>
      <w:pPr>
        <w:spacing w:before="120" w:after="120"/>
      </w:pPr>
      <m:oMath>
        <m:box>
          <m:e>
            <m:r>
              <m:rPr>
                <m:sty m:val="p"/>
              </m:rPr>
              <m:t>|</m:t>
            </m:r>
            <m:r>
              <m:rPr>
                <m:sty m:val="i"/>
              </m:rPr>
              <m:t>𝒫</m:t>
            </m:r>
            <m:r>
              <m:rPr>
                <m:sty m:val="p"/>
              </m:rPr>
              <m:t>(</m:t>
            </m:r>
            <m:r>
              <m:rPr>
                <m:sty m:val="i"/>
              </m:rPr>
              <m:t>S</m:t>
            </m:r>
            <m:r>
              <m:rPr>
                <m:sty m:val="p"/>
              </m:rPr>
              <m:t>)</m:t>
            </m:r>
            <m:r>
              <m:rPr>
                <m:sty m:val="p"/>
              </m:rPr>
              <m:t>|</m:t>
            </m:r>
            <m:r>
              <m:rPr>
                <m:sty m:val="p"/>
              </m:rPr>
              <m:t>=</m:t>
            </m:r>
            <m:sSup>
              <m:e>
                <m:r>
                  <m:rPr>
                    <m:sty m:val="p"/>
                  </m:rPr>
                  <m:t>2</m:t>
                </m:r>
              </m:e>
              <m:sup>
                <m:box>
                  <m:e>
                    <m:r>
                      <m:rPr>
                        <m:sty m:val="p"/>
                      </m:rPr>
                      <m:t>|</m:t>
                    </m:r>
                    <m:r>
                      <m:rPr>
                        <m:sty m:val="i"/>
                      </m:rPr>
                      <m:t>S</m:t>
                    </m:r>
                    <m:r>
                      <m:rPr>
                        <m:sty m:val="p"/>
                      </m:rPr>
                      <m:t>|</m:t>
                    </m:r>
                  </m:e>
                </m:box>
              </m:sup>
            </m:sSup>
          </m:e>
        </m:box>
      </m:oMath>
    </w:p>
    <w:p>
      <w:r>
        <w:rPr>
          <w:i/>
          <w:color w:val="64748B"/>
        </w:rPr>
        <w:t>Accessibility Description: cardinality of power set of S equals 2 to the power of cardinality of S</w:t>
      </w:r>
    </w:p>
    <w:p>
      <w:r>
        <w:rPr>
          <w:b/>
          <w:color w:val="1E3A8A"/>
        </w:rPr>
        <w:t>Unicode Linear Math: |\scriptP(S)| = 2^(|S|)</w:t>
      </w:r>
    </w:p>
    <w:p>
      <w:pPr>
        <w:spacing w:after="360"/>
      </w:pPr>
      <w:r>
        <w:rPr>
          <w:color w:val="B91C1C"/>
        </w:rPr>
        <w:t>Keyboard Complexity Score (KCS): 38.5</w:t>
      </w:r>
    </w:p>
    <w:p>
      <w:pPr>
        <w:pStyle w:val="Heading3"/>
      </w:pPr>
      <w:r>
        <w:t>184. Function Injection Definition</w:t>
      </w:r>
    </w:p>
    <w:p>
      <w:pPr>
        <w:spacing w:before="120" w:after="120"/>
      </w:pPr>
      <m:oMath>
        <m:box>
          <m:e>
            <m:r>
              <m:rPr>
                <m:sty m:val="p"/>
              </m:rPr>
              <m:t>∀</m:t>
            </m:r>
            <m:sSub>
              <m:e>
                <m:r>
                  <m:rPr>
                    <m:sty m:val="i"/>
                  </m:rPr>
                  <m:t>x</m:t>
                </m:r>
              </m:e>
              <m:sub>
                <m:r>
                  <m:rPr>
                    <m:sty m:val="p"/>
                  </m:rPr>
                  <m:t>1</m:t>
                </m:r>
              </m:sub>
            </m:sSub>
            <m:r>
              <m:rPr>
                <m:sty m:val="p"/>
              </m:rPr>
              <m:t>,</m:t>
            </m:r>
            <m:sSub>
              <m:e>
                <m:r>
                  <m:rPr>
                    <m:sty m:val="i"/>
                  </m:rPr>
                  <m:t>x</m:t>
                </m:r>
              </m:e>
              <m:sub>
                <m:r>
                  <m:rPr>
                    <m:sty m:val="p"/>
                  </m:rPr>
                  <m:t>2</m:t>
                </m:r>
              </m:sub>
            </m:sSub>
            <m:r>
              <m:rPr>
                <m:sty m:val="p"/>
              </m:rPr>
              <m:t>∈</m:t>
            </m:r>
            <m:r>
              <m:rPr>
                <m:sty m:val="i"/>
              </m:rPr>
              <m:t>A</m:t>
            </m:r>
            <m:r>
              <m:rPr>
                <m:sty m:val="p"/>
              </m:rPr>
              <m:t>,</m:t>
            </m:r>
            <m:r>
              <m:t/>
            </m:r>
            <m:r>
              <m:rPr>
                <m:sty m:val="i"/>
              </m:rPr>
              <m:t>f</m:t>
            </m:r>
            <m:r>
              <m:rPr>
                <m:sty m:val="p"/>
              </m:rPr>
              <m:t>(</m:t>
            </m:r>
            <m:sSub>
              <m:e>
                <m:r>
                  <m:rPr>
                    <m:sty m:val="i"/>
                  </m:rPr>
                  <m:t>x</m:t>
                </m:r>
              </m:e>
              <m:sub>
                <m:r>
                  <m:rPr>
                    <m:sty m:val="p"/>
                  </m:rPr>
                  <m:t>1</m:t>
                </m:r>
              </m:sub>
            </m:sSub>
            <m:r>
              <m:rPr>
                <m:sty m:val="p"/>
              </m:rPr>
              <m:t>)</m:t>
            </m:r>
            <m:r>
              <m:rPr>
                <m:sty m:val="p"/>
              </m:rPr>
              <m:t>=</m:t>
            </m:r>
            <m:r>
              <m:rPr>
                <m:sty m:val="i"/>
              </m:rPr>
              <m:t>f</m:t>
            </m:r>
            <m:r>
              <m:rPr>
                <m:sty m:val="p"/>
              </m:rPr>
              <m:t>(</m:t>
            </m:r>
            <m:sSub>
              <m:e>
                <m:r>
                  <m:rPr>
                    <m:sty m:val="i"/>
                  </m:rPr>
                  <m:t>x</m:t>
                </m:r>
              </m:e>
              <m:sub>
                <m:r>
                  <m:rPr>
                    <m:sty m:val="p"/>
                  </m:rPr>
                  <m:t>2</m:t>
                </m:r>
              </m:sub>
            </m:sSub>
            <m:r>
              <m:rPr>
                <m:sty m:val="p"/>
              </m:rPr>
              <m:t>)</m:t>
            </m:r>
            <m:r>
              <m:rPr>
                <m:sty m:val="i"/>
              </m:rPr>
              <m:t>⟹</m:t>
            </m:r>
            <m:sSub>
              <m:e>
                <m:r>
                  <m:rPr>
                    <m:sty m:val="i"/>
                  </m:rPr>
                  <m:t>x</m:t>
                </m:r>
              </m:e>
              <m:sub>
                <m:r>
                  <m:rPr>
                    <m:sty m:val="p"/>
                  </m:rPr>
                  <m:t>1</m:t>
                </m:r>
              </m:sub>
            </m:sSub>
            <m:r>
              <m:rPr>
                <m:sty m:val="p"/>
              </m:rPr>
              <m:t>=</m:t>
            </m:r>
            <m:sSub>
              <m:e>
                <m:r>
                  <m:rPr>
                    <m:sty m:val="i"/>
                  </m:rPr>
                  <m:t>x</m:t>
                </m:r>
              </m:e>
              <m:sub>
                <m:r>
                  <m:rPr>
                    <m:sty m:val="p"/>
                  </m:rPr>
                  <m:t>2</m:t>
                </m:r>
              </m:sub>
            </m:sSub>
          </m:e>
        </m:box>
      </m:oMath>
    </w:p>
    <w:p>
      <w:r>
        <w:rPr>
          <w:i/>
          <w:color w:val="64748B"/>
        </w:rPr>
        <w:t>Accessibility Description: for all x 1 and x 2 in A, f of x 1 equals f of x 2 implies x 1 equals x 2</w:t>
      </w:r>
    </w:p>
    <w:p>
      <w:r>
        <w:rPr>
          <w:b/>
          <w:color w:val="1E3A8A"/>
        </w:rPr>
        <w:t>Unicode Linear Math: ∀ x_1, x_2 in A, f(x_1) = f(x_2) \implies x_1 = x_2</w:t>
      </w:r>
    </w:p>
    <w:p>
      <w:pPr>
        <w:spacing w:after="360"/>
      </w:pPr>
      <w:r>
        <w:rPr>
          <w:color w:val="B91C1C"/>
        </w:rPr>
        <w:t>Keyboard Complexity Score (KCS): 75.5</w:t>
      </w:r>
    </w:p>
    <w:p>
      <w:pPr>
        <w:pStyle w:val="Heading3"/>
      </w:pPr>
      <w:r>
        <w:t>185. Function Surjection Definition</w:t>
      </w:r>
    </w:p>
    <w:p>
      <w:pPr>
        <w:spacing w:before="120" w:after="120"/>
      </w:pPr>
      <m:oMath>
        <m:box>
          <m:e>
            <m:r>
              <m:rPr>
                <m:sty m:val="p"/>
              </m:rPr>
              <m:t>∀</m:t>
            </m:r>
            <m:r>
              <m:rPr>
                <m:sty m:val="i"/>
              </m:rPr>
              <m:t>y</m:t>
            </m:r>
            <m:r>
              <m:rPr>
                <m:sty m:val="p"/>
              </m:rPr>
              <m:t>∈</m:t>
            </m:r>
            <m:r>
              <m:rPr>
                <m:sty m:val="i"/>
              </m:rPr>
              <m:t>B</m:t>
            </m:r>
            <m:r>
              <m:rPr>
                <m:sty m:val="p"/>
              </m:rPr>
              <m:t>,</m:t>
            </m:r>
            <m:r>
              <m:t/>
            </m:r>
            <m:r>
              <m:rPr>
                <m:sty m:val="p"/>
              </m:rPr>
              <m:t>∃</m:t>
            </m:r>
            <m:r>
              <m:rPr>
                <m:sty m:val="i"/>
              </m:rPr>
              <m:t>x</m:t>
            </m:r>
            <m:r>
              <m:rPr>
                <m:sty m:val="p"/>
              </m:rPr>
              <m:t>∈</m:t>
            </m:r>
            <m:r>
              <m:rPr>
                <m:sty m:val="i"/>
              </m:rPr>
              <m:t>A</m:t>
            </m:r>
            <m:r>
              <m:t/>
            </m:r>
            <m:r>
              <m:rPr>
                <m:nor/>
              </m:rPr>
              <m:t>s.t.</m:t>
            </m:r>
            <m:r>
              <m:t/>
            </m:r>
            <m:r>
              <m:rPr>
                <m:sty m:val="i"/>
              </m:rPr>
              <m:t>f</m:t>
            </m:r>
            <m:r>
              <m:rPr>
                <m:sty m:val="p"/>
              </m:rPr>
              <m:t>(</m:t>
            </m:r>
            <m:r>
              <m:rPr>
                <m:sty m:val="i"/>
              </m:rPr>
              <m:t>x</m:t>
            </m:r>
            <m:r>
              <m:rPr>
                <m:sty m:val="p"/>
              </m:rPr>
              <m:t>)</m:t>
            </m:r>
            <m:r>
              <m:rPr>
                <m:sty m:val="p"/>
              </m:rPr>
              <m:t>=</m:t>
            </m:r>
            <m:r>
              <m:rPr>
                <m:sty m:val="i"/>
              </m:rPr>
              <m:t>y</m:t>
            </m:r>
          </m:e>
        </m:box>
      </m:oMath>
    </w:p>
    <w:p>
      <w:r>
        <w:rPr>
          <w:i/>
          <w:color w:val="64748B"/>
        </w:rPr>
        <w:t>Accessibility Description: for all y in B, there exists x in A such that f of x equals y</w:t>
      </w:r>
    </w:p>
    <w:p>
      <w:r>
        <w:rPr>
          <w:b/>
          <w:color w:val="1E3A8A"/>
        </w:rPr>
        <w:t>Unicode Linear Math: ∀ y in B, ∃ x in A "s.t." f(x) = y</w:t>
      </w:r>
    </w:p>
    <w:p>
      <w:pPr>
        <w:spacing w:after="360"/>
      </w:pPr>
      <w:r>
        <w:rPr>
          <w:color w:val="B91C1C"/>
        </w:rPr>
        <w:t>Keyboard Complexity Score (KCS): 40.0</w:t>
      </w:r>
    </w:p>
    <w:p>
      <w:pPr>
        <w:pStyle w:val="Heading3"/>
      </w:pPr>
      <w:r>
        <w:t>186. Fibonacci Recurrence Relation</w:t>
      </w:r>
    </w:p>
    <w:p>
      <w:pPr>
        <w:spacing w:before="120" w:after="120"/>
      </w:pPr>
      <m:oMath>
        <m:box>
          <m:e>
            <m:sSub>
              <m:e>
                <m:r>
                  <m:rPr>
                    <m:sty m:val="i"/>
                  </m:rPr>
                  <m:t>F</m:t>
                </m:r>
              </m:e>
              <m:sub>
                <m:r>
                  <m:rPr>
                    <m:sty m:val="i"/>
                  </m:rPr>
                  <m:t>n</m:t>
                </m:r>
              </m:sub>
            </m:sSub>
            <m:r>
              <m:rPr>
                <m:sty m:val="p"/>
              </m:rPr>
              <m:t>=</m:t>
            </m:r>
            <m:sSub>
              <m:e>
                <m:r>
                  <m:rPr>
                    <m:sty m:val="i"/>
                  </m:rPr>
                  <m:t>F</m:t>
                </m:r>
              </m:e>
              <m:sub>
                <m:box>
                  <m:e>
                    <m:r>
                      <m:rPr>
                        <m:sty m:val="i"/>
                      </m:rPr>
                      <m:t>n</m:t>
                    </m:r>
                    <m:r>
                      <m:rPr>
                        <m:sty m:val="p"/>
                      </m:rPr>
                      <m:t>−</m:t>
                    </m:r>
                    <m:r>
                      <m:rPr>
                        <m:sty m:val="p"/>
                      </m:rPr>
                      <m:t>1</m:t>
                    </m:r>
                  </m:e>
                </m:box>
              </m:sub>
            </m:sSub>
            <m:r>
              <m:rPr>
                <m:sty m:val="p"/>
              </m:rPr>
              <m:t>+</m:t>
            </m:r>
            <m:sSub>
              <m:e>
                <m:r>
                  <m:rPr>
                    <m:sty m:val="i"/>
                  </m:rPr>
                  <m:t>F</m:t>
                </m:r>
              </m:e>
              <m:sub>
                <m:box>
                  <m:e>
                    <m:r>
                      <m:rPr>
                        <m:sty m:val="i"/>
                      </m:rPr>
                      <m:t>n</m:t>
                    </m:r>
                    <m:r>
                      <m:rPr>
                        <m:sty m:val="p"/>
                      </m:rPr>
                      <m:t>−</m:t>
                    </m:r>
                    <m:r>
                      <m:rPr>
                        <m:sty m:val="p"/>
                      </m:rPr>
                      <m:t>2</m:t>
                    </m:r>
                  </m:e>
                </m:box>
              </m:sub>
            </m:sSub>
            <m:r>
              <m:t/>
            </m:r>
            <m:r>
              <m:rPr>
                <m:sty m:val="p"/>
              </m:rPr>
              <m:t>(</m:t>
            </m:r>
            <m:sSub>
              <m:e>
                <m:r>
                  <m:rPr>
                    <m:sty m:val="i"/>
                  </m:rPr>
                  <m:t>F</m:t>
                </m:r>
              </m:e>
              <m:sub>
                <m:r>
                  <m:rPr>
                    <m:sty m:val="p"/>
                  </m:rPr>
                  <m:t>0</m:t>
                </m:r>
              </m:sub>
            </m:sSub>
            <m:r>
              <m:rPr>
                <m:sty m:val="p"/>
              </m:rPr>
              <m:t>=</m:t>
            </m:r>
            <m:r>
              <m:rPr>
                <m:sty m:val="p"/>
              </m:rPr>
              <m:t>0</m:t>
            </m:r>
            <m:r>
              <m:rPr>
                <m:sty m:val="p"/>
              </m:rPr>
              <m:t>,</m:t>
            </m:r>
            <m:sSub>
              <m:e>
                <m:r>
                  <m:rPr>
                    <m:sty m:val="i"/>
                  </m:rPr>
                  <m:t>F</m:t>
                </m:r>
              </m:e>
              <m:sub>
                <m:r>
                  <m:rPr>
                    <m:sty m:val="p"/>
                  </m:rPr>
                  <m:t>1</m:t>
                </m:r>
              </m:sub>
            </m:sSub>
            <m:r>
              <m:rPr>
                <m:sty m:val="p"/>
              </m:rPr>
              <m:t>=</m:t>
            </m:r>
            <m:r>
              <m:rPr>
                <m:sty m:val="p"/>
              </m:rPr>
              <m:t>1</m:t>
            </m:r>
            <m:r>
              <m:rPr>
                <m:sty m:val="p"/>
              </m:rPr>
              <m:t>)</m:t>
            </m:r>
          </m:e>
        </m:box>
      </m:oMath>
    </w:p>
    <w:p>
      <w:r>
        <w:rPr>
          <w:i/>
          <w:color w:val="64748B"/>
        </w:rPr>
        <w:t>Accessibility Description: Fibonacci recurrence relation F n equals F n minus 1 plus F n minus 2</w:t>
      </w:r>
    </w:p>
    <w:p>
      <w:r>
        <w:rPr>
          <w:b/>
          <w:color w:val="1E3A8A"/>
        </w:rPr>
        <w:t>Unicode Linear Math: F_n = F_(n-1) + F_(n-2) (F_0=0, F_1=1)</w:t>
      </w:r>
    </w:p>
    <w:p>
      <w:pPr>
        <w:spacing w:after="360"/>
      </w:pPr>
      <w:r>
        <w:rPr>
          <w:color w:val="B91C1C"/>
        </w:rPr>
        <w:t>Keyboard Complexity Score (KCS): 65.0</w:t>
      </w:r>
    </w:p>
    <w:p>
      <w:pPr>
        <w:pStyle w:val="Heading3"/>
      </w:pPr>
      <w:r>
        <w:t>187. Geometric Recurrence Relation</w:t>
      </w:r>
    </w:p>
    <w:p>
      <w:pPr>
        <w:spacing w:before="120" w:after="120"/>
      </w:pPr>
      <m:oMath>
        <m:box>
          <m:e>
            <m:sSub>
              <m:e>
                <m:r>
                  <m:rPr>
                    <m:sty m:val="i"/>
                  </m:rPr>
                  <m:t>a</m:t>
                </m:r>
              </m:e>
              <m:sub>
                <m:r>
                  <m:rPr>
                    <m:sty m:val="i"/>
                  </m:rPr>
                  <m:t>n</m:t>
                </m:r>
              </m:sub>
            </m:sSub>
            <m:r>
              <m:rPr>
                <m:sty m:val="p"/>
              </m:rPr>
              <m:t>=</m:t>
            </m:r>
            <m:r>
              <m:rPr>
                <m:sty m:val="i"/>
              </m:rPr>
              <m:t>r</m:t>
            </m:r>
            <m:sSub>
              <m:e>
                <m:r>
                  <m:rPr>
                    <m:sty m:val="i"/>
                  </m:rPr>
                  <m:t>a</m:t>
                </m:r>
              </m:e>
              <m:sub>
                <m:box>
                  <m:e>
                    <m:r>
                      <m:rPr>
                        <m:sty m:val="i"/>
                      </m:rPr>
                      <m:t>n</m:t>
                    </m:r>
                    <m:r>
                      <m:rPr>
                        <m:sty m:val="p"/>
                      </m:rPr>
                      <m:t>−</m:t>
                    </m:r>
                    <m:r>
                      <m:rPr>
                        <m:sty m:val="p"/>
                      </m:rPr>
                      <m:t>1</m:t>
                    </m:r>
                  </m:e>
                </m:box>
              </m:sub>
            </m:sSub>
          </m:e>
        </m:box>
      </m:oMath>
    </w:p>
    <w:p>
      <w:r>
        <w:rPr>
          <w:i/>
          <w:color w:val="64748B"/>
        </w:rPr>
        <w:t>Accessibility Description: recurrence relation a n equals r times a n minus 1</w:t>
      </w:r>
    </w:p>
    <w:p>
      <w:r>
        <w:rPr>
          <w:b/>
          <w:color w:val="1E3A8A"/>
        </w:rPr>
        <w:t>Unicode Linear Math: a_n = r a_(n-1)</w:t>
      </w:r>
    </w:p>
    <w:p>
      <w:pPr>
        <w:spacing w:after="360"/>
      </w:pPr>
      <w:r>
        <w:rPr>
          <w:color w:val="B91C1C"/>
        </w:rPr>
        <w:t>Keyboard Complexity Score (KCS): 23.0</w:t>
      </w:r>
    </w:p>
    <w:p>
      <w:pPr>
        <w:pStyle w:val="Heading3"/>
      </w:pPr>
      <w:r>
        <w:t>188. Mathematical Induction Step</w:t>
      </w:r>
    </w:p>
    <w:p>
      <w:pPr>
        <w:spacing w:before="120" w:after="120"/>
      </w:pPr>
      <m:oMath>
        <m:box>
          <m:e>
            <m:r>
              <m:rPr>
                <m:sty m:val="i"/>
              </m:rPr>
              <m:t>P</m:t>
            </m:r>
            <m:r>
              <m:rPr>
                <m:sty m:val="p"/>
              </m:rPr>
              <m:t>(</m:t>
            </m:r>
            <m:r>
              <m:rPr>
                <m:sty m:val="i"/>
              </m:rPr>
              <m:t>k</m:t>
            </m:r>
            <m:r>
              <m:rPr>
                <m:sty m:val="p"/>
              </m:rPr>
              <m:t>)</m:t>
            </m:r>
            <m:r>
              <m:rPr>
                <m:sty m:val="i"/>
              </m:rPr>
              <m:t>⟹</m:t>
            </m:r>
            <m:r>
              <m:rPr>
                <m:sty m:val="i"/>
              </m:rPr>
              <m:t>P</m:t>
            </m:r>
            <m:r>
              <m:rPr>
                <m:sty m:val="p"/>
              </m:rPr>
              <m:t>(</m:t>
            </m:r>
            <m:r>
              <m:rPr>
                <m:sty m:val="i"/>
              </m:rPr>
              <m:t>k</m:t>
            </m:r>
            <m:r>
              <m:rPr>
                <m:sty m:val="p"/>
              </m:rPr>
              <m:t>+</m:t>
            </m:r>
            <m:r>
              <m:rPr>
                <m:sty m:val="p"/>
              </m:rPr>
              <m:t>1</m:t>
            </m:r>
            <m:r>
              <m:rPr>
                <m:sty m:val="p"/>
              </m:rPr>
              <m:t>)</m:t>
            </m:r>
          </m:e>
        </m:box>
      </m:oMath>
    </w:p>
    <w:p>
      <w:r>
        <w:rPr>
          <w:i/>
          <w:color w:val="64748B"/>
        </w:rPr>
        <w:t>Accessibility Description: inductive step P of k implies P of k plus 1</w:t>
      </w:r>
    </w:p>
    <w:p>
      <w:r>
        <w:rPr>
          <w:b/>
          <w:color w:val="1E3A8A"/>
        </w:rPr>
        <w:t>Unicode Linear Math: P(k) \implies P(k+1)</w:t>
      </w:r>
    </w:p>
    <w:p>
      <w:pPr>
        <w:spacing w:after="360"/>
      </w:pPr>
      <w:r>
        <w:rPr>
          <w:color w:val="B91C1C"/>
        </w:rPr>
        <w:t>Keyboard Complexity Score (KCS): 28.5</w:t>
      </w:r>
    </w:p>
    <w:p>
      <w:pPr>
        <w:pStyle w:val="Heading3"/>
      </w:pPr>
      <w:r>
        <w:t>189. Sum of First n Integers</w:t>
      </w:r>
    </w:p>
    <w:p>
      <w:pPr>
        <w:spacing w:before="120" w:after="120"/>
      </w:pPr>
      <m:oMath>
        <m:box>
          <m:e>
            <m:nary>
              <m:naryPr>
                <m:chr m:val="∑"/>
                <m:limLoc m:val="undOvr"/>
              </m:naryPr>
              <m:sub>
                <m:box>
                  <m:e>
                    <m:r>
                      <m:rPr>
                        <m:sty m:val="i"/>
                      </m:rPr>
                      <m:t>i</m:t>
                    </m:r>
                    <m:r>
                      <m:rPr>
                        <m:sty m:val="p"/>
                      </m:rPr>
                      <m:t>=</m:t>
                    </m:r>
                    <m:r>
                      <m:rPr>
                        <m:sty m:val="p"/>
                      </m:rPr>
                      <m:t>1</m:t>
                    </m:r>
                  </m:e>
                </m:box>
              </m:sub>
              <m:sup>
                <m:box>
                  <m:e>
                    <m:r>
                      <m:rPr>
                        <m:sty m:val="i"/>
                      </m:rPr>
                      <m:t>n</m:t>
                    </m:r>
                  </m:e>
                </m:box>
              </m:sup>
              <m:e>
                <m:r>
                  <m:rPr>
                    <m:sty m:val="i"/>
                  </m:rPr>
                  <m:t>i</m:t>
                </m:r>
                <m:r>
                  <m:rPr>
                    <m:sty m:val="p"/>
                  </m:rPr>
                  <m:t>=</m:t>
                </m:r>
                <m:f>
                  <m:num>
                    <m:box>
                      <m:e>
                        <m:r>
                          <m:rPr>
                            <m:sty m:val="i"/>
                          </m:rPr>
                          <m:t>n</m:t>
                        </m:r>
                        <m:r>
                          <m:rPr>
                            <m:sty m:val="p"/>
                          </m:rPr>
                          <m:t>(</m:t>
                        </m:r>
                        <m:r>
                          <m:rPr>
                            <m:sty m:val="i"/>
                          </m:rPr>
                          <m:t>n</m:t>
                        </m:r>
                        <m:r>
                          <m:rPr>
                            <m:sty m:val="p"/>
                          </m:rPr>
                          <m:t>+</m:t>
                        </m:r>
                        <m:r>
                          <m:rPr>
                            <m:sty m:val="p"/>
                          </m:rPr>
                          <m:t>1</m:t>
                        </m:r>
                        <m:r>
                          <m:rPr>
                            <m:sty m:val="p"/>
                          </m:rPr>
                          <m:t>)</m:t>
                        </m:r>
                      </m:e>
                    </m:box>
                  </m:num>
                  <m:den>
                    <m:box>
                      <m:e>
                        <m:r>
                          <m:rPr>
                            <m:sty m:val="p"/>
                          </m:rPr>
                          <m:t>2</m:t>
                        </m:r>
                      </m:e>
                    </m:box>
                  </m:den>
                </m:f>
              </m:e>
            </m:nary>
          </m:e>
        </m:box>
      </m:oMath>
    </w:p>
    <w:p>
      <w:r>
        <w:rPr>
          <w:i/>
          <w:color w:val="64748B"/>
        </w:rPr>
        <w:t>Accessibility Description: the sum from i equals 1 to n of i equals n times n plus 1, all over 2</w:t>
      </w:r>
    </w:p>
    <w:p>
      <w:r>
        <w:rPr>
          <w:b/>
          <w:color w:val="1E3A8A"/>
        </w:rPr>
        <w:t>Unicode Linear Math: \sum_(i=1)^n i = (n(n+1))/2</w:t>
      </w:r>
    </w:p>
    <w:p>
      <w:pPr>
        <w:spacing w:after="360"/>
      </w:pPr>
      <w:r>
        <w:rPr>
          <w:color w:val="B91C1C"/>
        </w:rPr>
        <w:t>Keyboard Complexity Score (KCS): 53.5</w:t>
      </w:r>
    </w:p>
    <w:p>
      <w:pPr>
        <w:pStyle w:val="Heading3"/>
      </w:pPr>
      <w:r>
        <w:t>190. Sum of First n Squares</w:t>
      </w:r>
    </w:p>
    <w:p>
      <w:pPr>
        <w:spacing w:before="120" w:after="120"/>
      </w:pPr>
      <m:oMath>
        <m:box>
          <m:e>
            <m:nary>
              <m:naryPr>
                <m:chr m:val="∑"/>
                <m:limLoc m:val="undOvr"/>
              </m:naryPr>
              <m:sub>
                <m:box>
                  <m:e>
                    <m:r>
                      <m:rPr>
                        <m:sty m:val="i"/>
                      </m:rPr>
                      <m:t>i</m:t>
                    </m:r>
                    <m:r>
                      <m:rPr>
                        <m:sty m:val="p"/>
                      </m:rPr>
                      <m:t>=</m:t>
                    </m:r>
                    <m:r>
                      <m:rPr>
                        <m:sty m:val="p"/>
                      </m:rPr>
                      <m:t>1</m:t>
                    </m:r>
                  </m:e>
                </m:box>
              </m:sub>
              <m:sup>
                <m:box>
                  <m:e>
                    <m:r>
                      <m:rPr>
                        <m:sty m:val="i"/>
                      </m:rPr>
                      <m:t>n</m:t>
                    </m:r>
                  </m:e>
                </m:box>
              </m:sup>
              <m:e>
                <m:sSup>
                  <m:e>
                    <m:r>
                      <m:rPr>
                        <m:sty m:val="i"/>
                      </m:rPr>
                      <m:t>i</m:t>
                    </m:r>
                  </m:e>
                  <m:sup>
                    <m:r>
                      <m:rPr>
                        <m:sty m:val="p"/>
                      </m:rPr>
                      <m:t>2</m:t>
                    </m:r>
                  </m:sup>
                </m:sSup>
                <m:r>
                  <m:rPr>
                    <m:sty m:val="p"/>
                  </m:rPr>
                  <m:t>=</m:t>
                </m:r>
                <m:f>
                  <m:num>
                    <m:box>
                      <m:e>
                        <m:r>
                          <m:rPr>
                            <m:sty m:val="i"/>
                          </m:rPr>
                          <m:t>n</m:t>
                        </m:r>
                        <m:r>
                          <m:rPr>
                            <m:sty m:val="p"/>
                          </m:rPr>
                          <m:t>(</m:t>
                        </m:r>
                        <m:r>
                          <m:rPr>
                            <m:sty m:val="i"/>
                          </m:rPr>
                          <m:t>n</m:t>
                        </m:r>
                        <m:r>
                          <m:rPr>
                            <m:sty m:val="p"/>
                          </m:rPr>
                          <m:t>+</m:t>
                        </m:r>
                        <m:r>
                          <m:rPr>
                            <m:sty m:val="p"/>
                          </m:rPr>
                          <m:t>1</m:t>
                        </m:r>
                        <m:r>
                          <m:rPr>
                            <m:sty m:val="p"/>
                          </m:rPr>
                          <m:t>)</m:t>
                        </m:r>
                        <m:r>
                          <m:rPr>
                            <m:sty m:val="p"/>
                          </m:rPr>
                          <m:t>(</m:t>
                        </m:r>
                        <m:r>
                          <m:rPr>
                            <m:sty m:val="p"/>
                          </m:rPr>
                          <m:t>2</m:t>
                        </m:r>
                        <m:r>
                          <m:rPr>
                            <m:sty m:val="i"/>
                          </m:rPr>
                          <m:t>n</m:t>
                        </m:r>
                        <m:r>
                          <m:rPr>
                            <m:sty m:val="p"/>
                          </m:rPr>
                          <m:t>+</m:t>
                        </m:r>
                        <m:r>
                          <m:rPr>
                            <m:sty m:val="p"/>
                          </m:rPr>
                          <m:t>1</m:t>
                        </m:r>
                        <m:r>
                          <m:rPr>
                            <m:sty m:val="p"/>
                          </m:rPr>
                          <m:t>)</m:t>
                        </m:r>
                      </m:e>
                    </m:box>
                  </m:num>
                  <m:den>
                    <m:box>
                      <m:e>
                        <m:r>
                          <m:rPr>
                            <m:sty m:val="p"/>
                          </m:rPr>
                          <m:t>6</m:t>
                        </m:r>
                      </m:e>
                    </m:box>
                  </m:den>
                </m:f>
              </m:e>
            </m:nary>
          </m:e>
        </m:box>
      </m:oMath>
    </w:p>
    <w:p>
      <w:r>
        <w:rPr>
          <w:i/>
          <w:color w:val="64748B"/>
        </w:rPr>
        <w:t>Accessibility Description: the sum from i equals 1 to n of i squared equals n times n plus 1 times 2 n plus 1, all over 6</w:t>
      </w:r>
    </w:p>
    <w:p>
      <w:r>
        <w:rPr>
          <w:b/>
          <w:color w:val="1E3A8A"/>
        </w:rPr>
        <w:t>Unicode Linear Math: \sum_(i=1)^n i^2 = (n(n+1)(2n+1))/6</w:t>
      </w:r>
    </w:p>
    <w:p>
      <w:pPr>
        <w:spacing w:after="360"/>
      </w:pPr>
      <w:r>
        <w:rPr>
          <w:color w:val="B91C1C"/>
        </w:rPr>
        <w:t>Keyboard Complexity Score (KCS): 67.5</w:t>
      </w:r>
    </w:p>
    <w:p>
      <w:pPr>
        <w:pStyle w:val="Heading3"/>
      </w:pPr>
      <w:r>
        <w:t>191. Pigeonhole Principle Cardinality</w:t>
      </w:r>
    </w:p>
    <w:p>
      <w:pPr>
        <w:spacing w:before="120" w:after="120"/>
      </w:pPr>
      <m:oMath>
        <m:box>
          <m:e>
            <m:r>
              <m:rPr>
                <m:sty m:val="i"/>
              </m:rPr>
              <m:t>k</m:t>
            </m:r>
            <m:r>
              <m:rPr>
                <m:sty m:val="p"/>
              </m:rPr>
              <m:t>&gt;</m:t>
            </m:r>
            <m:r>
              <m:rPr>
                <m:sty m:val="i"/>
              </m:rPr>
              <m:t>n</m:t>
            </m:r>
            <m:r>
              <m:rPr>
                <m:sty m:val="i"/>
              </m:rPr>
              <m:t>⟹</m:t>
            </m:r>
            <m:r>
              <m:rPr>
                <m:sty m:val="i"/>
              </m:rPr>
              <m:t>⌈</m:t>
            </m:r>
            <m:r>
              <m:rPr>
                <m:sty m:val="i"/>
              </m:rPr>
              <m:t>k</m:t>
            </m:r>
            <m:r>
              <m:rPr>
                <m:sty m:val="p"/>
              </m:rPr>
              <m:t>/</m:t>
            </m:r>
            <m:r>
              <m:rPr>
                <m:sty m:val="i"/>
              </m:rPr>
              <m:t>n</m:t>
            </m:r>
            <m:r>
              <m:rPr>
                <m:sty m:val="i"/>
              </m:rPr>
              <m:t>⌉</m:t>
            </m:r>
            <m:r>
              <m:rPr>
                <m:sty m:val="p"/>
              </m:rPr>
              <m:t>≥</m:t>
            </m:r>
            <m:r>
              <m:rPr>
                <m:sty m:val="p"/>
              </m:rPr>
              <m:t>2</m:t>
            </m:r>
          </m:e>
        </m:box>
      </m:oMath>
    </w:p>
    <w:p>
      <w:r>
        <w:rPr>
          <w:i/>
          <w:color w:val="64748B"/>
        </w:rPr>
        <w:t>Accessibility Description: pigeonhole principle relation</w:t>
      </w:r>
    </w:p>
    <w:p>
      <w:r>
        <w:rPr>
          <w:b/>
          <w:color w:val="1E3A8A"/>
        </w:rPr>
        <w:t>Unicode Linear Math: k &gt; n \implies \lceil k/n \rceil ≥ 2</w:t>
      </w:r>
    </w:p>
    <w:p>
      <w:pPr>
        <w:spacing w:after="360"/>
      </w:pPr>
      <w:r>
        <w:rPr>
          <w:color w:val="B91C1C"/>
        </w:rPr>
        <w:t>Keyboard Complexity Score (KCS): 43.5</w:t>
      </w:r>
    </w:p>
    <w:p>
      <w:pPr>
        <w:pStyle w:val="Heading3"/>
      </w:pPr>
      <w:r>
        <w:t>192. Euler's Planar Graph Formula</w:t>
      </w:r>
    </w:p>
    <w:p>
      <w:pPr>
        <w:spacing w:before="120" w:after="120"/>
      </w:pPr>
      <m:oMath>
        <m:box>
          <m:e>
            <m:r>
              <m:rPr>
                <m:sty m:val="i"/>
              </m:rPr>
              <m:t>V</m:t>
            </m:r>
            <m:r>
              <m:rPr>
                <m:sty m:val="p"/>
              </m:rPr>
              <m:t>−</m:t>
            </m:r>
            <m:r>
              <m:rPr>
                <m:sty m:val="i"/>
              </m:rPr>
              <m:t>E</m:t>
            </m:r>
            <m:r>
              <m:rPr>
                <m:sty m:val="p"/>
              </m:rPr>
              <m:t>+</m:t>
            </m:r>
            <m:r>
              <m:rPr>
                <m:sty m:val="i"/>
              </m:rPr>
              <m:t>F</m:t>
            </m:r>
            <m:r>
              <m:rPr>
                <m:sty m:val="p"/>
              </m:rPr>
              <m:t>=</m:t>
            </m:r>
            <m:r>
              <m:rPr>
                <m:sty m:val="p"/>
              </m:rPr>
              <m:t>2</m:t>
            </m:r>
          </m:e>
        </m:box>
      </m:oMath>
    </w:p>
    <w:p>
      <w:r>
        <w:rPr>
          <w:i/>
          <w:color w:val="64748B"/>
        </w:rPr>
        <w:t>Accessibility Description: planar graph formula vertices minus edges plus faces equals 2</w:t>
      </w:r>
    </w:p>
    <w:p>
      <w:r>
        <w:rPr>
          <w:b/>
          <w:color w:val="1E3A8A"/>
        </w:rPr>
        <w:t>Unicode Linear Math: V - E + F = 2</w:t>
      </w:r>
    </w:p>
    <w:p>
      <w:pPr>
        <w:spacing w:after="360"/>
      </w:pPr>
      <w:r>
        <w:rPr>
          <w:color w:val="B91C1C"/>
        </w:rPr>
        <w:t>Keyboard Complexity Score (KCS): 17.0</w:t>
      </w:r>
    </w:p>
    <w:p>
      <w:pPr>
        <w:pStyle w:val="Heading3"/>
      </w:pPr>
      <w:r>
        <w:t>193. Sum of Graph Vertex Degrees</w:t>
      </w:r>
    </w:p>
    <w:p>
      <w:pPr>
        <w:spacing w:before="120" w:after="120"/>
      </w:pPr>
      <m:oMath>
        <m:box>
          <m:e>
            <m:nary>
              <m:naryPr>
                <m:chr m:val="∑"/>
                <m:limLoc m:val="undOvr"/>
              </m:naryPr>
              <m:sub>
                <m:box>
                  <m:e>
                    <m:r>
                      <m:rPr>
                        <m:sty m:val="i"/>
                      </m:rPr>
                      <m:t>v</m:t>
                    </m:r>
                    <m:r>
                      <m:rPr>
                        <m:sty m:val="p"/>
                      </m:rPr>
                      <m:t>∈</m:t>
                    </m:r>
                    <m:r>
                      <m:rPr>
                        <m:sty m:val="i"/>
                      </m:rPr>
                      <m:t>V</m:t>
                    </m:r>
                  </m:e>
                </m:box>
              </m:sub>
              <m:sup/>
              <m:e>
                <m:r>
                  <m:rPr>
                    <m:sty m:val="p"/>
                  </m:rPr>
                  <m:t>deg</m:t>
                </m:r>
                <m:r>
                  <m:rPr>
                    <m:sty m:val="p"/>
                  </m:rPr>
                  <m:t>(</m:t>
                </m:r>
                <m:r>
                  <m:rPr>
                    <m:sty m:val="i"/>
                  </m:rPr>
                  <m:t>v</m:t>
                </m:r>
                <m:r>
                  <m:rPr>
                    <m:sty m:val="p"/>
                  </m:rPr>
                  <m:t>)</m:t>
                </m:r>
                <m:r>
                  <m:rPr>
                    <m:sty m:val="p"/>
                  </m:rPr>
                  <m:t>=</m:t>
                </m:r>
                <m:r>
                  <m:rPr>
                    <m:sty m:val="p"/>
                  </m:rPr>
                  <m:t>2</m:t>
                </m:r>
                <m:r>
                  <m:rPr>
                    <m:sty m:val="p"/>
                  </m:rPr>
                  <m:t>|</m:t>
                </m:r>
                <m:r>
                  <m:rPr>
                    <m:sty m:val="i"/>
                  </m:rPr>
                  <m:t>E</m:t>
                </m:r>
                <m:r>
                  <m:rPr>
                    <m:sty m:val="p"/>
                  </m:rPr>
                  <m:t>|</m:t>
                </m:r>
              </m:e>
            </m:nary>
          </m:e>
        </m:box>
      </m:oMath>
    </w:p>
    <w:p>
      <w:r>
        <w:rPr>
          <w:i/>
          <w:color w:val="64748B"/>
        </w:rPr>
        <w:t>Accessibility Description: the sum of degrees of all vertices equals 2 times the number of edges</w:t>
      </w:r>
    </w:p>
    <w:p>
      <w:r>
        <w:rPr>
          <w:b/>
          <w:color w:val="1E3A8A"/>
        </w:rPr>
        <w:t>Unicode Linear Math: \sum_(v in V) \deg(v) = 2|E|</w:t>
      </w:r>
    </w:p>
    <w:p>
      <w:pPr>
        <w:spacing w:after="360"/>
      </w:pPr>
      <w:r>
        <w:rPr>
          <w:color w:val="B91C1C"/>
        </w:rPr>
        <w:t>Keyboard Complexity Score (KCS): 42.0</w:t>
      </w:r>
    </w:p>
    <w:p>
      <w:pPr>
        <w:pStyle w:val="Heading3"/>
      </w:pPr>
      <w:r>
        <w:t>194. Permutations with Repetition</w:t>
      </w:r>
    </w:p>
    <w:p>
      <w:pPr>
        <w:spacing w:before="120" w:after="120"/>
      </w:pPr>
      <m:oMath>
        <m:box>
          <m:e>
            <m:f>
              <m:num>
                <m:box>
                  <m:e>
                    <m:r>
                      <m:rPr>
                        <m:sty m:val="i"/>
                      </m:rPr>
                      <m:t>n</m:t>
                    </m:r>
                    <m:r>
                      <m:rPr>
                        <m:sty m:val="p"/>
                      </m:rPr>
                      <m:t>!</m:t>
                    </m:r>
                  </m:e>
                </m:box>
              </m:num>
              <m:den>
                <m:box>
                  <m:e>
                    <m:sSub>
                      <m:e>
                        <m:r>
                          <m:rPr>
                            <m:sty m:val="i"/>
                          </m:rPr>
                          <m:t>n</m:t>
                        </m:r>
                      </m:e>
                      <m:sub>
                        <m:r>
                          <m:rPr>
                            <m:sty m:val="p"/>
                          </m:rPr>
                          <m:t>1</m:t>
                        </m:r>
                      </m:sub>
                    </m:sSub>
                    <m:r>
                      <m:rPr>
                        <m:sty m:val="p"/>
                      </m:rPr>
                      <m:t>!</m:t>
                    </m:r>
                    <m:sSub>
                      <m:e>
                        <m:r>
                          <m:rPr>
                            <m:sty m:val="i"/>
                          </m:rPr>
                          <m:t>n</m:t>
                        </m:r>
                      </m:e>
                      <m:sub>
                        <m:r>
                          <m:rPr>
                            <m:sty m:val="p"/>
                          </m:rPr>
                          <m:t>2</m:t>
                        </m:r>
                      </m:sub>
                    </m:sSub>
                    <m:r>
                      <m:rPr>
                        <m:sty m:val="p"/>
                      </m:rPr>
                      <m:t>!</m:t>
                    </m:r>
                    <m:r>
                      <m:rPr>
                        <m:sty m:val="p"/>
                      </m:rPr>
                      <m:t>…</m:t>
                    </m:r>
                    <m:sSub>
                      <m:e>
                        <m:r>
                          <m:rPr>
                            <m:sty m:val="i"/>
                          </m:rPr>
                          <m:t>n</m:t>
                        </m:r>
                      </m:e>
                      <m:sub>
                        <m:r>
                          <m:rPr>
                            <m:sty m:val="i"/>
                          </m:rPr>
                          <m:t>r</m:t>
                        </m:r>
                      </m:sub>
                    </m:sSub>
                    <m:r>
                      <m:rPr>
                        <m:sty m:val="p"/>
                      </m:rPr>
                      <m:t>!</m:t>
                    </m:r>
                  </m:e>
                </m:box>
              </m:den>
            </m:f>
          </m:e>
        </m:box>
      </m:oMath>
    </w:p>
    <w:p>
      <w:r>
        <w:rPr>
          <w:i/>
          <w:color w:val="64748B"/>
        </w:rPr>
        <w:t>Accessibility Description: permutations with repetition formula n factorial over product of component factorials</w:t>
      </w:r>
    </w:p>
    <w:p>
      <w:r>
        <w:rPr>
          <w:b/>
          <w:color w:val="1E3A8A"/>
        </w:rPr>
        <w:t>Unicode Linear Math: (n!)/(n_1! n_2! s \dot n_r!)</w:t>
      </w:r>
    </w:p>
    <w:p>
      <w:pPr>
        <w:spacing w:after="360"/>
      </w:pPr>
      <w:r>
        <w:rPr>
          <w:color w:val="B91C1C"/>
        </w:rPr>
        <w:t>Keyboard Complexity Score (KCS): 48.5</w:t>
      </w:r>
    </w:p>
    <w:p>
      <w:pPr>
        <w:pStyle w:val="Heading3"/>
      </w:pPr>
      <w:r>
        <w:t>195. Catalan Number Formula</w:t>
      </w:r>
    </w:p>
    <w:p>
      <w:pPr>
        <w:spacing w:before="120" w:after="120"/>
      </w:pPr>
      <m:oMath>
        <m:box>
          <m:e>
            <m:sSub>
              <m:e>
                <m:r>
                  <m:rPr>
                    <m:sty m:val="i"/>
                  </m:rPr>
                  <m:t>C</m:t>
                </m:r>
              </m:e>
              <m:sub>
                <m:r>
                  <m:rPr>
                    <m:sty m:val="i"/>
                  </m:rPr>
                  <m:t>n</m:t>
                </m:r>
              </m:sub>
            </m:sSub>
            <m:r>
              <m:rPr>
                <m:sty m:val="p"/>
              </m:rPr>
              <m:t>=</m:t>
            </m:r>
            <m:f>
              <m:num>
                <m:box>
                  <m:e>
                    <m:r>
                      <m:rPr>
                        <m:sty m:val="p"/>
                      </m:rPr>
                      <m:t>1</m:t>
                    </m:r>
                  </m:e>
                </m:box>
              </m:num>
              <m:den>
                <m:box>
                  <m:e>
                    <m:r>
                      <m:rPr>
                        <m:sty m:val="i"/>
                      </m:rPr>
                      <m:t>n</m:t>
                    </m:r>
                    <m:r>
                      <m:rPr>
                        <m:sty m:val="p"/>
                      </m:rPr>
                      <m:t>+</m:t>
                    </m:r>
                    <m:r>
                      <m:rPr>
                        <m:sty m:val="p"/>
                      </m:rPr>
                      <m:t>1</m:t>
                    </m:r>
                  </m:e>
                </m:box>
              </m:den>
            </m:f>
            <m:d>
              <m:dPr>
                <m:begChr m:val="("/>
                <m:endChr m:val=")"/>
              </m:dPr>
              <m:e>
                <m:box>
                  <m:e>
                    <m:f>
                      <m:fPr>
                        <m:type m:val="noBar"/>
                      </m:fPr>
                      <m:num>
                        <m:box>
                          <m:e>
                            <m:r>
                              <m:rPr>
                                <m:sty m:val="p"/>
                              </m:rPr>
                              <m:t>2</m:t>
                            </m:r>
                            <m:r>
                              <m:rPr>
                                <m:sty m:val="i"/>
                              </m:rPr>
                              <m:t>n</m:t>
                            </m:r>
                          </m:e>
                        </m:box>
                      </m:num>
                      <m:den>
                        <m:box>
                          <m:e>
                            <m:r>
                              <m:rPr>
                                <m:sty m:val="i"/>
                              </m:rPr>
                              <m:t>n</m:t>
                            </m:r>
                          </m:e>
                        </m:box>
                      </m:den>
                    </m:f>
                  </m:e>
                </m:box>
              </m:e>
            </m:d>
          </m:e>
        </m:box>
      </m:oMath>
    </w:p>
    <w:p>
      <w:r>
        <w:rPr>
          <w:i/>
          <w:color w:val="64748B"/>
        </w:rPr>
        <w:t>Accessibility Description: Catalan number C n equals 1 over n plus 1 times 2 n choose n</w:t>
      </w:r>
    </w:p>
    <w:p>
      <w:r>
        <w:rPr>
          <w:b/>
          <w:color w:val="1E3A8A"/>
        </w:rPr>
        <w:t>Unicode Linear Math: C_n = 1/(n+1) \binom(2n&amp;n)</w:t>
      </w:r>
    </w:p>
    <w:p>
      <w:pPr>
        <w:spacing w:after="360"/>
      </w:pPr>
      <w:r>
        <w:rPr>
          <w:color w:val="B91C1C"/>
        </w:rPr>
        <w:t>Keyboard Complexity Score (KCS): 49.5</w:t>
      </w:r>
    </w:p>
    <w:p>
      <w:pPr>
        <w:pStyle w:val="Heading3"/>
      </w:pPr>
      <w:r>
        <w:t>196. Derangement Subfactorial Formula</w:t>
      </w:r>
    </w:p>
    <w:p>
      <w:pPr>
        <w:spacing w:before="120" w:after="120"/>
      </w:pPr>
      <m:oMath>
        <m:box>
          <m:e>
            <m:r>
              <m:rPr>
                <m:sty m:val="p"/>
              </m:rPr>
              <m:t>!</m:t>
            </m:r>
            <m:r>
              <m:rPr>
                <m:sty m:val="i"/>
              </m:rPr>
              <m:t>n</m:t>
            </m:r>
            <m:r>
              <m:rPr>
                <m:sty m:val="p"/>
              </m:rPr>
              <m:t>=</m:t>
            </m:r>
            <m:r>
              <m:rPr>
                <m:sty m:val="i"/>
              </m:rPr>
              <m:t>n</m:t>
            </m:r>
            <m:r>
              <m:rPr>
                <m:sty m:val="p"/>
              </m:rPr>
              <m:t>!</m:t>
            </m:r>
            <m:nary>
              <m:naryPr>
                <m:chr m:val="∑"/>
                <m:limLoc m:val="undOvr"/>
              </m:naryPr>
              <m:sub>
                <m:box>
                  <m:e>
                    <m:r>
                      <m:rPr>
                        <m:sty m:val="i"/>
                      </m:rPr>
                      <m:t>i</m:t>
                    </m:r>
                    <m:r>
                      <m:rPr>
                        <m:sty m:val="p"/>
                      </m:rPr>
                      <m:t>=</m:t>
                    </m:r>
                    <m:r>
                      <m:rPr>
                        <m:sty m:val="p"/>
                      </m:rPr>
                      <m:t>0</m:t>
                    </m:r>
                  </m:e>
                </m:box>
              </m:sub>
              <m:sup>
                <m:box>
                  <m:e>
                    <m:r>
                      <m:rPr>
                        <m:sty m:val="i"/>
                      </m:rPr>
                      <m:t>n</m:t>
                    </m:r>
                  </m:e>
                </m:box>
              </m:sup>
              <m:e>
                <m:f>
                  <m:num>
                    <m:box>
                      <m:e>
                        <m:r>
                          <m:rPr>
                            <m:sty m:val="p"/>
                          </m:rPr>
                          <m:t>(</m:t>
                        </m:r>
                        <m:r>
                          <m:rPr>
                            <m:sty m:val="p"/>
                          </m:rPr>
                          <m:t>−</m:t>
                        </m:r>
                        <m:r>
                          <m:rPr>
                            <m:sty m:val="p"/>
                          </m:rPr>
                          <m:t>1</m:t>
                        </m:r>
                        <m:sSup>
                          <m:e>
                            <m:r>
                              <m:rPr>
                                <m:sty m:val="p"/>
                              </m:rPr>
                              <m:t>)</m:t>
                            </m:r>
                          </m:e>
                          <m:sup>
                            <m:r>
                              <m:rPr>
                                <m:sty m:val="i"/>
                              </m:rPr>
                              <m:t>i</m:t>
                            </m:r>
                          </m:sup>
                        </m:sSup>
                      </m:e>
                    </m:box>
                  </m:num>
                  <m:den>
                    <m:box>
                      <m:e>
                        <m:r>
                          <m:rPr>
                            <m:sty m:val="i"/>
                          </m:rPr>
                          <m:t>i</m:t>
                        </m:r>
                        <m:r>
                          <m:rPr>
                            <m:sty m:val="p"/>
                          </m:rPr>
                          <m:t>?</m:t>
                        </m:r>
                      </m:e>
                    </m:box>
                  </m:den>
                </m:f>
              </m:e>
            </m:nary>
          </m:e>
        </m:box>
      </m:oMath>
    </w:p>
    <w:p>
      <w:r>
        <w:rPr>
          <w:i/>
          <w:color w:val="64748B"/>
        </w:rPr>
        <w:t>Accessibility Description: derangement subfactorial exclamation n formula</w:t>
      </w:r>
    </w:p>
    <w:p>
      <w:r>
        <w:rPr>
          <w:b/>
          <w:color w:val="1E3A8A"/>
        </w:rPr>
        <w:t>Unicode Linear Math: !n = n! \sum_(i=0)^n ((-1)^i)/(i?)</w:t>
      </w:r>
    </w:p>
    <w:p>
      <w:pPr>
        <w:spacing w:after="360"/>
      </w:pPr>
      <w:r>
        <w:rPr>
          <w:color w:val="B91C1C"/>
        </w:rPr>
        <w:t>Keyboard Complexity Score (KCS): 67.5</w:t>
      </w:r>
    </w:p>
    <w:p>
      <w:pPr>
        <w:pStyle w:val="Heading3"/>
      </w:pPr>
      <w:r>
        <w:t>197. Graph Adjacency Matrix Entry</w:t>
      </w:r>
    </w:p>
    <w:p>
      <w:pPr>
        <w:spacing w:before="120" w:after="120"/>
      </w:pPr>
      <m:oMath>
        <m:box>
          <m:e>
            <m:sSub>
              <m:e>
                <m:r>
                  <m:rPr>
                    <m:sty m:val="i"/>
                  </m:rPr>
                  <m:t>A</m:t>
                </m:r>
              </m:e>
              <m:sub>
                <m:box>
                  <m:e>
                    <m:r>
                      <m:rPr>
                        <m:sty m:val="i"/>
                      </m:rPr>
                      <m:t>i</m:t>
                    </m:r>
                    <m:r>
                      <m:rPr>
                        <m:sty m:val="i"/>
                      </m:rPr>
                      <m:t>j</m:t>
                    </m:r>
                  </m:e>
                </m:box>
              </m:sub>
            </m:sSub>
            <m:r>
              <m:rPr>
                <m:sty m:val="p"/>
              </m:rPr>
              <m:t>=</m:t>
            </m:r>
            <m:box>
              <m:e>
                <m:d>
                  <m:dPr>
                    <m:begChr m:val="{"/>
                    <m:endChr m:val=""/>
                  </m:dPr>
                  <m:e>
                    <m:box>
                      <m:e>
                        <m:m>
                          <m:mr>
                            <m:e>
                              <m:box>
                                <m:e>
                                  <m:r>
                                    <m:rPr>
                                      <m:sty m:val="p"/>
                                    </m:rPr>
                                    <m:t>1</m:t>
                                  </m:r>
                                </m:e>
                              </m:box>
                            </m:e>
                            <m:e>
                              <m:box>
                                <m:e>
                                  <m:r>
                                    <m:rPr>
                                      <m:nor/>
                                    </m:rPr>
                                    <m:t>if </m:t>
                                  </m:r>
                                  <m:r>
                                    <m:rPr>
                                      <m:sty m:val="p"/>
                                    </m:rPr>
                                    <m:t>(</m:t>
                                  </m:r>
                                  <m:sSub>
                                    <m:e>
                                      <m:r>
                                        <m:rPr>
                                          <m:sty m:val="i"/>
                                        </m:rPr>
                                        <m:t>v</m:t>
                                      </m:r>
                                    </m:e>
                                    <m:sub>
                                      <m:r>
                                        <m:rPr>
                                          <m:sty m:val="i"/>
                                        </m:rPr>
                                        <m:t>i</m:t>
                                      </m:r>
                                    </m:sub>
                                  </m:sSub>
                                  <m:r>
                                    <m:rPr>
                                      <m:sty m:val="p"/>
                                    </m:rPr>
                                    <m:t>,</m:t>
                                  </m:r>
                                  <m:sSub>
                                    <m:e>
                                      <m:r>
                                        <m:rPr>
                                          <m:sty m:val="i"/>
                                        </m:rPr>
                                        <m:t>v</m:t>
                                      </m:r>
                                    </m:e>
                                    <m:sub>
                                      <m:r>
                                        <m:rPr>
                                          <m:sty m:val="i"/>
                                        </m:rPr>
                                        <m:t>j</m:t>
                                      </m:r>
                                    </m:sub>
                                  </m:sSub>
                                  <m:r>
                                    <m:rPr>
                                      <m:sty m:val="p"/>
                                    </m:rPr>
                                    <m:t>)</m:t>
                                  </m:r>
                                  <m:r>
                                    <m:rPr>
                                      <m:sty m:val="p"/>
                                    </m:rPr>
                                    <m:t>∈</m:t>
                                  </m:r>
                                  <m:r>
                                    <m:rPr>
                                      <m:sty m:val="i"/>
                                    </m:rPr>
                                    <m:t>E</m:t>
                                  </m:r>
                                </m:e>
                              </m:box>
                            </m:e>
                          </m:mr>
                          <m:mr>
                            <m:e>
                              <m:box>
                                <m:e>
                                  <m:r>
                                    <m:rPr>
                                      <m:sty m:val="p"/>
                                    </m:rPr>
                                    <m:t>0</m:t>
                                  </m:r>
                                </m:e>
                              </m:box>
                            </m:e>
                            <m:e>
                              <m:box>
                                <m:e>
                                  <m:r>
                                    <m:rPr>
                                      <m:nor/>
                                    </m:rPr>
                                    <m:t>otherwise</m:t>
                                  </m:r>
                                </m:e>
                              </m:box>
                            </m:e>
                          </m:mr>
                        </m:m>
                      </m:e>
                    </m:box>
                  </m:e>
                </m:d>
              </m:e>
            </m:box>
          </m:e>
        </m:box>
      </m:oMath>
    </w:p>
    <w:p>
      <w:r>
        <w:rPr>
          <w:i/>
          <w:color w:val="64748B"/>
        </w:rPr>
        <w:t>Accessibility Description: adjacency matrix element definition piecewise</w:t>
      </w:r>
    </w:p>
    <w:p>
      <w:r>
        <w:rPr>
          <w:b/>
          <w:color w:val="1E3A8A"/>
        </w:rPr>
        <w:t>Unicode Linear Math: A_(ij) = {\matrix(1&amp;"if " (v_i, v_j) in E@0&amp;"otherwise")</w:t>
      </w:r>
    </w:p>
    <w:p>
      <w:pPr>
        <w:spacing w:after="360"/>
      </w:pPr>
      <w:r>
        <w:rPr>
          <w:color w:val="B91C1C"/>
        </w:rPr>
        <w:t>Keyboard Complexity Score (KCS): 94.5</w:t>
      </w:r>
    </w:p>
    <w:p>
      <w:pPr>
        <w:pStyle w:val="Heading3"/>
      </w:pPr>
      <w:r>
        <w:t>198. Stirling Number of Second Kind</w:t>
      </w:r>
    </w:p>
    <w:p>
      <w:pPr>
        <w:spacing w:before="120" w:after="120"/>
      </w:pPr>
      <m:oMath>
        <m:box>
          <m:e>
            <m:r>
              <m:rPr>
                <m:sty m:val="i"/>
              </m:rPr>
              <m:t>S</m:t>
            </m:r>
            <m:r>
              <m:rPr>
                <m:sty m:val="p"/>
              </m:rPr>
              <m:t>(</m:t>
            </m:r>
            <m:r>
              <m:rPr>
                <m:sty m:val="i"/>
              </m:rPr>
              <m:t>n</m:t>
            </m:r>
            <m:r>
              <m:rPr>
                <m:sty m:val="p"/>
              </m:rPr>
              <m:t>,</m:t>
            </m:r>
            <m:r>
              <m:rPr>
                <m:sty m:val="i"/>
              </m:rPr>
              <m:t>k</m:t>
            </m:r>
            <m:r>
              <m:rPr>
                <m:sty m:val="p"/>
              </m:rPr>
              <m:t>)</m:t>
            </m:r>
            <m:r>
              <m:rPr>
                <m:sty m:val="p"/>
              </m:rPr>
              <m:t>=</m:t>
            </m:r>
            <m:f>
              <m:num>
                <m:box>
                  <m:e>
                    <m:r>
                      <m:rPr>
                        <m:sty m:val="p"/>
                      </m:rPr>
                      <m:t>1</m:t>
                    </m:r>
                  </m:e>
                </m:box>
              </m:num>
              <m:den>
                <m:box>
                  <m:e>
                    <m:r>
                      <m:rPr>
                        <m:sty m:val="i"/>
                      </m:rPr>
                      <m:t>k</m:t>
                    </m:r>
                    <m:r>
                      <m:rPr>
                        <m:sty m:val="p"/>
                      </m:rPr>
                      <m:t>!</m:t>
                    </m:r>
                  </m:e>
                </m:box>
              </m:den>
            </m:f>
            <m:nary>
              <m:naryPr>
                <m:chr m:val="∑"/>
                <m:limLoc m:val="undOvr"/>
              </m:naryPr>
              <m:sub>
                <m:box>
                  <m:e>
                    <m:r>
                      <m:rPr>
                        <m:sty m:val="i"/>
                      </m:rPr>
                      <m:t>j</m:t>
                    </m:r>
                    <m:r>
                      <m:rPr>
                        <m:sty m:val="p"/>
                      </m:rPr>
                      <m:t>=</m:t>
                    </m:r>
                    <m:r>
                      <m:rPr>
                        <m:sty m:val="p"/>
                      </m:rPr>
                      <m:t>0</m:t>
                    </m:r>
                  </m:e>
                </m:box>
              </m:sub>
              <m:sup>
                <m:box>
                  <m:e>
                    <m:r>
                      <m:rPr>
                        <m:sty m:val="i"/>
                      </m:rPr>
                      <m:t>k</m:t>
                    </m:r>
                  </m:e>
                </m:box>
              </m:sup>
              <m:e>
                <m:r>
                  <m:rPr>
                    <m:sty m:val="p"/>
                  </m:rPr>
                  <m:t>(</m:t>
                </m:r>
                <m:r>
                  <m:rPr>
                    <m:sty m:val="p"/>
                  </m:rPr>
                  <m:t>−</m:t>
                </m:r>
                <m:r>
                  <m:rPr>
                    <m:sty m:val="p"/>
                  </m:rPr>
                  <m:t>1</m:t>
                </m:r>
                <m:sSup>
                  <m:e>
                    <m:r>
                      <m:rPr>
                        <m:sty m:val="p"/>
                      </m:rPr>
                      <m:t>)</m:t>
                    </m:r>
                  </m:e>
                  <m:sup>
                    <m:box>
                      <m:e>
                        <m:r>
                          <m:rPr>
                            <m:sty m:val="i"/>
                          </m:rPr>
                          <m:t>k</m:t>
                        </m:r>
                        <m:r>
                          <m:rPr>
                            <m:sty m:val="p"/>
                          </m:rPr>
                          <m:t>−</m:t>
                        </m:r>
                        <m:r>
                          <m:rPr>
                            <m:sty m:val="i"/>
                          </m:rPr>
                          <m:t>j</m:t>
                        </m:r>
                      </m:e>
                    </m:box>
                  </m:sup>
                </m:sSup>
                <m:d>
                  <m:dPr>
                    <m:begChr m:val="("/>
                    <m:endChr m:val=")"/>
                  </m:dPr>
                  <m:e>
                    <m:box>
                      <m:e>
                        <m:f>
                          <m:fPr>
                            <m:type m:val="noBar"/>
                          </m:fPr>
                          <m:num>
                            <m:box>
                              <m:e>
                                <m:r>
                                  <m:rPr>
                                    <m:sty m:val="i"/>
                                  </m:rPr>
                                  <m:t>k</m:t>
                                </m:r>
                              </m:e>
                            </m:box>
                          </m:num>
                          <m:den>
                            <m:box>
                              <m:e>
                                <m:r>
                                  <m:rPr>
                                    <m:sty m:val="i"/>
                                  </m:rPr>
                                  <m:t>j</m:t>
                                </m:r>
                              </m:e>
                            </m:box>
                          </m:den>
                        </m:f>
                      </m:e>
                    </m:box>
                  </m:e>
                </m:d>
                <m:sSup>
                  <m:e>
                    <m:r>
                      <m:rPr>
                        <m:sty m:val="i"/>
                      </m:rPr>
                      <m:t>j</m:t>
                    </m:r>
                  </m:e>
                  <m:sup>
                    <m:r>
                      <m:rPr>
                        <m:sty m:val="i"/>
                      </m:rPr>
                      <m:t>n</m:t>
                    </m:r>
                  </m:sup>
                </m:sSup>
              </m:e>
            </m:nary>
          </m:e>
        </m:box>
      </m:oMath>
    </w:p>
    <w:p>
      <w:r>
        <w:rPr>
          <w:i/>
          <w:color w:val="64748B"/>
        </w:rPr>
        <w:t>Accessibility Description: Stirling numbers of the second kind S of n k formula</w:t>
      </w:r>
    </w:p>
    <w:p>
      <w:r>
        <w:rPr>
          <w:b/>
          <w:color w:val="1E3A8A"/>
        </w:rPr>
        <w:t>Unicode Linear Math: S(n, k) = 1/(k!) \sum_(j=0)^k (-1)^(k-j) \binom(k&amp;j) j^n</w:t>
      </w:r>
    </w:p>
    <w:p>
      <w:pPr>
        <w:spacing w:after="360"/>
      </w:pPr>
      <w:r>
        <w:rPr>
          <w:color w:val="B91C1C"/>
        </w:rPr>
        <w:t>Keyboard Complexity Score (KCS): 98.0</w:t>
      </w:r>
    </w:p>
    <w:p>
      <w:pPr>
        <w:pStyle w:val="Heading3"/>
      </w:pPr>
      <w:r>
        <w:t>199. Logical Implication Equivalence</w:t>
      </w:r>
    </w:p>
    <w:p>
      <w:pPr>
        <w:spacing w:before="120" w:after="120"/>
      </w:pPr>
      <m:oMath>
        <m:box>
          <m:e>
            <m:r>
              <m:rPr>
                <m:sty m:val="i"/>
              </m:rPr>
              <m:t>p</m:t>
            </m:r>
            <m:r>
              <m:rPr>
                <m:sty m:val="i"/>
              </m:rPr>
              <m:t>⟹</m:t>
            </m:r>
            <m:r>
              <m:rPr>
                <m:sty m:val="i"/>
              </m:rPr>
              <m:t>q</m:t>
            </m:r>
            <m:r>
              <m:rPr>
                <m:sty m:val="i"/>
              </m:rPr>
              <m:t>⟺</m:t>
            </m:r>
            <m:r>
              <m:rPr>
                <m:sty m:val="i"/>
              </m:rPr>
              <m:t>¬</m:t>
            </m:r>
            <m:r>
              <m:rPr>
                <m:sty m:val="i"/>
              </m:rPr>
              <m:t>p</m:t>
            </m:r>
            <m:r>
              <m:rPr>
                <m:sty m:val="p"/>
              </m:rPr>
              <m:t>∨</m:t>
            </m:r>
            <m:r>
              <m:rPr>
                <m:sty m:val="i"/>
              </m:rPr>
              <m:t>q</m:t>
            </m:r>
          </m:e>
        </m:box>
      </m:oMath>
    </w:p>
    <w:p>
      <w:r>
        <w:rPr>
          <w:i/>
          <w:color w:val="64748B"/>
        </w:rPr>
        <w:t>Accessibility Description: p implies q is logically equivalent to not p or q</w:t>
      </w:r>
    </w:p>
    <w:p>
      <w:r>
        <w:rPr>
          <w:b/>
          <w:color w:val="1E3A8A"/>
        </w:rPr>
        <w:t>Unicode Linear Math: p \implies q \iff ¬ p lor q</w:t>
      </w:r>
    </w:p>
    <w:p>
      <w:pPr>
        <w:spacing w:after="360"/>
      </w:pPr>
      <w:r>
        <w:rPr>
          <w:color w:val="B91C1C"/>
        </w:rPr>
        <w:t>Keyboard Complexity Score (KCS): 30.0</w:t>
      </w:r>
    </w:p>
    <w:p>
      <w:pPr>
        <w:pStyle w:val="Heading3"/>
      </w:pPr>
      <w:r>
        <w:t>200. Universal Quantifier Logic</w:t>
      </w:r>
    </w:p>
    <w:p>
      <w:pPr>
        <w:spacing w:before="120" w:after="120"/>
      </w:pPr>
      <m:oMath>
        <m:box>
          <m:e>
            <m:r>
              <m:rPr>
                <m:sty m:val="i"/>
              </m:rPr>
              <m:t>¬</m:t>
            </m:r>
            <m:box>
              <m:e>
                <m:d>
                  <m:dPr>
                    <m:begChr m:val="("/>
                    <m:endChr m:val=")"/>
                  </m:dPr>
                  <m:e>
                    <m:box>
                      <m:e>
                        <m:r>
                          <m:rPr>
                            <m:sty m:val="p"/>
                          </m:rPr>
                          <m:t>∀</m:t>
                        </m:r>
                        <m:r>
                          <m:rPr>
                            <m:sty m:val="i"/>
                          </m:rPr>
                          <m:t>x</m:t>
                        </m:r>
                        <m:r>
                          <m:rPr>
                            <m:sty m:val="p"/>
                          </m:rPr>
                          <m:t>∈</m:t>
                        </m:r>
                        <m:r>
                          <m:rPr>
                            <m:sty m:val="i"/>
                          </m:rPr>
                          <m:t>S</m:t>
                        </m:r>
                        <m:r>
                          <m:rPr>
                            <m:sty m:val="p"/>
                          </m:rPr>
                          <m:t>,</m:t>
                        </m:r>
                        <m:r>
                          <m:t/>
                        </m:r>
                        <m:r>
                          <m:rPr>
                            <m:sty m:val="i"/>
                          </m:rPr>
                          <m:t>P</m:t>
                        </m:r>
                        <m:r>
                          <m:rPr>
                            <m:sty m:val="p"/>
                          </m:rPr>
                          <m:t>(</m:t>
                        </m:r>
                        <m:r>
                          <m:rPr>
                            <m:sty m:val="i"/>
                          </m:rPr>
                          <m:t>x</m:t>
                        </m:r>
                        <m:r>
                          <m:rPr>
                            <m:sty m:val="p"/>
                          </m:rPr>
                          <m:t>)</m:t>
                        </m:r>
                      </m:e>
                    </m:box>
                  </m:e>
                </m:d>
              </m:e>
            </m:box>
            <m:r>
              <m:rPr>
                <m:sty m:val="i"/>
              </m:rPr>
              <m:t>⟺</m:t>
            </m:r>
            <m:r>
              <m:rPr>
                <m:sty m:val="p"/>
              </m:rPr>
              <m:t>∃</m:t>
            </m:r>
            <m:r>
              <m:rPr>
                <m:sty m:val="i"/>
              </m:rPr>
              <m:t>x</m:t>
            </m:r>
            <m:r>
              <m:rPr>
                <m:sty m:val="p"/>
              </m:rPr>
              <m:t>∈</m:t>
            </m:r>
            <m:r>
              <m:rPr>
                <m:sty m:val="i"/>
              </m:rPr>
              <m:t>S</m:t>
            </m:r>
            <m:r>
              <m:t/>
            </m:r>
            <m:r>
              <m:rPr>
                <m:nor/>
              </m:rPr>
              <m:t>s.t.</m:t>
            </m:r>
            <m:r>
              <m:t/>
            </m:r>
            <m:r>
              <m:rPr>
                <m:sty m:val="i"/>
              </m:rPr>
              <m:t>¬</m:t>
            </m:r>
            <m:r>
              <m:rPr>
                <m:sty m:val="i"/>
              </m:rPr>
              <m:t>P</m:t>
            </m:r>
            <m:r>
              <m:rPr>
                <m:sty m:val="p"/>
              </m:rPr>
              <m:t>(</m:t>
            </m:r>
            <m:r>
              <m:rPr>
                <m:sty m:val="i"/>
              </m:rPr>
              <m:t>x</m:t>
            </m:r>
            <m:r>
              <m:rPr>
                <m:sty m:val="p"/>
              </m:rPr>
              <m:t>)</m:t>
            </m:r>
          </m:e>
        </m:box>
      </m:oMath>
    </w:p>
    <w:p>
      <w:r>
        <w:rPr>
          <w:i/>
          <w:color w:val="64748B"/>
        </w:rPr>
        <w:t>Accessibility Description: not for all x in S P of x is logically equivalent to there exists x in S such that not P of x</w:t>
      </w:r>
    </w:p>
    <w:p>
      <w:r>
        <w:rPr>
          <w:b/>
          <w:color w:val="1E3A8A"/>
        </w:rPr>
        <w:t>Unicode Linear Math: ¬ ≤ft( ∀ x in S, P(x) \right) \iff ∃ x in S "s.t." ¬ P(x)</w:t>
      </w:r>
    </w:p>
    <w:p>
      <w:pPr>
        <w:spacing w:after="360"/>
      </w:pPr>
      <w:r>
        <w:rPr>
          <w:color w:val="B91C1C"/>
        </w:rPr>
        <w:t>Keyboard Complexity Score (KCS): 72.0</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