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{{ header.title }}</w:t>
      </w:r>
    </w:p>
    <w:p>
      <w:r>
        <w:rPr>
          <w:b/>
        </w:rPr>
        <w:t xml:space="preserve">Duration: </w:t>
      </w:r>
      <w:r>
        <w:t>{{ header.duration }} minutes</w:t>
      </w:r>
    </w:p>
    <w:p>
      <w:r>
        <w:rPr>
          <w:b/>
        </w:rPr>
        <w:t xml:space="preserve">Instructions: </w:t>
      </w:r>
      <w:r>
        <w:t>{{ header.instructions }}</w:t>
      </w:r>
    </w:p>
    <w:p>
      <w:pPr>
        <w:pStyle w:val="Heading1"/>
      </w:pPr>
      <w:r>
        <w:t>Questions</w:t>
      </w:r>
    </w:p>
    <w:p>
      <w:r>
        <w:t>{% for q in questions %}</w:t>
      </w:r>
    </w:p>
    <w:p>
      <w:pPr>
        <w:pStyle w:val="Heading2"/>
      </w:pPr>
      <w:r>
        <w:t>Question {{ loop.index }}</w:t>
      </w:r>
    </w:p>
    <w:p>
      <w:r>
        <w:t>{{ q.question }}</w:t>
      </w:r>
    </w:p>
    <w:p>
      <w:r>
        <w:t>{% if q.choices %}</w:t>
      </w:r>
    </w:p>
    <w:p>
      <w:r>
        <w:t>{% for c in q.choices %}</w:t>
      </w:r>
    </w:p>
    <w:p>
      <w:pPr>
        <w:pStyle w:val="ListBullet"/>
      </w:pPr>
      <w:r>
        <w:t>{{ c.values() | list | first }}</w:t>
      </w:r>
    </w:p>
    <w:p>
      <w:r>
        <w:t>{% endfor %}</w:t>
      </w:r>
    </w:p>
    <w:p>
      <w:r>
        <w:t>{% endif %}</w:t>
      </w:r>
    </w:p>
    <w:p>
      <w:r>
        <w:t>{% endfor %}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