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Name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Wong Kit Ping, Godfrey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Location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Hong Kong</w:t>
            </w:r>
          </w:p>
        </w:tc>
      </w:tr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Contact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+852 6767 5706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Email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goofreywong@gmail.com</w:t>
            </w:r>
          </w:p>
        </w:tc>
      </w:tr>
    </w:tbl>
    <w:p>
      <w:pPr>
        <w:spacing w:before="60" w:after="80"/>
        <w:jc w:val="center"/>
      </w:pPr>
      <w:r>
        <w:rPr>
          <w:sz w:val="17"/>
        </w:rPr>
        <w:t>GitHub: https://github.com/goofrey/zoom-search | PyPI: https://pypi.org/project/zoom-search/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after="100"/>
        <w:jc w:val="center"/>
      </w:pPr>
      <w:r>
        <w:rPr>
          <w:b/>
          <w:sz w:val="21"/>
        </w:rPr>
        <w:t>AI Engineer | Government Workflows | RAG | Conversation Engines | Python</w:t>
      </w:r>
    </w:p>
    <w:p>
      <w:pPr>
        <w:spacing w:after="80" w:line="240" w:lineRule="auto"/>
      </w:pPr>
      <w:r>
        <w:rPr>
          <w:sz w:val="18"/>
        </w:rPr>
        <w:t>AI engineer focused on practical production AI systems for government and business workflows, including RAG, agentic tooling, conversation state, grounded response generation, and Python-based LLM applications. Experienced with LangGraph, GraphRAG, Neo4j, prompt and context engineering, async APIs, workflow automation, and AI-assisted development. Creator of Zoom Search, an open-source MCP-ready Python package for agentic search and evidence-grounded answer synthesis with evaluation-oriented benchmarks.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SELECTED PROJECT</w:t>
      </w:r>
    </w:p>
    <w:p>
      <w:pPr>
        <w:spacing w:before="140" w:after="80"/>
      </w:pPr>
      <w:r>
        <w:rPr>
          <w:b/>
          <w:sz w:val="20"/>
        </w:rPr>
        <w:t>Zoom Search - MCP-Ready Agentic Search and Evidence-Grounded RAG Tool</w:t>
      </w:r>
    </w:p>
    <w:p>
      <w:pPr>
        <w:spacing w:after="80" w:line="240" w:lineRule="auto"/>
      </w:pPr>
      <w:r>
        <w:rPr>
          <w:sz w:val="18"/>
        </w:rPr>
        <w:t>GitHub: https://github.com/goofrey/zoom-search | PyPI: https://pypi.org/project/zoom-search/</w:t>
      </w:r>
    </w:p>
    <w:p>
      <w:pPr>
        <w:spacing w:after="80" w:line="240" w:lineRule="auto"/>
      </w:pPr>
      <w:r>
        <w:rPr>
          <w:sz w:val="18"/>
        </w:rPr>
        <w:t>Relevant to Just Appraised: Zoom Search reflects production AI patterns for government knowledge workflows: retrieval orchestration, context engineering, tool/provider abstraction, source-grounded outputs, traceability, metrics, MCP integration, and iterative evaluation.</w:t>
      </w:r>
    </w:p>
    <w:p>
      <w:pPr>
        <w:pStyle w:val="ListBullet"/>
        <w:spacing w:after="40" w:line="240" w:lineRule="auto"/>
      </w:pPr>
      <w:r>
        <w:rPr>
          <w:sz w:val="18"/>
        </w:rPr>
        <w:t>Built and released an open-source Python package for agentic search workflows, combining query refinement, broad search, source-domain zoom-in, deduplication, evidence formatting, and sourced answer synthesis.</w:t>
      </w:r>
    </w:p>
    <w:p>
      <w:pPr>
        <w:pStyle w:val="ListBullet"/>
        <w:spacing w:after="40" w:line="240" w:lineRule="auto"/>
      </w:pPr>
      <w:r>
        <w:rPr>
          <w:sz w:val="18"/>
        </w:rPr>
        <w:t>Added MCP server support and LangGraph/LangChain tool examples so agents can call Zoom Search as a structured evidence-gathering tool.</w:t>
      </w:r>
    </w:p>
    <w:p>
      <w:pPr>
        <w:pStyle w:val="ListBullet"/>
        <w:spacing w:after="40" w:line="240" w:lineRule="auto"/>
      </w:pPr>
      <w:r>
        <w:rPr>
          <w:sz w:val="18"/>
        </w:rPr>
        <w:t>Designed reusable async APIs, streaming outputs, provider abstraction, demo mode, and structured response formats for integrating LLM workflows into backend applications.</w:t>
      </w:r>
    </w:p>
    <w:p>
      <w:pPr>
        <w:pStyle w:val="ListBullet"/>
        <w:spacing w:after="40" w:line="240" w:lineRule="auto"/>
      </w:pPr>
      <w:r>
        <w:rPr>
          <w:sz w:val="18"/>
        </w:rPr>
        <w:t>Implemented reliability features including source domains, traceability, duplicate provenance, warnings, runtime metrics, and answer-with-sources output to support hallucination mitigation and reviewable AI responses.</w:t>
      </w:r>
    </w:p>
    <w:p>
      <w:pPr>
        <w:pStyle w:val="ListBullet"/>
        <w:spacing w:after="40" w:line="240" w:lineRule="auto"/>
      </w:pPr>
      <w:r>
        <w:rPr>
          <w:sz w:val="18"/>
        </w:rPr>
        <w:t>Benchmarked workflow quality against direct search baselines, improving useful result coverage from 6/10 to 18/32 in real provider tests while tracking quality, token use, search requests, and latency.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PROFESSIONAL EXPERIENCE</w:t>
      </w:r>
    </w:p>
    <w:p>
      <w:pPr>
        <w:spacing w:before="140" w:after="80"/>
      </w:pPr>
      <w:r>
        <w:rPr>
          <w:b/>
          <w:sz w:val="20"/>
        </w:rPr>
        <w:t>InvestHK, HKSAR Government - Assistant Manager, AI Automation and Knowledge Systems</w:t>
      </w:r>
    </w:p>
    <w:p>
      <w:pPr>
        <w:spacing w:after="80" w:line="240" w:lineRule="auto"/>
      </w:pPr>
      <w:r>
        <w:rPr>
          <w:sz w:val="18"/>
        </w:rPr>
        <w:t>July 2022 - Present</w:t>
      </w:r>
    </w:p>
    <w:p>
      <w:pPr>
        <w:pStyle w:val="ListBullet"/>
        <w:spacing w:after="40" w:line="240" w:lineRule="auto"/>
      </w:pPr>
      <w:r>
        <w:rPr>
          <w:sz w:val="18"/>
        </w:rPr>
        <w:t>Developed LangGraph-based AI agents and automation workflows for government operations, helping business teams handle FAQ, document intake, and application/submission workflows with less manual effort.</w:t>
      </w:r>
    </w:p>
    <w:p>
      <w:pPr>
        <w:pStyle w:val="ListBullet"/>
        <w:spacing w:after="40" w:line="240" w:lineRule="auto"/>
      </w:pPr>
      <w:r>
        <w:rPr>
          <w:sz w:val="18"/>
        </w:rPr>
        <w:t>Partnered with business users to identify repetitive work, clarify workflow requirements, and translate ambiguous operational needs into working AI-assisted tools and documentation.</w:t>
      </w:r>
    </w:p>
    <w:p>
      <w:pPr>
        <w:pStyle w:val="ListBullet"/>
        <w:spacing w:after="40" w:line="240" w:lineRule="auto"/>
      </w:pPr>
      <w:r>
        <w:rPr>
          <w:sz w:val="18"/>
        </w:rPr>
        <w:t>Built knowledge graph and GraphRAG workflows with Neo4j to support grounded retrieval, contextual reasoning, and explainable AI responses over domain-specific information.</w:t>
      </w:r>
    </w:p>
    <w:p>
      <w:pPr>
        <w:pStyle w:val="ListBullet"/>
        <w:spacing w:after="40" w:line="240" w:lineRule="auto"/>
      </w:pPr>
      <w:r>
        <w:rPr>
          <w:sz w:val="18"/>
        </w:rPr>
        <w:t>Designed prompts, retrieval logic, context assembly, conversation-aware workflow steps, and grounded response patterns to improve relevance and reduce manual handling.</w:t>
      </w:r>
    </w:p>
    <w:p>
      <w:pPr>
        <w:pStyle w:val="ListBullet"/>
        <w:spacing w:after="40" w:line="240" w:lineRule="auto"/>
      </w:pPr>
      <w:r>
        <w:rPr>
          <w:sz w:val="18"/>
        </w:rPr>
        <w:t>Explored local LLM workflows with Unsloth and Ollama for LoRA/QLoRA-style fine-tuning experiments, private inference, and internal deployment scenarios.</w:t>
      </w:r>
    </w:p>
    <w:p>
      <w:pPr>
        <w:spacing w:before="140" w:after="80"/>
      </w:pPr>
      <w:r>
        <w:rPr>
          <w:b/>
          <w:sz w:val="20"/>
        </w:rPr>
        <w:t>Shenzhen Good Spider Network Technology Company - General Manager / Full-stack Product Lead</w:t>
      </w:r>
    </w:p>
    <w:p>
      <w:pPr>
        <w:spacing w:after="80" w:line="240" w:lineRule="auto"/>
      </w:pPr>
      <w:r>
        <w:rPr>
          <w:sz w:val="18"/>
        </w:rPr>
        <w:t>January 2019 - March 2022</w:t>
      </w:r>
    </w:p>
    <w:p>
      <w:pPr>
        <w:pStyle w:val="ListBullet"/>
        <w:spacing w:after="40" w:line="240" w:lineRule="auto"/>
      </w:pPr>
      <w:r>
        <w:rPr>
          <w:sz w:val="18"/>
        </w:rPr>
        <w:t>Led the end-to-end build of a WeChat Mini Program product from zero to production, owning front-end, back-end, database design, system integration, release planning, and user-facing documentation.</w:t>
      </w:r>
    </w:p>
    <w:p>
      <w:pPr>
        <w:pStyle w:val="ListBullet"/>
        <w:spacing w:after="40" w:line="240" w:lineRule="auto"/>
      </w:pPr>
      <w:r>
        <w:rPr>
          <w:sz w:val="18"/>
        </w:rPr>
        <w:t>Designed backend services, database workflows, API integrations, and production support processes for customer-facing product operations.</w:t>
      </w:r>
    </w:p>
    <w:p>
      <w:pPr>
        <w:pStyle w:val="ListBullet"/>
        <w:spacing w:after="40" w:line="240" w:lineRule="auto"/>
      </w:pPr>
      <w:r>
        <w:rPr>
          <w:sz w:val="18"/>
        </w:rPr>
        <w:t>Worked across product, engineering, operations, and users to turn business requirements into shipped software, balancing implementation speed with maintainability.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SKILLS</w:t>
      </w:r>
    </w:p>
    <w:p>
      <w:pPr>
        <w:pStyle w:val="ListBullet"/>
        <w:spacing w:after="40" w:line="240" w:lineRule="auto"/>
      </w:pPr>
      <w:r>
        <w:rPr>
          <w:sz w:val="18"/>
        </w:rPr>
        <w:t>AI Agents / LLM: LangGraph, MCP tooling, agent workflows, tool use, function-calling patterns, prompt engineering, context engineering, structured outputs, Claude/OpenAI-compatible APIs</w:t>
      </w:r>
    </w:p>
    <w:p>
      <w:pPr>
        <w:pStyle w:val="ListBullet"/>
        <w:spacing w:after="40" w:line="240" w:lineRule="auto"/>
      </w:pPr>
      <w:r>
        <w:rPr>
          <w:sz w:val="18"/>
        </w:rPr>
        <w:t>RAG / Retrieval: GraphRAG, Neo4j, knowledge graphs, vector retrieval patterns, embeddings, retrieval evaluation, source citation, answer grounding, semantic search, conversation memory concepts</w:t>
      </w:r>
    </w:p>
    <w:p>
      <w:pPr>
        <w:pStyle w:val="ListBullet"/>
        <w:spacing w:after="40" w:line="240" w:lineRule="auto"/>
      </w:pPr>
      <w:r>
        <w:rPr>
          <w:sz w:val="18"/>
        </w:rPr>
        <w:t>Evaluation / Reliability: quality metrics, benchmark design, hallucination mitigation, reviewable outputs, traceability, latency/cost tradeoffs, regression-minded testing, raw LLM diagnostics</w:t>
      </w:r>
    </w:p>
    <w:p>
      <w:pPr>
        <w:pStyle w:val="ListBullet"/>
        <w:spacing w:after="40" w:line="240" w:lineRule="auto"/>
      </w:pPr>
      <w:r>
        <w:rPr>
          <w:sz w:val="18"/>
        </w:rPr>
        <w:t>Backend / Data: Python, async API design, REST APIs, database workflows, relational database design concepts, PostgreSQL concepts, SaaS integration patterns, streaming responses</w:t>
      </w:r>
    </w:p>
    <w:p>
      <w:pPr>
        <w:pStyle w:val="ListBullet"/>
        <w:spacing w:after="40" w:line="240" w:lineRule="auto"/>
      </w:pPr>
      <w:r>
        <w:rPr>
          <w:sz w:val="18"/>
        </w:rPr>
        <w:t>Tooling / Deployment: Docker-based workflows, GitHub Actions, Linux, automated testing, Git/GitHub, Ollama, Unsloth, practical familiarity with cloud and internal tool integration patterns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EDUCATION</w:t>
      </w:r>
    </w:p>
    <w:p>
      <w:pPr>
        <w:spacing w:before="140" w:after="80"/>
      </w:pPr>
      <w:r>
        <w:rPr>
          <w:b/>
          <w:sz w:val="20"/>
        </w:rPr>
        <w:t>Fudan University, Shanghai</w:t>
      </w:r>
    </w:p>
    <w:p>
      <w:pPr>
        <w:spacing w:after="80" w:line="240" w:lineRule="auto"/>
      </w:pPr>
      <w:r>
        <w:rPr>
          <w:sz w:val="18"/>
        </w:rPr>
        <w:t>Master, Finance | September 2016 - June 2018</w:t>
      </w:r>
    </w:p>
    <w:p>
      <w:pPr>
        <w:spacing w:before="140" w:after="80"/>
      </w:pPr>
      <w:r>
        <w:rPr>
          <w:b/>
          <w:sz w:val="20"/>
        </w:rPr>
        <w:t>Hong Kong Baptist University, Hong Kong</w:t>
      </w:r>
    </w:p>
    <w:p>
      <w:pPr>
        <w:spacing w:after="80" w:line="240" w:lineRule="auto"/>
      </w:pPr>
      <w:r>
        <w:rPr>
          <w:sz w:val="18"/>
        </w:rPr>
        <w:t>Bachelor, Religious Studies and Philosophy | September 2008 - June 2011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