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4723" w14:textId="67F5631C" w:rsidR="00FA5361" w:rsidRDefault="009125F4">
      <w:pPr>
        <w:pStyle w:val="Heading1"/>
      </w:pPr>
      <w:r>
        <w:t xml:space="preserve">TLF Shells </w:t>
      </w:r>
    </w:p>
    <w:p w14:paraId="6EC19507" w14:textId="5976A342" w:rsidR="00FA5361" w:rsidRDefault="009125F4">
      <w:pPr>
        <w:pStyle w:val="Heading2"/>
      </w:pPr>
      <w:r>
        <w:t xml:space="preserve">Table 1.1 </w:t>
      </w:r>
      <w:r w:rsidR="000F042A">
        <w:t>Analysis Populations</w:t>
      </w:r>
      <w:r>
        <w:t xml:space="preserve"> (</w:t>
      </w:r>
      <w:r w:rsidR="00956EFA">
        <w:t>All subjects</w:t>
      </w:r>
      <w:r>
        <w:t>)</w:t>
      </w:r>
    </w:p>
    <w:p w14:paraId="137F2D13" w14:textId="5F0C5B9C" w:rsidR="00FA5361" w:rsidRDefault="00FA5361">
      <w:pPr>
        <w:spacing w:after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FA5361" w14:paraId="682CE768" w14:textId="77777777" w:rsidTr="00441740">
        <w:tc>
          <w:tcPr>
            <w:tcW w:w="2160" w:type="dxa"/>
          </w:tcPr>
          <w:p w14:paraId="10F0EB60" w14:textId="1355D656" w:rsidR="00FA5361" w:rsidRPr="00956EFA" w:rsidRDefault="00956EFA">
            <w:pPr>
              <w:rPr>
                <w:b/>
                <w:bCs/>
              </w:rPr>
            </w:pPr>
            <w:r w:rsidRPr="00956EFA">
              <w:rPr>
                <w:b/>
                <w:bCs/>
              </w:rPr>
              <w:t>Population</w:t>
            </w:r>
          </w:p>
        </w:tc>
        <w:tc>
          <w:tcPr>
            <w:tcW w:w="2160" w:type="dxa"/>
          </w:tcPr>
          <w:p w14:paraId="05828191" w14:textId="77777777" w:rsidR="00FA5361" w:rsidRDefault="009125F4">
            <w:r>
              <w:rPr>
                <w:b/>
              </w:rPr>
              <w:t>Placebo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  <w:tc>
          <w:tcPr>
            <w:tcW w:w="2160" w:type="dxa"/>
          </w:tcPr>
          <w:p w14:paraId="7AB15A49" w14:textId="77777777" w:rsidR="00FA5361" w:rsidRDefault="009125F4">
            <w:r>
              <w:rPr>
                <w:b/>
              </w:rPr>
              <w:t>Drug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  <w:tc>
          <w:tcPr>
            <w:tcW w:w="2160" w:type="dxa"/>
          </w:tcPr>
          <w:p w14:paraId="00E18EB8" w14:textId="77777777" w:rsidR="00FA5361" w:rsidRDefault="009125F4">
            <w:r>
              <w:rPr>
                <w:b/>
              </w:rPr>
              <w:t>Total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</w:tr>
      <w:tr w:rsidR="00FA5361" w14:paraId="4F250A9A" w14:textId="77777777" w:rsidTr="00441740">
        <w:tc>
          <w:tcPr>
            <w:tcW w:w="2160" w:type="dxa"/>
          </w:tcPr>
          <w:p w14:paraId="26376476" w14:textId="56ECC991" w:rsidR="00FA5361" w:rsidRDefault="001E6B97">
            <w:r>
              <w:t xml:space="preserve">Screen </w:t>
            </w:r>
            <w:r w:rsidR="009238EE">
              <w:t>F</w:t>
            </w:r>
            <w:r>
              <w:t>ailures</w:t>
            </w:r>
          </w:p>
        </w:tc>
        <w:tc>
          <w:tcPr>
            <w:tcW w:w="2160" w:type="dxa"/>
          </w:tcPr>
          <w:p w14:paraId="3615D3A4" w14:textId="6AED6FB6" w:rsidR="00FA5361" w:rsidRDefault="00FA5361"/>
        </w:tc>
        <w:tc>
          <w:tcPr>
            <w:tcW w:w="2160" w:type="dxa"/>
          </w:tcPr>
          <w:p w14:paraId="7E650D12" w14:textId="736E5630" w:rsidR="00FA5361" w:rsidRDefault="00FA5361"/>
        </w:tc>
        <w:tc>
          <w:tcPr>
            <w:tcW w:w="2160" w:type="dxa"/>
          </w:tcPr>
          <w:p w14:paraId="05B36B39" w14:textId="3B5EBF8B" w:rsidR="00FA5361" w:rsidRDefault="009238EE">
            <w:r>
              <w:t>x</w:t>
            </w:r>
            <w:r w:rsidR="001E6B97">
              <w:t>x</w:t>
            </w:r>
            <w:r>
              <w:t xml:space="preserve"> (</w:t>
            </w:r>
            <w:proofErr w:type="spellStart"/>
            <w:r>
              <w:t>xx.x</w:t>
            </w:r>
            <w:proofErr w:type="spellEnd"/>
            <w:r>
              <w:t>)</w:t>
            </w:r>
          </w:p>
        </w:tc>
      </w:tr>
      <w:tr w:rsidR="00956EFA" w14:paraId="0607ACCC" w14:textId="77777777" w:rsidTr="00441740">
        <w:tc>
          <w:tcPr>
            <w:tcW w:w="2160" w:type="dxa"/>
          </w:tcPr>
          <w:p w14:paraId="5B1485D1" w14:textId="6A1ADED0" w:rsidR="00956EFA" w:rsidRDefault="00956EFA" w:rsidP="00956EFA">
            <w:r>
              <w:t xml:space="preserve">Intent-to-Treat </w:t>
            </w:r>
          </w:p>
        </w:tc>
        <w:tc>
          <w:tcPr>
            <w:tcW w:w="2160" w:type="dxa"/>
          </w:tcPr>
          <w:p w14:paraId="3D5E94E4" w14:textId="23E2C780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7082D33B" w14:textId="4E0C4F98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65EE678E" w14:textId="495648BE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</w:tr>
      <w:tr w:rsidR="00956EFA" w14:paraId="37665364" w14:textId="77777777" w:rsidTr="00441740">
        <w:tc>
          <w:tcPr>
            <w:tcW w:w="2160" w:type="dxa"/>
          </w:tcPr>
          <w:p w14:paraId="6F7CCB66" w14:textId="0E3188A7" w:rsidR="00956EFA" w:rsidRDefault="00956EFA" w:rsidP="00956EFA">
            <w:r>
              <w:t>Safety</w:t>
            </w:r>
          </w:p>
        </w:tc>
        <w:tc>
          <w:tcPr>
            <w:tcW w:w="2160" w:type="dxa"/>
          </w:tcPr>
          <w:p w14:paraId="2193F839" w14:textId="1D542A2A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44A67966" w14:textId="40E24947" w:rsidR="00956EFA" w:rsidRDefault="00956EFA" w:rsidP="00956EFA"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418C1DF7" w14:textId="4421EF3A" w:rsidR="00956EFA" w:rsidRDefault="00956EFA" w:rsidP="00956EFA">
            <w:r w:rsidRPr="00B413A9">
              <w:t>xx (xx.x)</w:t>
            </w:r>
          </w:p>
        </w:tc>
      </w:tr>
    </w:tbl>
    <w:p w14:paraId="03098C9F" w14:textId="77777777" w:rsidR="00452BAB" w:rsidRDefault="00452BAB" w:rsidP="00452BAB">
      <w:pPr>
        <w:pStyle w:val="NoSpacing"/>
      </w:pPr>
    </w:p>
    <w:p w14:paraId="0CF1817B" w14:textId="05A474EF" w:rsidR="00452BAB" w:rsidRPr="00452BAB" w:rsidRDefault="00452BAB" w:rsidP="00452BAB">
      <w:pPr>
        <w:pStyle w:val="NoSpacing"/>
        <w:rPr>
          <w:sz w:val="18"/>
          <w:szCs w:val="18"/>
        </w:rPr>
      </w:pPr>
      <w:r w:rsidRPr="00452BAB">
        <w:rPr>
          <w:sz w:val="18"/>
          <w:szCs w:val="18"/>
        </w:rPr>
        <w:t xml:space="preserve">Screen </w:t>
      </w:r>
      <w:r>
        <w:rPr>
          <w:sz w:val="18"/>
          <w:szCs w:val="18"/>
        </w:rPr>
        <w:t>failure = subjects screened but not randomized</w:t>
      </w:r>
      <w:r w:rsidRPr="00452BAB">
        <w:rPr>
          <w:sz w:val="18"/>
          <w:szCs w:val="18"/>
        </w:rPr>
        <w:br/>
        <w:t>Intent-to-Treat = all randomized subjects</w:t>
      </w:r>
    </w:p>
    <w:p w14:paraId="2800FD10" w14:textId="43B01FD9" w:rsidR="00452BAB" w:rsidRPr="00452BAB" w:rsidRDefault="00452BAB" w:rsidP="00452BAB">
      <w:pPr>
        <w:pStyle w:val="NoSpacing"/>
        <w:rPr>
          <w:sz w:val="18"/>
          <w:szCs w:val="18"/>
        </w:rPr>
      </w:pPr>
      <w:r w:rsidRPr="00452BAB">
        <w:rPr>
          <w:sz w:val="18"/>
          <w:szCs w:val="18"/>
        </w:rPr>
        <w:t xml:space="preserve">Safety = all subjects who received </w:t>
      </w:r>
      <w:r>
        <w:rPr>
          <w:sz w:val="18"/>
          <w:szCs w:val="18"/>
        </w:rPr>
        <w:t>study drug</w:t>
      </w:r>
    </w:p>
    <w:p w14:paraId="17E19421" w14:textId="7D721DE8" w:rsidR="00452BAB" w:rsidRPr="00452BAB" w:rsidRDefault="00452BAB" w:rsidP="00452BAB">
      <w:pPr>
        <w:pStyle w:val="NoSpacing"/>
        <w:rPr>
          <w:sz w:val="18"/>
          <w:szCs w:val="18"/>
        </w:rPr>
      </w:pPr>
      <w:r w:rsidRPr="00452BAB">
        <w:rPr>
          <w:sz w:val="18"/>
          <w:szCs w:val="18"/>
        </w:rPr>
        <w:t xml:space="preserve">Percentages use </w:t>
      </w:r>
      <w:r w:rsidR="001E6B97">
        <w:rPr>
          <w:sz w:val="18"/>
          <w:szCs w:val="18"/>
        </w:rPr>
        <w:t>the number of subjects in the Intent-to-Treat population as denominator</w:t>
      </w:r>
      <w:r w:rsidR="009238EE">
        <w:rPr>
          <w:sz w:val="18"/>
          <w:szCs w:val="18"/>
        </w:rPr>
        <w:t>, except for Screen Failures, which use N.</w:t>
      </w:r>
    </w:p>
    <w:p w14:paraId="34190384" w14:textId="3D440E72" w:rsidR="000F042A" w:rsidRPr="00CB1A74" w:rsidRDefault="000F042A" w:rsidP="000F042A">
      <w:pPr>
        <w:pStyle w:val="Heading2"/>
        <w:rPr>
          <w:lang w:val="fr-FR"/>
        </w:rPr>
      </w:pPr>
      <w:r w:rsidRPr="00CB1A74">
        <w:rPr>
          <w:lang w:val="fr-FR"/>
        </w:rPr>
        <w:t xml:space="preserve">Table </w:t>
      </w:r>
      <w:r>
        <w:rPr>
          <w:lang w:val="fr-FR"/>
        </w:rPr>
        <w:t>1</w:t>
      </w:r>
      <w:r w:rsidRPr="00CB1A74">
        <w:rPr>
          <w:lang w:val="fr-FR"/>
        </w:rPr>
        <w:t xml:space="preserve">.2 </w:t>
      </w:r>
      <w:proofErr w:type="spellStart"/>
      <w:r w:rsidRPr="00CB1A74">
        <w:rPr>
          <w:lang w:val="fr-FR"/>
        </w:rPr>
        <w:t>Subject</w:t>
      </w:r>
      <w:proofErr w:type="spellEnd"/>
      <w:r w:rsidRPr="00CB1A74">
        <w:rPr>
          <w:lang w:val="fr-FR"/>
        </w:rPr>
        <w:t xml:space="preserve"> Disposition (</w:t>
      </w:r>
      <w:r w:rsidRPr="000F042A">
        <w:rPr>
          <w:lang w:val="fr-FR"/>
        </w:rPr>
        <w:t>Intent-to-</w:t>
      </w:r>
      <w:proofErr w:type="spellStart"/>
      <w:r w:rsidRPr="000F042A">
        <w:rPr>
          <w:lang w:val="fr-FR"/>
        </w:rPr>
        <w:t>Treat</w:t>
      </w:r>
      <w:proofErr w:type="spellEnd"/>
      <w:r w:rsidRPr="00CB1A74">
        <w:rPr>
          <w:lang w:val="fr-FR"/>
        </w:rPr>
        <w:t xml:space="preserve"> Population)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3"/>
        <w:gridCol w:w="3263"/>
        <w:gridCol w:w="3263"/>
        <w:gridCol w:w="3263"/>
      </w:tblGrid>
      <w:tr w:rsidR="000F042A" w14:paraId="472E5584" w14:textId="77777777" w:rsidTr="00614531">
        <w:trPr>
          <w:trHeight w:val="504"/>
        </w:trPr>
        <w:tc>
          <w:tcPr>
            <w:tcW w:w="3263" w:type="dxa"/>
          </w:tcPr>
          <w:p w14:paraId="3EA8ADA1" w14:textId="77777777" w:rsidR="000F042A" w:rsidRDefault="000F042A" w:rsidP="00614531">
            <w:r>
              <w:t>Status</w:t>
            </w:r>
          </w:p>
        </w:tc>
        <w:tc>
          <w:tcPr>
            <w:tcW w:w="3263" w:type="dxa"/>
          </w:tcPr>
          <w:p w14:paraId="6819C8AF" w14:textId="77777777" w:rsidR="000F042A" w:rsidRDefault="000F042A" w:rsidP="00614531">
            <w:pPr>
              <w:jc w:val="center"/>
            </w:pPr>
            <w:r>
              <w:t>Placebo (N=xx)</w:t>
            </w:r>
          </w:p>
          <w:p w14:paraId="4034E18D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263" w:type="dxa"/>
          </w:tcPr>
          <w:p w14:paraId="47BDC15A" w14:textId="77777777" w:rsidR="000F042A" w:rsidRDefault="000F042A" w:rsidP="00614531">
            <w:pPr>
              <w:jc w:val="center"/>
            </w:pPr>
            <w:r>
              <w:t>Drug (N=xx)</w:t>
            </w:r>
          </w:p>
          <w:p w14:paraId="55AF7F72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3263" w:type="dxa"/>
          </w:tcPr>
          <w:p w14:paraId="48B92BE1" w14:textId="77777777" w:rsidR="000F042A" w:rsidRDefault="000F042A" w:rsidP="00614531">
            <w:pPr>
              <w:jc w:val="center"/>
            </w:pPr>
            <w:r>
              <w:t>Total (N=xx)</w:t>
            </w:r>
          </w:p>
          <w:p w14:paraId="02D52D0F" w14:textId="77777777" w:rsidR="000F042A" w:rsidRDefault="000F042A" w:rsidP="00614531">
            <w:pPr>
              <w:jc w:val="center"/>
            </w:pPr>
            <w:proofErr w:type="gramStart"/>
            <w:r>
              <w:t>n(</w:t>
            </w:r>
            <w:proofErr w:type="gramEnd"/>
            <w:r>
              <w:t>%)</w:t>
            </w:r>
          </w:p>
        </w:tc>
      </w:tr>
      <w:tr w:rsidR="000F042A" w14:paraId="32B5EDB1" w14:textId="77777777" w:rsidTr="00614531">
        <w:trPr>
          <w:trHeight w:val="246"/>
        </w:trPr>
        <w:tc>
          <w:tcPr>
            <w:tcW w:w="3263" w:type="dxa"/>
          </w:tcPr>
          <w:p w14:paraId="57938438" w14:textId="77777777" w:rsidR="000F042A" w:rsidRDefault="000F042A" w:rsidP="00614531">
            <w:r>
              <w:t>Ongoing</w:t>
            </w:r>
          </w:p>
        </w:tc>
        <w:tc>
          <w:tcPr>
            <w:tcW w:w="3263" w:type="dxa"/>
          </w:tcPr>
          <w:p w14:paraId="51442BF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F57717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18A951D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517E7AC3" w14:textId="77777777" w:rsidTr="00614531">
        <w:trPr>
          <w:trHeight w:val="246"/>
        </w:trPr>
        <w:tc>
          <w:tcPr>
            <w:tcW w:w="3263" w:type="dxa"/>
          </w:tcPr>
          <w:p w14:paraId="086C5C72" w14:textId="77777777" w:rsidR="000F042A" w:rsidRDefault="000F042A" w:rsidP="00614531">
            <w:r>
              <w:t>Completed</w:t>
            </w:r>
          </w:p>
        </w:tc>
        <w:tc>
          <w:tcPr>
            <w:tcW w:w="3263" w:type="dxa"/>
          </w:tcPr>
          <w:p w14:paraId="40233D48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22F2D204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586FBBA4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7D44C4F3" w14:textId="77777777" w:rsidTr="00614531">
        <w:trPr>
          <w:trHeight w:val="287"/>
        </w:trPr>
        <w:tc>
          <w:tcPr>
            <w:tcW w:w="3263" w:type="dxa"/>
          </w:tcPr>
          <w:p w14:paraId="7C38722A" w14:textId="77777777" w:rsidR="000F042A" w:rsidRDefault="000F042A" w:rsidP="00614531">
            <w:r>
              <w:t>Early discontinuation</w:t>
            </w:r>
          </w:p>
        </w:tc>
        <w:tc>
          <w:tcPr>
            <w:tcW w:w="3263" w:type="dxa"/>
          </w:tcPr>
          <w:p w14:paraId="1C80A19B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DC483F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707473D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3213ED22" w14:textId="77777777" w:rsidTr="00614531">
        <w:trPr>
          <w:trHeight w:val="287"/>
        </w:trPr>
        <w:tc>
          <w:tcPr>
            <w:tcW w:w="3263" w:type="dxa"/>
          </w:tcPr>
          <w:p w14:paraId="52449DA8" w14:textId="77777777" w:rsidR="000F042A" w:rsidRDefault="000F042A" w:rsidP="00614531">
            <w:r>
              <w:t xml:space="preserve">  Adverse Event</w:t>
            </w:r>
          </w:p>
        </w:tc>
        <w:tc>
          <w:tcPr>
            <w:tcW w:w="3263" w:type="dxa"/>
          </w:tcPr>
          <w:p w14:paraId="2D6107C8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7E743DA6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C6DF9C6" w14:textId="77777777" w:rsidR="000F042A" w:rsidRPr="00045549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643BF827" w14:textId="77777777" w:rsidTr="00614531">
        <w:trPr>
          <w:trHeight w:val="395"/>
        </w:trPr>
        <w:tc>
          <w:tcPr>
            <w:tcW w:w="3263" w:type="dxa"/>
          </w:tcPr>
          <w:p w14:paraId="417D00C7" w14:textId="77777777" w:rsidR="000F042A" w:rsidRDefault="000F042A" w:rsidP="00614531">
            <w:r>
              <w:t xml:space="preserve">  Lack of Efficacy</w:t>
            </w:r>
          </w:p>
        </w:tc>
        <w:tc>
          <w:tcPr>
            <w:tcW w:w="3263" w:type="dxa"/>
          </w:tcPr>
          <w:p w14:paraId="73939A72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099048C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9502F8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6895A912" w14:textId="77777777" w:rsidTr="00614531">
        <w:trPr>
          <w:trHeight w:val="414"/>
        </w:trPr>
        <w:tc>
          <w:tcPr>
            <w:tcW w:w="3263" w:type="dxa"/>
          </w:tcPr>
          <w:p w14:paraId="6BABD8A7" w14:textId="77777777" w:rsidR="000F042A" w:rsidRDefault="000F042A" w:rsidP="00614531">
            <w:r>
              <w:t xml:space="preserve">  Withdrawal by subject</w:t>
            </w:r>
          </w:p>
        </w:tc>
        <w:tc>
          <w:tcPr>
            <w:tcW w:w="3263" w:type="dxa"/>
          </w:tcPr>
          <w:p w14:paraId="3AA37727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2C1EF001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9EA323A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0F042A" w14:paraId="1116013D" w14:textId="77777777" w:rsidTr="00614531">
        <w:trPr>
          <w:trHeight w:val="420"/>
        </w:trPr>
        <w:tc>
          <w:tcPr>
            <w:tcW w:w="3263" w:type="dxa"/>
          </w:tcPr>
          <w:p w14:paraId="5083F4C0" w14:textId="77777777" w:rsidR="000F042A" w:rsidRDefault="000F042A" w:rsidP="00614531">
            <w:r>
              <w:lastRenderedPageBreak/>
              <w:t xml:space="preserve">  Other</w:t>
            </w:r>
          </w:p>
        </w:tc>
        <w:tc>
          <w:tcPr>
            <w:tcW w:w="3263" w:type="dxa"/>
          </w:tcPr>
          <w:p w14:paraId="71514216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55614C1D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10B1D3C6" w14:textId="77777777" w:rsidR="000F042A" w:rsidRDefault="000F042A" w:rsidP="00614531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</w:tbl>
    <w:p w14:paraId="143A3E61" w14:textId="77777777" w:rsidR="000F042A" w:rsidRPr="003A0045" w:rsidRDefault="000F042A" w:rsidP="000F042A">
      <w:pPr>
        <w:pStyle w:val="NoSpacing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69443968" w14:textId="46B89449" w:rsidR="0013523B" w:rsidRDefault="009125F4" w:rsidP="0013523B">
      <w:pPr>
        <w:pStyle w:val="Heading2"/>
      </w:pPr>
      <w:r>
        <w:br/>
      </w:r>
      <w:r w:rsidR="009238EE">
        <w:t xml:space="preserve">Table 2.1 </w:t>
      </w:r>
      <w:r w:rsidR="00856134">
        <w:t>Change from baseline in Vital Signs</w:t>
      </w:r>
      <w:r w:rsidR="009238EE">
        <w:t xml:space="preserve"> (Safety Population)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1318"/>
        <w:gridCol w:w="1694"/>
        <w:gridCol w:w="2452"/>
        <w:gridCol w:w="1991"/>
        <w:gridCol w:w="2282"/>
        <w:gridCol w:w="2101"/>
      </w:tblGrid>
      <w:tr w:rsidR="0013523B" w14:paraId="112904A8" w14:textId="77777777" w:rsidTr="00614531">
        <w:trPr>
          <w:trHeight w:val="272"/>
        </w:trPr>
        <w:tc>
          <w:tcPr>
            <w:tcW w:w="1338" w:type="dxa"/>
          </w:tcPr>
          <w:p w14:paraId="795B2A16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1318" w:type="dxa"/>
          </w:tcPr>
          <w:p w14:paraId="396A8FFE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4822E2CF" w14:textId="77777777" w:rsidR="0013523B" w:rsidRPr="00D219B1" w:rsidRDefault="0013523B" w:rsidP="00614531">
            <w:pPr>
              <w:rPr>
                <w:b/>
                <w:bCs/>
              </w:rPr>
            </w:pPr>
          </w:p>
        </w:tc>
        <w:tc>
          <w:tcPr>
            <w:tcW w:w="4443" w:type="dxa"/>
            <w:gridSpan w:val="2"/>
          </w:tcPr>
          <w:p w14:paraId="7D63E960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Placebo (N=xx)</w:t>
            </w:r>
          </w:p>
        </w:tc>
        <w:tc>
          <w:tcPr>
            <w:tcW w:w="4383" w:type="dxa"/>
            <w:gridSpan w:val="2"/>
          </w:tcPr>
          <w:p w14:paraId="7CFD0155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</w:tr>
      <w:tr w:rsidR="0013523B" w14:paraId="47226198" w14:textId="77777777" w:rsidTr="00614531">
        <w:trPr>
          <w:trHeight w:val="272"/>
        </w:trPr>
        <w:tc>
          <w:tcPr>
            <w:tcW w:w="1338" w:type="dxa"/>
          </w:tcPr>
          <w:p w14:paraId="6DA44E5C" w14:textId="77777777" w:rsidR="0013523B" w:rsidRPr="00D219B1" w:rsidRDefault="0013523B" w:rsidP="00614531">
            <w:pPr>
              <w:rPr>
                <w:b/>
                <w:bCs/>
              </w:rPr>
            </w:pPr>
            <w:r>
              <w:rPr>
                <w:b/>
                <w:bCs/>
              </w:rPr>
              <w:t>Vital Sign</w:t>
            </w:r>
          </w:p>
        </w:tc>
        <w:tc>
          <w:tcPr>
            <w:tcW w:w="1318" w:type="dxa"/>
          </w:tcPr>
          <w:p w14:paraId="535F1B81" w14:textId="77777777" w:rsidR="0013523B" w:rsidRPr="00D219B1" w:rsidRDefault="0013523B" w:rsidP="00614531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Timepoint</w:t>
            </w:r>
          </w:p>
        </w:tc>
        <w:tc>
          <w:tcPr>
            <w:tcW w:w="1694" w:type="dxa"/>
          </w:tcPr>
          <w:p w14:paraId="02AEF5EA" w14:textId="77777777" w:rsidR="0013523B" w:rsidRPr="00D219B1" w:rsidRDefault="0013523B" w:rsidP="00614531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Measurement</w:t>
            </w:r>
          </w:p>
        </w:tc>
        <w:tc>
          <w:tcPr>
            <w:tcW w:w="2452" w:type="dxa"/>
          </w:tcPr>
          <w:p w14:paraId="0D1CC184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Value</w:t>
            </w:r>
          </w:p>
        </w:tc>
        <w:tc>
          <w:tcPr>
            <w:tcW w:w="1991" w:type="dxa"/>
          </w:tcPr>
          <w:p w14:paraId="23389E94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  <w:tc>
          <w:tcPr>
            <w:tcW w:w="2282" w:type="dxa"/>
          </w:tcPr>
          <w:p w14:paraId="4E285205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  <w:tc>
          <w:tcPr>
            <w:tcW w:w="2101" w:type="dxa"/>
          </w:tcPr>
          <w:p w14:paraId="7BDF7898" w14:textId="77777777" w:rsidR="0013523B" w:rsidRPr="00D219B1" w:rsidRDefault="0013523B" w:rsidP="00614531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</w:tr>
      <w:tr w:rsidR="0013523B" w14:paraId="2E43AF3A" w14:textId="77777777" w:rsidTr="00614531">
        <w:trPr>
          <w:trHeight w:val="285"/>
        </w:trPr>
        <w:tc>
          <w:tcPr>
            <w:tcW w:w="1338" w:type="dxa"/>
          </w:tcPr>
          <w:p w14:paraId="0D06E029" w14:textId="77777777" w:rsidR="0013523B" w:rsidRDefault="0013523B" w:rsidP="00614531">
            <w:r>
              <w:t>Systolic Blood Pressure</w:t>
            </w:r>
          </w:p>
        </w:tc>
        <w:tc>
          <w:tcPr>
            <w:tcW w:w="1318" w:type="dxa"/>
          </w:tcPr>
          <w:p w14:paraId="5BD23380" w14:textId="77777777" w:rsidR="0013523B" w:rsidRDefault="0013523B" w:rsidP="00614531">
            <w:r>
              <w:t>Baseline</w:t>
            </w:r>
          </w:p>
        </w:tc>
        <w:tc>
          <w:tcPr>
            <w:tcW w:w="1694" w:type="dxa"/>
          </w:tcPr>
          <w:p w14:paraId="2A0E8E97" w14:textId="77777777" w:rsidR="0013523B" w:rsidRDefault="0013523B" w:rsidP="00614531">
            <w:r>
              <w:t>n</w:t>
            </w:r>
          </w:p>
        </w:tc>
        <w:tc>
          <w:tcPr>
            <w:tcW w:w="2452" w:type="dxa"/>
          </w:tcPr>
          <w:p w14:paraId="0B810F93" w14:textId="77777777" w:rsidR="0013523B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713F3046" w14:textId="77777777" w:rsidR="0013523B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202BDE46" w14:textId="77777777" w:rsidR="0013523B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4DFAEC2F" w14:textId="77777777" w:rsidR="0013523B" w:rsidRDefault="0013523B" w:rsidP="00614531">
            <w:pPr>
              <w:jc w:val="center"/>
            </w:pPr>
          </w:p>
        </w:tc>
      </w:tr>
      <w:tr w:rsidR="0013523B" w14:paraId="11A2B259" w14:textId="77777777" w:rsidTr="00614531">
        <w:trPr>
          <w:trHeight w:val="272"/>
        </w:trPr>
        <w:tc>
          <w:tcPr>
            <w:tcW w:w="1338" w:type="dxa"/>
          </w:tcPr>
          <w:p w14:paraId="75A609FA" w14:textId="77777777" w:rsidR="0013523B" w:rsidRDefault="0013523B" w:rsidP="00614531"/>
        </w:tc>
        <w:tc>
          <w:tcPr>
            <w:tcW w:w="1318" w:type="dxa"/>
          </w:tcPr>
          <w:p w14:paraId="7DD9A7B7" w14:textId="77777777" w:rsidR="0013523B" w:rsidRDefault="0013523B" w:rsidP="00614531"/>
        </w:tc>
        <w:tc>
          <w:tcPr>
            <w:tcW w:w="1694" w:type="dxa"/>
          </w:tcPr>
          <w:p w14:paraId="220406E7" w14:textId="77777777" w:rsidR="0013523B" w:rsidRDefault="0013523B" w:rsidP="00614531">
            <w:r>
              <w:t>Mean (SD)</w:t>
            </w:r>
          </w:p>
        </w:tc>
        <w:tc>
          <w:tcPr>
            <w:tcW w:w="2452" w:type="dxa"/>
          </w:tcPr>
          <w:p w14:paraId="0F89834B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297E90A4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777FA67C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7722EB1D" w14:textId="77777777" w:rsidR="0013523B" w:rsidRPr="00517E23" w:rsidRDefault="0013523B" w:rsidP="00614531">
            <w:pPr>
              <w:jc w:val="center"/>
            </w:pPr>
          </w:p>
        </w:tc>
      </w:tr>
      <w:tr w:rsidR="0013523B" w14:paraId="050BD5C5" w14:textId="77777777" w:rsidTr="00614531">
        <w:trPr>
          <w:trHeight w:val="272"/>
        </w:trPr>
        <w:tc>
          <w:tcPr>
            <w:tcW w:w="1338" w:type="dxa"/>
          </w:tcPr>
          <w:p w14:paraId="29A0A8B8" w14:textId="77777777" w:rsidR="0013523B" w:rsidRDefault="0013523B" w:rsidP="00614531"/>
        </w:tc>
        <w:tc>
          <w:tcPr>
            <w:tcW w:w="1318" w:type="dxa"/>
          </w:tcPr>
          <w:p w14:paraId="13757104" w14:textId="77777777" w:rsidR="0013523B" w:rsidRDefault="0013523B" w:rsidP="00614531"/>
        </w:tc>
        <w:tc>
          <w:tcPr>
            <w:tcW w:w="1694" w:type="dxa"/>
          </w:tcPr>
          <w:p w14:paraId="1B7D5596" w14:textId="77777777" w:rsidR="0013523B" w:rsidRDefault="0013523B" w:rsidP="00614531">
            <w:r>
              <w:t>Median</w:t>
            </w:r>
          </w:p>
        </w:tc>
        <w:tc>
          <w:tcPr>
            <w:tcW w:w="2452" w:type="dxa"/>
          </w:tcPr>
          <w:p w14:paraId="324918A3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3942E115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55C1C17D" w14:textId="77777777" w:rsidR="0013523B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0528B09B" w14:textId="77777777" w:rsidR="0013523B" w:rsidRPr="00517E23" w:rsidRDefault="0013523B" w:rsidP="00614531">
            <w:pPr>
              <w:jc w:val="center"/>
            </w:pPr>
          </w:p>
        </w:tc>
      </w:tr>
      <w:tr w:rsidR="0013523B" w14:paraId="60AFCB77" w14:textId="77777777" w:rsidTr="00614531">
        <w:trPr>
          <w:trHeight w:val="62"/>
        </w:trPr>
        <w:tc>
          <w:tcPr>
            <w:tcW w:w="1338" w:type="dxa"/>
          </w:tcPr>
          <w:p w14:paraId="3214A788" w14:textId="77777777" w:rsidR="0013523B" w:rsidRDefault="0013523B" w:rsidP="00614531"/>
        </w:tc>
        <w:tc>
          <w:tcPr>
            <w:tcW w:w="1318" w:type="dxa"/>
          </w:tcPr>
          <w:p w14:paraId="5D6BD263" w14:textId="77777777" w:rsidR="0013523B" w:rsidRDefault="0013523B" w:rsidP="00614531"/>
        </w:tc>
        <w:tc>
          <w:tcPr>
            <w:tcW w:w="1694" w:type="dxa"/>
          </w:tcPr>
          <w:p w14:paraId="0C7312D5" w14:textId="77777777" w:rsidR="0013523B" w:rsidRDefault="0013523B" w:rsidP="00614531">
            <w:r>
              <w:t>Min, Max</w:t>
            </w:r>
          </w:p>
        </w:tc>
        <w:tc>
          <w:tcPr>
            <w:tcW w:w="2452" w:type="dxa"/>
          </w:tcPr>
          <w:p w14:paraId="35A63A50" w14:textId="77777777" w:rsidR="0013523B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4517ED1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1EFB059" w14:textId="77777777" w:rsidR="0013523B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101" w:type="dxa"/>
          </w:tcPr>
          <w:p w14:paraId="234D1F20" w14:textId="77777777" w:rsidR="0013523B" w:rsidRPr="00517E23" w:rsidRDefault="0013523B" w:rsidP="00614531">
            <w:pPr>
              <w:jc w:val="center"/>
            </w:pPr>
          </w:p>
        </w:tc>
      </w:tr>
      <w:tr w:rsidR="0013523B" w14:paraId="0EBFFB82" w14:textId="77777777" w:rsidTr="00614531">
        <w:trPr>
          <w:trHeight w:val="62"/>
        </w:trPr>
        <w:tc>
          <w:tcPr>
            <w:tcW w:w="1338" w:type="dxa"/>
          </w:tcPr>
          <w:p w14:paraId="531D80F3" w14:textId="77777777" w:rsidR="0013523B" w:rsidRDefault="0013523B" w:rsidP="00614531"/>
        </w:tc>
        <w:tc>
          <w:tcPr>
            <w:tcW w:w="1318" w:type="dxa"/>
          </w:tcPr>
          <w:p w14:paraId="2DE8D99F" w14:textId="77777777" w:rsidR="0013523B" w:rsidRDefault="0013523B" w:rsidP="00614531"/>
        </w:tc>
        <w:tc>
          <w:tcPr>
            <w:tcW w:w="1694" w:type="dxa"/>
          </w:tcPr>
          <w:p w14:paraId="58F17F74" w14:textId="77777777" w:rsidR="0013523B" w:rsidRDefault="0013523B" w:rsidP="00614531"/>
        </w:tc>
        <w:tc>
          <w:tcPr>
            <w:tcW w:w="2452" w:type="dxa"/>
          </w:tcPr>
          <w:p w14:paraId="43B3650D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4386A6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1355F018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62E88EED" w14:textId="77777777" w:rsidR="0013523B" w:rsidRPr="00517E23" w:rsidRDefault="0013523B" w:rsidP="00614531">
            <w:pPr>
              <w:jc w:val="center"/>
            </w:pPr>
          </w:p>
        </w:tc>
      </w:tr>
      <w:tr w:rsidR="0013523B" w14:paraId="24BF47A6" w14:textId="77777777" w:rsidTr="00614531">
        <w:trPr>
          <w:trHeight w:val="62"/>
        </w:trPr>
        <w:tc>
          <w:tcPr>
            <w:tcW w:w="1338" w:type="dxa"/>
          </w:tcPr>
          <w:p w14:paraId="762062CB" w14:textId="77777777" w:rsidR="0013523B" w:rsidRDefault="0013523B" w:rsidP="00614531"/>
        </w:tc>
        <w:tc>
          <w:tcPr>
            <w:tcW w:w="1318" w:type="dxa"/>
          </w:tcPr>
          <w:p w14:paraId="537B0B44" w14:textId="77777777" w:rsidR="0013523B" w:rsidRDefault="0013523B" w:rsidP="00614531">
            <w:r>
              <w:t>Week 4</w:t>
            </w:r>
          </w:p>
        </w:tc>
        <w:tc>
          <w:tcPr>
            <w:tcW w:w="1694" w:type="dxa"/>
          </w:tcPr>
          <w:p w14:paraId="326C23EB" w14:textId="77777777" w:rsidR="0013523B" w:rsidRDefault="0013523B" w:rsidP="00614531">
            <w:r>
              <w:t>n</w:t>
            </w:r>
          </w:p>
        </w:tc>
        <w:tc>
          <w:tcPr>
            <w:tcW w:w="2452" w:type="dxa"/>
          </w:tcPr>
          <w:p w14:paraId="79AABDA4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263A4387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282" w:type="dxa"/>
          </w:tcPr>
          <w:p w14:paraId="243D4AC4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5E6A07EF" w14:textId="77777777" w:rsidR="0013523B" w:rsidRPr="00517E23" w:rsidRDefault="0013523B" w:rsidP="00614531">
            <w:pPr>
              <w:jc w:val="center"/>
            </w:pPr>
            <w:r>
              <w:t>xx</w:t>
            </w:r>
          </w:p>
        </w:tc>
      </w:tr>
      <w:tr w:rsidR="0013523B" w14:paraId="74C463D0" w14:textId="77777777" w:rsidTr="00614531">
        <w:trPr>
          <w:trHeight w:val="62"/>
        </w:trPr>
        <w:tc>
          <w:tcPr>
            <w:tcW w:w="1338" w:type="dxa"/>
          </w:tcPr>
          <w:p w14:paraId="592C6D64" w14:textId="77777777" w:rsidR="0013523B" w:rsidRDefault="0013523B" w:rsidP="00614531"/>
        </w:tc>
        <w:tc>
          <w:tcPr>
            <w:tcW w:w="1318" w:type="dxa"/>
          </w:tcPr>
          <w:p w14:paraId="186D771D" w14:textId="77777777" w:rsidR="0013523B" w:rsidRDefault="0013523B" w:rsidP="00614531"/>
        </w:tc>
        <w:tc>
          <w:tcPr>
            <w:tcW w:w="1694" w:type="dxa"/>
          </w:tcPr>
          <w:p w14:paraId="3A7F4896" w14:textId="77777777" w:rsidR="0013523B" w:rsidRDefault="0013523B" w:rsidP="00614531">
            <w:r>
              <w:t>Mean (SD)</w:t>
            </w:r>
          </w:p>
        </w:tc>
        <w:tc>
          <w:tcPr>
            <w:tcW w:w="2452" w:type="dxa"/>
          </w:tcPr>
          <w:p w14:paraId="40106D0C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513434EF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282" w:type="dxa"/>
          </w:tcPr>
          <w:p w14:paraId="5ADF8AE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4CE127E5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</w:tr>
      <w:tr w:rsidR="0013523B" w14:paraId="5FD24A90" w14:textId="77777777" w:rsidTr="00614531">
        <w:trPr>
          <w:trHeight w:val="62"/>
        </w:trPr>
        <w:tc>
          <w:tcPr>
            <w:tcW w:w="1338" w:type="dxa"/>
          </w:tcPr>
          <w:p w14:paraId="2D362AC9" w14:textId="77777777" w:rsidR="0013523B" w:rsidRDefault="0013523B" w:rsidP="00614531"/>
        </w:tc>
        <w:tc>
          <w:tcPr>
            <w:tcW w:w="1318" w:type="dxa"/>
          </w:tcPr>
          <w:p w14:paraId="12141D31" w14:textId="77777777" w:rsidR="0013523B" w:rsidRDefault="0013523B" w:rsidP="00614531"/>
        </w:tc>
        <w:tc>
          <w:tcPr>
            <w:tcW w:w="1694" w:type="dxa"/>
          </w:tcPr>
          <w:p w14:paraId="28B08ECF" w14:textId="77777777" w:rsidR="0013523B" w:rsidRDefault="0013523B" w:rsidP="00614531">
            <w:r>
              <w:t>Median</w:t>
            </w:r>
          </w:p>
        </w:tc>
        <w:tc>
          <w:tcPr>
            <w:tcW w:w="2452" w:type="dxa"/>
          </w:tcPr>
          <w:p w14:paraId="186362E9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37D6319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282" w:type="dxa"/>
          </w:tcPr>
          <w:p w14:paraId="2F39BA30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54A883BA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</w:tr>
      <w:tr w:rsidR="0013523B" w14:paraId="645AEA3A" w14:textId="77777777" w:rsidTr="00614531">
        <w:trPr>
          <w:trHeight w:val="62"/>
        </w:trPr>
        <w:tc>
          <w:tcPr>
            <w:tcW w:w="1338" w:type="dxa"/>
          </w:tcPr>
          <w:p w14:paraId="218367E8" w14:textId="77777777" w:rsidR="0013523B" w:rsidRDefault="0013523B" w:rsidP="00614531"/>
        </w:tc>
        <w:tc>
          <w:tcPr>
            <w:tcW w:w="1318" w:type="dxa"/>
          </w:tcPr>
          <w:p w14:paraId="4935F0D8" w14:textId="77777777" w:rsidR="0013523B" w:rsidRDefault="0013523B" w:rsidP="00614531"/>
        </w:tc>
        <w:tc>
          <w:tcPr>
            <w:tcW w:w="1694" w:type="dxa"/>
          </w:tcPr>
          <w:p w14:paraId="356565D6" w14:textId="77777777" w:rsidR="0013523B" w:rsidRDefault="0013523B" w:rsidP="00614531">
            <w:r>
              <w:t>Min, Max</w:t>
            </w:r>
          </w:p>
        </w:tc>
        <w:tc>
          <w:tcPr>
            <w:tcW w:w="2452" w:type="dxa"/>
          </w:tcPr>
          <w:p w14:paraId="0E0094A4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47531F82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282" w:type="dxa"/>
          </w:tcPr>
          <w:p w14:paraId="5AECA673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101" w:type="dxa"/>
          </w:tcPr>
          <w:p w14:paraId="43BA7D04" w14:textId="77777777" w:rsidR="0013523B" w:rsidRPr="00517E23" w:rsidRDefault="0013523B" w:rsidP="0061453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</w:tr>
      <w:tr w:rsidR="0013523B" w14:paraId="13A08E24" w14:textId="77777777" w:rsidTr="00614531">
        <w:trPr>
          <w:trHeight w:val="62"/>
        </w:trPr>
        <w:tc>
          <w:tcPr>
            <w:tcW w:w="1338" w:type="dxa"/>
          </w:tcPr>
          <w:p w14:paraId="0ED8A2DE" w14:textId="77777777" w:rsidR="0013523B" w:rsidRDefault="0013523B" w:rsidP="00614531"/>
        </w:tc>
        <w:tc>
          <w:tcPr>
            <w:tcW w:w="1318" w:type="dxa"/>
          </w:tcPr>
          <w:p w14:paraId="27ECD26D" w14:textId="77777777" w:rsidR="0013523B" w:rsidRDefault="0013523B" w:rsidP="00614531"/>
        </w:tc>
        <w:tc>
          <w:tcPr>
            <w:tcW w:w="1694" w:type="dxa"/>
          </w:tcPr>
          <w:p w14:paraId="435166C8" w14:textId="77777777" w:rsidR="0013523B" w:rsidRDefault="0013523B" w:rsidP="00614531"/>
        </w:tc>
        <w:tc>
          <w:tcPr>
            <w:tcW w:w="2452" w:type="dxa"/>
          </w:tcPr>
          <w:p w14:paraId="24E0CF90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F87970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6FBA184C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51430841" w14:textId="77777777" w:rsidR="0013523B" w:rsidRPr="00517E23" w:rsidRDefault="0013523B" w:rsidP="00614531">
            <w:pPr>
              <w:jc w:val="center"/>
            </w:pPr>
          </w:p>
        </w:tc>
      </w:tr>
      <w:tr w:rsidR="0013523B" w14:paraId="33F8BCC1" w14:textId="77777777" w:rsidTr="00614531">
        <w:trPr>
          <w:trHeight w:val="62"/>
        </w:trPr>
        <w:tc>
          <w:tcPr>
            <w:tcW w:w="1338" w:type="dxa"/>
          </w:tcPr>
          <w:p w14:paraId="1179BD78" w14:textId="77777777" w:rsidR="0013523B" w:rsidRDefault="0013523B" w:rsidP="00614531"/>
        </w:tc>
        <w:tc>
          <w:tcPr>
            <w:tcW w:w="1318" w:type="dxa"/>
          </w:tcPr>
          <w:p w14:paraId="06665587" w14:textId="77777777" w:rsidR="0013523B" w:rsidRDefault="0013523B" w:rsidP="00614531">
            <w:r>
              <w:t>Week 8</w:t>
            </w:r>
          </w:p>
        </w:tc>
        <w:tc>
          <w:tcPr>
            <w:tcW w:w="1694" w:type="dxa"/>
          </w:tcPr>
          <w:p w14:paraId="1EEBC09C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5548ECB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69AE5D0E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6134D8D8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436FD2DA" w14:textId="77777777" w:rsidR="0013523B" w:rsidRPr="00517E23" w:rsidRDefault="0013523B" w:rsidP="00614531">
            <w:pPr>
              <w:jc w:val="center"/>
            </w:pPr>
          </w:p>
        </w:tc>
      </w:tr>
      <w:tr w:rsidR="0013523B" w14:paraId="64CA8A6A" w14:textId="77777777" w:rsidTr="00614531">
        <w:trPr>
          <w:trHeight w:val="62"/>
        </w:trPr>
        <w:tc>
          <w:tcPr>
            <w:tcW w:w="1338" w:type="dxa"/>
          </w:tcPr>
          <w:p w14:paraId="686DFD7F" w14:textId="77777777" w:rsidR="0013523B" w:rsidRDefault="0013523B" w:rsidP="00614531"/>
        </w:tc>
        <w:tc>
          <w:tcPr>
            <w:tcW w:w="1318" w:type="dxa"/>
          </w:tcPr>
          <w:p w14:paraId="5EA2D29E" w14:textId="77777777" w:rsidR="0013523B" w:rsidRDefault="0013523B" w:rsidP="00614531"/>
        </w:tc>
        <w:tc>
          <w:tcPr>
            <w:tcW w:w="1694" w:type="dxa"/>
          </w:tcPr>
          <w:p w14:paraId="2776DD4E" w14:textId="77777777" w:rsidR="0013523B" w:rsidRDefault="0013523B" w:rsidP="00614531"/>
        </w:tc>
        <w:tc>
          <w:tcPr>
            <w:tcW w:w="2452" w:type="dxa"/>
          </w:tcPr>
          <w:p w14:paraId="1614AE03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3264772B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533C6A70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4FCC1EE8" w14:textId="77777777" w:rsidR="0013523B" w:rsidRPr="00517E23" w:rsidRDefault="0013523B" w:rsidP="00614531">
            <w:pPr>
              <w:jc w:val="center"/>
            </w:pPr>
          </w:p>
        </w:tc>
      </w:tr>
      <w:tr w:rsidR="0013523B" w14:paraId="6270BB24" w14:textId="77777777" w:rsidTr="00614531">
        <w:trPr>
          <w:trHeight w:val="62"/>
        </w:trPr>
        <w:tc>
          <w:tcPr>
            <w:tcW w:w="1338" w:type="dxa"/>
          </w:tcPr>
          <w:p w14:paraId="492CE012" w14:textId="77777777" w:rsidR="0013523B" w:rsidRDefault="0013523B" w:rsidP="00614531"/>
        </w:tc>
        <w:tc>
          <w:tcPr>
            <w:tcW w:w="1318" w:type="dxa"/>
          </w:tcPr>
          <w:p w14:paraId="599CEB07" w14:textId="77777777" w:rsidR="0013523B" w:rsidRDefault="0013523B" w:rsidP="00614531">
            <w:r>
              <w:t>Week 12</w:t>
            </w:r>
          </w:p>
        </w:tc>
        <w:tc>
          <w:tcPr>
            <w:tcW w:w="1694" w:type="dxa"/>
          </w:tcPr>
          <w:p w14:paraId="73F1593C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0CF9500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37EFDEB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9E00C1E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333DBC62" w14:textId="77777777" w:rsidR="0013523B" w:rsidRPr="00517E23" w:rsidRDefault="0013523B" w:rsidP="00614531">
            <w:pPr>
              <w:jc w:val="center"/>
            </w:pPr>
          </w:p>
        </w:tc>
      </w:tr>
      <w:tr w:rsidR="0013523B" w14:paraId="07024575" w14:textId="77777777" w:rsidTr="00614531">
        <w:trPr>
          <w:trHeight w:val="62"/>
        </w:trPr>
        <w:tc>
          <w:tcPr>
            <w:tcW w:w="1338" w:type="dxa"/>
          </w:tcPr>
          <w:p w14:paraId="19C82F1E" w14:textId="77777777" w:rsidR="0013523B" w:rsidRDefault="0013523B" w:rsidP="00614531"/>
        </w:tc>
        <w:tc>
          <w:tcPr>
            <w:tcW w:w="1318" w:type="dxa"/>
          </w:tcPr>
          <w:p w14:paraId="2FC45FFA" w14:textId="77777777" w:rsidR="0013523B" w:rsidRDefault="0013523B" w:rsidP="00614531"/>
        </w:tc>
        <w:tc>
          <w:tcPr>
            <w:tcW w:w="1694" w:type="dxa"/>
          </w:tcPr>
          <w:p w14:paraId="1BA2B7A4" w14:textId="77777777" w:rsidR="0013523B" w:rsidRDefault="0013523B" w:rsidP="00614531"/>
        </w:tc>
        <w:tc>
          <w:tcPr>
            <w:tcW w:w="2452" w:type="dxa"/>
          </w:tcPr>
          <w:p w14:paraId="4C6BBC6F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C28CE75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24853A1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261176AB" w14:textId="77777777" w:rsidR="0013523B" w:rsidRPr="00517E23" w:rsidRDefault="0013523B" w:rsidP="00614531">
            <w:pPr>
              <w:jc w:val="center"/>
            </w:pPr>
          </w:p>
        </w:tc>
      </w:tr>
      <w:tr w:rsidR="0013523B" w14:paraId="2CB2DDC7" w14:textId="77777777" w:rsidTr="00614531">
        <w:trPr>
          <w:trHeight w:val="62"/>
        </w:trPr>
        <w:tc>
          <w:tcPr>
            <w:tcW w:w="1338" w:type="dxa"/>
          </w:tcPr>
          <w:p w14:paraId="7D2F49FB" w14:textId="77777777" w:rsidR="0013523B" w:rsidRDefault="0013523B" w:rsidP="00614531"/>
        </w:tc>
        <w:tc>
          <w:tcPr>
            <w:tcW w:w="1318" w:type="dxa"/>
          </w:tcPr>
          <w:p w14:paraId="1A361008" w14:textId="77777777" w:rsidR="0013523B" w:rsidRDefault="0013523B" w:rsidP="00614531">
            <w:r>
              <w:t>Week 16</w:t>
            </w:r>
          </w:p>
        </w:tc>
        <w:tc>
          <w:tcPr>
            <w:tcW w:w="1694" w:type="dxa"/>
          </w:tcPr>
          <w:p w14:paraId="2711C179" w14:textId="77777777" w:rsidR="0013523B" w:rsidRDefault="0013523B" w:rsidP="00614531">
            <w:r>
              <w:t>&lt;Repeat&gt;</w:t>
            </w:r>
          </w:p>
        </w:tc>
        <w:tc>
          <w:tcPr>
            <w:tcW w:w="2452" w:type="dxa"/>
          </w:tcPr>
          <w:p w14:paraId="6F380C21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543651A3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42E6B999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286B0530" w14:textId="77777777" w:rsidR="0013523B" w:rsidRPr="00517E23" w:rsidRDefault="0013523B" w:rsidP="00614531">
            <w:pPr>
              <w:jc w:val="center"/>
            </w:pPr>
          </w:p>
        </w:tc>
      </w:tr>
      <w:tr w:rsidR="0013523B" w14:paraId="65E3DCC2" w14:textId="77777777" w:rsidTr="00614531">
        <w:trPr>
          <w:trHeight w:val="62"/>
        </w:trPr>
        <w:tc>
          <w:tcPr>
            <w:tcW w:w="1338" w:type="dxa"/>
          </w:tcPr>
          <w:p w14:paraId="64F2DEE0" w14:textId="77777777" w:rsidR="0013523B" w:rsidRDefault="0013523B" w:rsidP="00614531"/>
        </w:tc>
        <w:tc>
          <w:tcPr>
            <w:tcW w:w="1318" w:type="dxa"/>
          </w:tcPr>
          <w:p w14:paraId="545D316F" w14:textId="77777777" w:rsidR="0013523B" w:rsidRDefault="0013523B" w:rsidP="00614531"/>
        </w:tc>
        <w:tc>
          <w:tcPr>
            <w:tcW w:w="1694" w:type="dxa"/>
          </w:tcPr>
          <w:p w14:paraId="163E450C" w14:textId="77777777" w:rsidR="0013523B" w:rsidRDefault="0013523B" w:rsidP="00614531"/>
        </w:tc>
        <w:tc>
          <w:tcPr>
            <w:tcW w:w="2452" w:type="dxa"/>
          </w:tcPr>
          <w:p w14:paraId="6DEB890A" w14:textId="77777777" w:rsidR="0013523B" w:rsidRPr="00517E23" w:rsidRDefault="0013523B" w:rsidP="00614531">
            <w:pPr>
              <w:jc w:val="center"/>
            </w:pPr>
          </w:p>
        </w:tc>
        <w:tc>
          <w:tcPr>
            <w:tcW w:w="1991" w:type="dxa"/>
          </w:tcPr>
          <w:p w14:paraId="7FF540DC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282" w:type="dxa"/>
          </w:tcPr>
          <w:p w14:paraId="7EC63E6A" w14:textId="77777777" w:rsidR="0013523B" w:rsidRPr="00517E23" w:rsidRDefault="0013523B" w:rsidP="00614531">
            <w:pPr>
              <w:jc w:val="center"/>
            </w:pPr>
          </w:p>
        </w:tc>
        <w:tc>
          <w:tcPr>
            <w:tcW w:w="2101" w:type="dxa"/>
          </w:tcPr>
          <w:p w14:paraId="16556A83" w14:textId="77777777" w:rsidR="0013523B" w:rsidRPr="00517E23" w:rsidRDefault="0013523B" w:rsidP="00614531">
            <w:pPr>
              <w:jc w:val="center"/>
            </w:pPr>
          </w:p>
        </w:tc>
      </w:tr>
      <w:tr w:rsidR="00463A16" w14:paraId="4ED1C46F" w14:textId="77777777" w:rsidTr="00614531">
        <w:trPr>
          <w:trHeight w:val="62"/>
        </w:trPr>
        <w:tc>
          <w:tcPr>
            <w:tcW w:w="1338" w:type="dxa"/>
          </w:tcPr>
          <w:p w14:paraId="2245DDFA" w14:textId="77777777" w:rsidR="00463A16" w:rsidRDefault="00463A16" w:rsidP="00614531"/>
        </w:tc>
        <w:tc>
          <w:tcPr>
            <w:tcW w:w="1318" w:type="dxa"/>
          </w:tcPr>
          <w:p w14:paraId="6D618F51" w14:textId="1F89560B" w:rsidR="00463A16" w:rsidRDefault="00463A16" w:rsidP="00614531">
            <w:r>
              <w:t>Worst low value</w:t>
            </w:r>
          </w:p>
        </w:tc>
        <w:tc>
          <w:tcPr>
            <w:tcW w:w="1694" w:type="dxa"/>
          </w:tcPr>
          <w:p w14:paraId="52C40BEA" w14:textId="5919BD9B" w:rsidR="00463A16" w:rsidRDefault="00463A16" w:rsidP="00614531">
            <w:r>
              <w:t>&lt;Repeat&gt;</w:t>
            </w:r>
          </w:p>
        </w:tc>
        <w:tc>
          <w:tcPr>
            <w:tcW w:w="2452" w:type="dxa"/>
          </w:tcPr>
          <w:p w14:paraId="4609E2A7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044907EC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00C1A7C1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204D4160" w14:textId="77777777" w:rsidR="00463A16" w:rsidRPr="00517E23" w:rsidRDefault="00463A16" w:rsidP="00614531">
            <w:pPr>
              <w:jc w:val="center"/>
            </w:pPr>
          </w:p>
        </w:tc>
      </w:tr>
      <w:tr w:rsidR="00463A16" w14:paraId="04696834" w14:textId="77777777" w:rsidTr="00614531">
        <w:trPr>
          <w:trHeight w:val="62"/>
        </w:trPr>
        <w:tc>
          <w:tcPr>
            <w:tcW w:w="1338" w:type="dxa"/>
          </w:tcPr>
          <w:p w14:paraId="66A2F98C" w14:textId="77777777" w:rsidR="00463A16" w:rsidRDefault="00463A16" w:rsidP="00614531"/>
        </w:tc>
        <w:tc>
          <w:tcPr>
            <w:tcW w:w="1318" w:type="dxa"/>
          </w:tcPr>
          <w:p w14:paraId="154C6786" w14:textId="77777777" w:rsidR="00463A16" w:rsidRDefault="00463A16" w:rsidP="00614531"/>
        </w:tc>
        <w:tc>
          <w:tcPr>
            <w:tcW w:w="1694" w:type="dxa"/>
          </w:tcPr>
          <w:p w14:paraId="2F2C363B" w14:textId="77777777" w:rsidR="00463A16" w:rsidRDefault="00463A16" w:rsidP="00614531"/>
        </w:tc>
        <w:tc>
          <w:tcPr>
            <w:tcW w:w="2452" w:type="dxa"/>
          </w:tcPr>
          <w:p w14:paraId="4E2931E6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1D6C34CD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5B3253B2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34C1A87C" w14:textId="77777777" w:rsidR="00463A16" w:rsidRPr="00517E23" w:rsidRDefault="00463A16" w:rsidP="00614531">
            <w:pPr>
              <w:jc w:val="center"/>
            </w:pPr>
          </w:p>
        </w:tc>
      </w:tr>
      <w:tr w:rsidR="00463A16" w14:paraId="563A659F" w14:textId="77777777" w:rsidTr="00614531">
        <w:trPr>
          <w:trHeight w:val="62"/>
        </w:trPr>
        <w:tc>
          <w:tcPr>
            <w:tcW w:w="1338" w:type="dxa"/>
          </w:tcPr>
          <w:p w14:paraId="5EC57103" w14:textId="77777777" w:rsidR="00463A16" w:rsidRDefault="00463A16" w:rsidP="00614531"/>
        </w:tc>
        <w:tc>
          <w:tcPr>
            <w:tcW w:w="1318" w:type="dxa"/>
          </w:tcPr>
          <w:p w14:paraId="578D73B4" w14:textId="1038EF85" w:rsidR="00463A16" w:rsidRDefault="00463A16" w:rsidP="00614531">
            <w:r>
              <w:t>Worst high value</w:t>
            </w:r>
          </w:p>
        </w:tc>
        <w:tc>
          <w:tcPr>
            <w:tcW w:w="1694" w:type="dxa"/>
          </w:tcPr>
          <w:p w14:paraId="689CA4A4" w14:textId="4B8BCB29" w:rsidR="00463A16" w:rsidRDefault="00463A16" w:rsidP="00614531">
            <w:r>
              <w:t>&lt;Repeat&gt;</w:t>
            </w:r>
          </w:p>
        </w:tc>
        <w:tc>
          <w:tcPr>
            <w:tcW w:w="2452" w:type="dxa"/>
          </w:tcPr>
          <w:p w14:paraId="5C652921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2FE7B300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66CAE2EF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1070E629" w14:textId="77777777" w:rsidR="00463A16" w:rsidRPr="00517E23" w:rsidRDefault="00463A16" w:rsidP="00614531">
            <w:pPr>
              <w:jc w:val="center"/>
            </w:pPr>
          </w:p>
        </w:tc>
      </w:tr>
      <w:tr w:rsidR="00463A16" w14:paraId="2F42B8CF" w14:textId="77777777" w:rsidTr="00614531">
        <w:trPr>
          <w:trHeight w:val="62"/>
        </w:trPr>
        <w:tc>
          <w:tcPr>
            <w:tcW w:w="1338" w:type="dxa"/>
          </w:tcPr>
          <w:p w14:paraId="138E3411" w14:textId="77777777" w:rsidR="00463A16" w:rsidRDefault="00463A16" w:rsidP="00614531"/>
        </w:tc>
        <w:tc>
          <w:tcPr>
            <w:tcW w:w="1318" w:type="dxa"/>
          </w:tcPr>
          <w:p w14:paraId="51702633" w14:textId="77777777" w:rsidR="00463A16" w:rsidRDefault="00463A16" w:rsidP="00614531"/>
        </w:tc>
        <w:tc>
          <w:tcPr>
            <w:tcW w:w="1694" w:type="dxa"/>
          </w:tcPr>
          <w:p w14:paraId="56764AF1" w14:textId="77777777" w:rsidR="00463A16" w:rsidRDefault="00463A16" w:rsidP="00614531"/>
        </w:tc>
        <w:tc>
          <w:tcPr>
            <w:tcW w:w="2452" w:type="dxa"/>
          </w:tcPr>
          <w:p w14:paraId="1325E648" w14:textId="77777777" w:rsidR="00463A16" w:rsidRPr="00517E23" w:rsidRDefault="00463A16" w:rsidP="00614531">
            <w:pPr>
              <w:jc w:val="center"/>
            </w:pPr>
          </w:p>
        </w:tc>
        <w:tc>
          <w:tcPr>
            <w:tcW w:w="1991" w:type="dxa"/>
          </w:tcPr>
          <w:p w14:paraId="30000CC2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282" w:type="dxa"/>
          </w:tcPr>
          <w:p w14:paraId="0CF63596" w14:textId="77777777" w:rsidR="00463A16" w:rsidRPr="00517E23" w:rsidRDefault="00463A16" w:rsidP="00614531">
            <w:pPr>
              <w:jc w:val="center"/>
            </w:pPr>
          </w:p>
        </w:tc>
        <w:tc>
          <w:tcPr>
            <w:tcW w:w="2101" w:type="dxa"/>
          </w:tcPr>
          <w:p w14:paraId="5C727D6D" w14:textId="77777777" w:rsidR="00463A16" w:rsidRPr="00517E23" w:rsidRDefault="00463A16" w:rsidP="00614531">
            <w:pPr>
              <w:jc w:val="center"/>
            </w:pPr>
          </w:p>
        </w:tc>
      </w:tr>
    </w:tbl>
    <w:p w14:paraId="7198EF04" w14:textId="77777777" w:rsidR="0013523B" w:rsidRDefault="0013523B" w:rsidP="0013523B">
      <w:pPr>
        <w:pStyle w:val="NoSpacing"/>
        <w:rPr>
          <w:sz w:val="18"/>
          <w:szCs w:val="18"/>
        </w:rPr>
      </w:pPr>
      <w:r w:rsidRPr="000255D9">
        <w:rPr>
          <w:sz w:val="18"/>
          <w:szCs w:val="18"/>
        </w:rPr>
        <w:lastRenderedPageBreak/>
        <w:t>CFB= change from baseline, SD = standard deviation; Min = minimum; Max = maximum.</w:t>
      </w:r>
    </w:p>
    <w:p w14:paraId="131665EA" w14:textId="77777777" w:rsidR="0013523B" w:rsidRPr="00DE4FEA" w:rsidRDefault="0013523B" w:rsidP="0013523B">
      <w:pPr>
        <w:pStyle w:val="NoSpacing"/>
        <w:rPr>
          <w:sz w:val="18"/>
          <w:szCs w:val="18"/>
        </w:rPr>
      </w:pPr>
    </w:p>
    <w:p w14:paraId="5D50866A" w14:textId="77777777" w:rsidR="0013523B" w:rsidRPr="00C276D2" w:rsidRDefault="0013523B" w:rsidP="0013523B">
      <w:pPr>
        <w:pStyle w:val="NoSpacing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 xml:space="preserve">Programming notes: </w:t>
      </w:r>
      <w:r w:rsidRPr="005F0929">
        <w:rPr>
          <w:sz w:val="18"/>
          <w:szCs w:val="18"/>
        </w:rPr>
        <w:t>repeat for</w:t>
      </w:r>
      <w:r>
        <w:rPr>
          <w:sz w:val="18"/>
          <w:szCs w:val="18"/>
        </w:rPr>
        <w:t>:</w:t>
      </w:r>
    </w:p>
    <w:p w14:paraId="75418A7D" w14:textId="77777777" w:rsidR="0013523B" w:rsidRDefault="0013523B" w:rsidP="0013523B">
      <w:pPr>
        <w:pStyle w:val="NoSpacing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Diastolic Blood Pressure</w:t>
      </w:r>
      <w:r>
        <w:rPr>
          <w:sz w:val="18"/>
          <w:szCs w:val="18"/>
        </w:rPr>
        <w:t xml:space="preserve"> </w:t>
      </w:r>
      <w:r w:rsidRPr="00C276D2">
        <w:rPr>
          <w:sz w:val="18"/>
          <w:szCs w:val="18"/>
        </w:rPr>
        <w:t>– mmHg</w:t>
      </w:r>
    </w:p>
    <w:p w14:paraId="6E6AD285" w14:textId="77777777" w:rsidR="0013523B" w:rsidRDefault="0013523B" w:rsidP="0013523B">
      <w:pPr>
        <w:pStyle w:val="NoSpacing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Heart Rate</w:t>
      </w:r>
      <w:r>
        <w:rPr>
          <w:sz w:val="18"/>
          <w:szCs w:val="18"/>
        </w:rPr>
        <w:t xml:space="preserve"> (bpm)</w:t>
      </w:r>
    </w:p>
    <w:p w14:paraId="131B34ED" w14:textId="77777777" w:rsidR="0013523B" w:rsidRDefault="0013523B" w:rsidP="0013523B">
      <w:pPr>
        <w:pStyle w:val="NoSpacing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Respiratory Rate</w:t>
      </w:r>
      <w:r>
        <w:rPr>
          <w:sz w:val="18"/>
          <w:szCs w:val="18"/>
        </w:rPr>
        <w:t xml:space="preserve"> (bpm)</w:t>
      </w:r>
    </w:p>
    <w:p w14:paraId="15CA1E46" w14:textId="77777777" w:rsidR="0013523B" w:rsidRDefault="0013523B" w:rsidP="0013523B">
      <w:pPr>
        <w:pStyle w:val="NoSpacing"/>
        <w:numPr>
          <w:ilvl w:val="0"/>
          <w:numId w:val="10"/>
        </w:numPr>
        <w:rPr>
          <w:sz w:val="18"/>
          <w:szCs w:val="18"/>
        </w:rPr>
      </w:pPr>
      <w:r w:rsidRPr="00C276D2">
        <w:rPr>
          <w:sz w:val="18"/>
          <w:szCs w:val="18"/>
        </w:rPr>
        <w:t>Body Temperature</w:t>
      </w:r>
      <w:r>
        <w:rPr>
          <w:sz w:val="18"/>
          <w:szCs w:val="18"/>
        </w:rPr>
        <w:t xml:space="preserve"> (°C)</w:t>
      </w:r>
    </w:p>
    <w:p w14:paraId="3BFA7744" w14:textId="00697FA5" w:rsidR="00463A16" w:rsidRPr="00C276D2" w:rsidRDefault="00463A16" w:rsidP="00463A16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For the worst low/worst high value, for each subject, use the</w:t>
      </w:r>
      <w:r w:rsidR="008F5694">
        <w:rPr>
          <w:sz w:val="18"/>
          <w:szCs w:val="18"/>
        </w:rPr>
        <w:t xml:space="preserve"> baseline or post-baseline measurement that is the lowest/highest among all, including unscheduled visits</w:t>
      </w:r>
      <w:r w:rsidR="008C47BA">
        <w:rPr>
          <w:sz w:val="18"/>
          <w:szCs w:val="18"/>
        </w:rPr>
        <w:t>.</w:t>
      </w:r>
    </w:p>
    <w:p w14:paraId="29FA7542" w14:textId="77777777" w:rsidR="000301F8" w:rsidRDefault="000301F8" w:rsidP="000301F8"/>
    <w:p w14:paraId="1398DFBC" w14:textId="7BFCBBDE" w:rsidR="00FA5361" w:rsidRDefault="009125F4">
      <w:pPr>
        <w:pStyle w:val="Heading2"/>
      </w:pPr>
      <w:r>
        <w:t xml:space="preserve">Table </w:t>
      </w:r>
      <w:r w:rsidR="00B06C7D">
        <w:t>3</w:t>
      </w:r>
      <w:r>
        <w:t>.1 Summary of Treatment-Emergent Adverse Events (Safety Population)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1"/>
        <w:gridCol w:w="2971"/>
        <w:gridCol w:w="2971"/>
        <w:gridCol w:w="2971"/>
      </w:tblGrid>
      <w:tr w:rsidR="00FA5361" w14:paraId="27D0A326" w14:textId="77777777" w:rsidTr="003E14CB">
        <w:trPr>
          <w:trHeight w:val="801"/>
        </w:trPr>
        <w:tc>
          <w:tcPr>
            <w:tcW w:w="2971" w:type="dxa"/>
          </w:tcPr>
          <w:p w14:paraId="6ACBEBB0" w14:textId="77777777" w:rsidR="00FA5361" w:rsidRDefault="009125F4">
            <w:r>
              <w:rPr>
                <w:b/>
              </w:rPr>
              <w:t>Category</w:t>
            </w:r>
          </w:p>
        </w:tc>
        <w:tc>
          <w:tcPr>
            <w:tcW w:w="2971" w:type="dxa"/>
          </w:tcPr>
          <w:p w14:paraId="2C1DA837" w14:textId="77777777" w:rsidR="00FA5361" w:rsidRDefault="009125F4">
            <w:r>
              <w:rPr>
                <w:b/>
              </w:rPr>
              <w:t>Placebo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  <w:tc>
          <w:tcPr>
            <w:tcW w:w="2971" w:type="dxa"/>
          </w:tcPr>
          <w:p w14:paraId="08CB0167" w14:textId="77777777" w:rsidR="00FA5361" w:rsidRDefault="009125F4">
            <w:r>
              <w:rPr>
                <w:b/>
              </w:rPr>
              <w:t>Drug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  <w:tc>
          <w:tcPr>
            <w:tcW w:w="2971" w:type="dxa"/>
          </w:tcPr>
          <w:p w14:paraId="6F018177" w14:textId="77777777" w:rsidR="00FA5361" w:rsidRDefault="009125F4">
            <w:r>
              <w:rPr>
                <w:b/>
              </w:rPr>
              <w:t>Total (N=xx)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n(</w:t>
            </w:r>
            <w:proofErr w:type="gramEnd"/>
            <w:r>
              <w:rPr>
                <w:b/>
              </w:rPr>
              <w:t>%)</w:t>
            </w:r>
          </w:p>
        </w:tc>
      </w:tr>
      <w:tr w:rsidR="00FA5361" w14:paraId="48303039" w14:textId="77777777" w:rsidTr="003E14CB">
        <w:trPr>
          <w:trHeight w:val="403"/>
        </w:trPr>
        <w:tc>
          <w:tcPr>
            <w:tcW w:w="2971" w:type="dxa"/>
          </w:tcPr>
          <w:p w14:paraId="0A0FB875" w14:textId="77777777" w:rsidR="00FA5361" w:rsidRDefault="009125F4">
            <w:r>
              <w:t>Subjects with ≥1 TEAE</w:t>
            </w:r>
          </w:p>
        </w:tc>
        <w:tc>
          <w:tcPr>
            <w:tcW w:w="2971" w:type="dxa"/>
          </w:tcPr>
          <w:p w14:paraId="18241734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3B9AF04C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4201553F" w14:textId="77777777" w:rsidR="00FA5361" w:rsidRDefault="009125F4">
            <w:r>
              <w:t>xx (xx.x)</w:t>
            </w:r>
          </w:p>
        </w:tc>
      </w:tr>
      <w:tr w:rsidR="00FA5361" w14:paraId="196F516B" w14:textId="77777777" w:rsidTr="003E14CB">
        <w:trPr>
          <w:trHeight w:val="502"/>
        </w:trPr>
        <w:tc>
          <w:tcPr>
            <w:tcW w:w="2971" w:type="dxa"/>
          </w:tcPr>
          <w:p w14:paraId="27D9C6E2" w14:textId="77777777" w:rsidR="00FA5361" w:rsidRDefault="009125F4">
            <w:r>
              <w:t>  Mild</w:t>
            </w:r>
          </w:p>
        </w:tc>
        <w:tc>
          <w:tcPr>
            <w:tcW w:w="2971" w:type="dxa"/>
          </w:tcPr>
          <w:p w14:paraId="68AF886B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3111532E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00B0CB2E" w14:textId="77777777" w:rsidR="00FA5361" w:rsidRDefault="009125F4">
            <w:r>
              <w:t>xx (xx.x)</w:t>
            </w:r>
          </w:p>
        </w:tc>
      </w:tr>
      <w:tr w:rsidR="00FA5361" w14:paraId="5C73AEE6" w14:textId="77777777" w:rsidTr="003E14CB">
        <w:trPr>
          <w:trHeight w:val="502"/>
        </w:trPr>
        <w:tc>
          <w:tcPr>
            <w:tcW w:w="2971" w:type="dxa"/>
          </w:tcPr>
          <w:p w14:paraId="5E934811" w14:textId="77777777" w:rsidR="00FA5361" w:rsidRDefault="009125F4">
            <w:r>
              <w:t>  Moderate</w:t>
            </w:r>
          </w:p>
        </w:tc>
        <w:tc>
          <w:tcPr>
            <w:tcW w:w="2971" w:type="dxa"/>
          </w:tcPr>
          <w:p w14:paraId="5340A37B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71CC8C08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4F2513C1" w14:textId="77777777" w:rsidR="00FA5361" w:rsidRDefault="009125F4">
            <w:r>
              <w:t>xx (xx.x)</w:t>
            </w:r>
          </w:p>
        </w:tc>
      </w:tr>
      <w:tr w:rsidR="00FA5361" w14:paraId="43B10E76" w14:textId="77777777" w:rsidTr="003E14CB">
        <w:trPr>
          <w:trHeight w:val="516"/>
        </w:trPr>
        <w:tc>
          <w:tcPr>
            <w:tcW w:w="2971" w:type="dxa"/>
          </w:tcPr>
          <w:p w14:paraId="5D099AF3" w14:textId="77777777" w:rsidR="00FA5361" w:rsidRDefault="009125F4">
            <w:r>
              <w:t>  Severe</w:t>
            </w:r>
          </w:p>
        </w:tc>
        <w:tc>
          <w:tcPr>
            <w:tcW w:w="2971" w:type="dxa"/>
          </w:tcPr>
          <w:p w14:paraId="548A3D9C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566A61A3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4A308D7F" w14:textId="77777777" w:rsidR="00FA5361" w:rsidRDefault="009125F4">
            <w:r>
              <w:t>xx (xx.x)</w:t>
            </w:r>
          </w:p>
        </w:tc>
      </w:tr>
      <w:tr w:rsidR="00FA5361" w14:paraId="09E4B4DC" w14:textId="77777777" w:rsidTr="003E14CB">
        <w:trPr>
          <w:trHeight w:val="502"/>
        </w:trPr>
        <w:tc>
          <w:tcPr>
            <w:tcW w:w="2971" w:type="dxa"/>
          </w:tcPr>
          <w:p w14:paraId="7A84B016" w14:textId="77777777" w:rsidR="00FA5361" w:rsidRDefault="009125F4">
            <w:r>
              <w:t>  Life-threatening</w:t>
            </w:r>
          </w:p>
        </w:tc>
        <w:tc>
          <w:tcPr>
            <w:tcW w:w="2971" w:type="dxa"/>
          </w:tcPr>
          <w:p w14:paraId="4F64396C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52FBC0C5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1F1F2BEC" w14:textId="77777777" w:rsidR="00FA5361" w:rsidRDefault="009125F4">
            <w:r>
              <w:t>xx (xx.x)</w:t>
            </w:r>
          </w:p>
        </w:tc>
      </w:tr>
      <w:tr w:rsidR="00FA5361" w14:paraId="7AF2F331" w14:textId="77777777" w:rsidTr="003E14CB">
        <w:trPr>
          <w:trHeight w:val="502"/>
        </w:trPr>
        <w:tc>
          <w:tcPr>
            <w:tcW w:w="2971" w:type="dxa"/>
          </w:tcPr>
          <w:p w14:paraId="25FB1146" w14:textId="77777777" w:rsidR="00FA5361" w:rsidRDefault="009125F4">
            <w:r>
              <w:t>Serious TEAEs</w:t>
            </w:r>
          </w:p>
        </w:tc>
        <w:tc>
          <w:tcPr>
            <w:tcW w:w="2971" w:type="dxa"/>
          </w:tcPr>
          <w:p w14:paraId="2BD26A7F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424C493A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03A20DAA" w14:textId="77777777" w:rsidR="00FA5361" w:rsidRDefault="009125F4">
            <w:r>
              <w:t>xx (xx.x)</w:t>
            </w:r>
          </w:p>
        </w:tc>
      </w:tr>
      <w:tr w:rsidR="00FA5361" w14:paraId="3A7EB192" w14:textId="77777777" w:rsidTr="003E14CB">
        <w:trPr>
          <w:trHeight w:val="502"/>
        </w:trPr>
        <w:tc>
          <w:tcPr>
            <w:tcW w:w="2971" w:type="dxa"/>
          </w:tcPr>
          <w:p w14:paraId="5568A718" w14:textId="2A6985CA" w:rsidR="00FA5361" w:rsidRDefault="009125F4">
            <w:r>
              <w:t xml:space="preserve">Related TEAEs </w:t>
            </w:r>
          </w:p>
        </w:tc>
        <w:tc>
          <w:tcPr>
            <w:tcW w:w="2971" w:type="dxa"/>
          </w:tcPr>
          <w:p w14:paraId="2ADF2D25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4ED3ADB8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29BC5E69" w14:textId="77777777" w:rsidR="00FA5361" w:rsidRDefault="009125F4">
            <w:r>
              <w:t>xx (xx.x)</w:t>
            </w:r>
          </w:p>
        </w:tc>
      </w:tr>
      <w:tr w:rsidR="00FA5361" w14:paraId="087EB94F" w14:textId="77777777" w:rsidTr="00B118A7">
        <w:trPr>
          <w:trHeight w:val="623"/>
        </w:trPr>
        <w:tc>
          <w:tcPr>
            <w:tcW w:w="2971" w:type="dxa"/>
          </w:tcPr>
          <w:p w14:paraId="296EF632" w14:textId="5B05860C" w:rsidR="00FA5361" w:rsidRDefault="009125F4">
            <w:r>
              <w:t>TEAEs leading to study discontinuation</w:t>
            </w:r>
          </w:p>
        </w:tc>
        <w:tc>
          <w:tcPr>
            <w:tcW w:w="2971" w:type="dxa"/>
          </w:tcPr>
          <w:p w14:paraId="20E7B2EF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73C83B56" w14:textId="77777777" w:rsidR="00FA5361" w:rsidRDefault="009125F4">
            <w:r>
              <w:t>xx (xx.x)</w:t>
            </w:r>
          </w:p>
        </w:tc>
        <w:tc>
          <w:tcPr>
            <w:tcW w:w="2971" w:type="dxa"/>
          </w:tcPr>
          <w:p w14:paraId="63993B24" w14:textId="77777777" w:rsidR="00FA5361" w:rsidRDefault="009125F4">
            <w:r>
              <w:t>xx (xx.x)</w:t>
            </w:r>
          </w:p>
        </w:tc>
      </w:tr>
    </w:tbl>
    <w:p w14:paraId="29FB3BE6" w14:textId="1E217B36" w:rsidR="00D721A2" w:rsidRDefault="009125F4" w:rsidP="000F042A">
      <w:pPr>
        <w:spacing w:after="120"/>
        <w:rPr>
          <w:sz w:val="18"/>
          <w:szCs w:val="18"/>
        </w:rPr>
      </w:pPr>
      <w:r w:rsidRPr="00D721A2">
        <w:rPr>
          <w:sz w:val="18"/>
          <w:szCs w:val="18"/>
        </w:rPr>
        <w:t>TEAE: adverse event with onset on/after first dose or worsening in severity after first dose.</w:t>
      </w:r>
      <w:r w:rsidRPr="00D721A2">
        <w:rPr>
          <w:sz w:val="18"/>
          <w:szCs w:val="18"/>
        </w:rPr>
        <w:br/>
      </w:r>
      <w:proofErr w:type="gramStart"/>
      <w:r w:rsidRPr="00D721A2">
        <w:rPr>
          <w:sz w:val="18"/>
          <w:szCs w:val="18"/>
        </w:rPr>
        <w:t>Percentages</w:t>
      </w:r>
      <w:proofErr w:type="gramEnd"/>
      <w:r w:rsidRPr="00D721A2">
        <w:rPr>
          <w:sz w:val="18"/>
          <w:szCs w:val="18"/>
        </w:rPr>
        <w:t xml:space="preserve"> use N as denominator.</w:t>
      </w:r>
      <w:r w:rsidRPr="00D721A2">
        <w:rPr>
          <w:sz w:val="18"/>
          <w:szCs w:val="18"/>
        </w:rPr>
        <w:br/>
      </w:r>
      <w:r w:rsidRPr="00D721A2">
        <w:rPr>
          <w:sz w:val="18"/>
          <w:szCs w:val="18"/>
        </w:rPr>
        <w:lastRenderedPageBreak/>
        <w:t>Severity per CTCAE v5.0; seriousness per ICH E2A.</w:t>
      </w:r>
      <w:r w:rsidRPr="00D721A2">
        <w:rPr>
          <w:sz w:val="18"/>
          <w:szCs w:val="18"/>
        </w:rPr>
        <w:br/>
      </w:r>
      <w:r w:rsidR="00D721A2">
        <w:rPr>
          <w:sz w:val="18"/>
          <w:szCs w:val="18"/>
        </w:rPr>
        <w:t>S</w:t>
      </w:r>
      <w:r w:rsidRPr="00D721A2">
        <w:rPr>
          <w:sz w:val="18"/>
          <w:szCs w:val="18"/>
        </w:rPr>
        <w:t>everity counts subjects once at their worst severity.</w:t>
      </w:r>
    </w:p>
    <w:p w14:paraId="299384EC" w14:textId="77777777" w:rsidR="00FA5361" w:rsidRPr="00D721A2" w:rsidRDefault="00FA5361">
      <w:pPr>
        <w:spacing w:after="120"/>
        <w:rPr>
          <w:sz w:val="18"/>
          <w:szCs w:val="18"/>
        </w:rPr>
      </w:pPr>
    </w:p>
    <w:p w14:paraId="4AB14820" w14:textId="473679BD" w:rsidR="001D6A86" w:rsidRDefault="001D6A86" w:rsidP="001D6A86">
      <w:pPr>
        <w:pStyle w:val="Heading2"/>
      </w:pPr>
      <w:r>
        <w:t>Listing 4.1 Vital Signs by Subject and Visit (Safety Population)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435"/>
        <w:gridCol w:w="915"/>
        <w:gridCol w:w="1237"/>
        <w:gridCol w:w="963"/>
        <w:gridCol w:w="1289"/>
        <w:gridCol w:w="963"/>
        <w:gridCol w:w="995"/>
        <w:gridCol w:w="963"/>
        <w:gridCol w:w="1828"/>
        <w:gridCol w:w="963"/>
      </w:tblGrid>
      <w:tr w:rsidR="003E14CB" w14:paraId="49CC889A" w14:textId="77777777" w:rsidTr="003E14CB">
        <w:trPr>
          <w:trHeight w:val="1075"/>
        </w:trPr>
        <w:tc>
          <w:tcPr>
            <w:tcW w:w="1117" w:type="dxa"/>
          </w:tcPr>
          <w:p w14:paraId="0E28E00D" w14:textId="77777777" w:rsidR="001D6A86" w:rsidRDefault="001D6A86" w:rsidP="00D77B75">
            <w:r>
              <w:rPr>
                <w:b/>
              </w:rPr>
              <w:t>Subject ID</w:t>
            </w:r>
          </w:p>
        </w:tc>
        <w:tc>
          <w:tcPr>
            <w:tcW w:w="1179" w:type="dxa"/>
          </w:tcPr>
          <w:p w14:paraId="5127FFD4" w14:textId="77777777" w:rsidR="001D6A86" w:rsidRDefault="001D6A86" w:rsidP="00D77B75">
            <w:r>
              <w:rPr>
                <w:b/>
              </w:rPr>
              <w:t>Visit</w:t>
            </w:r>
          </w:p>
        </w:tc>
        <w:tc>
          <w:tcPr>
            <w:tcW w:w="915" w:type="dxa"/>
          </w:tcPr>
          <w:p w14:paraId="068E4F32" w14:textId="77777777" w:rsidR="001D6A86" w:rsidRDefault="001D6A86" w:rsidP="00D77B75">
            <w:r>
              <w:rPr>
                <w:b/>
              </w:rPr>
              <w:t>Visit Date</w:t>
            </w:r>
          </w:p>
        </w:tc>
        <w:tc>
          <w:tcPr>
            <w:tcW w:w="1237" w:type="dxa"/>
          </w:tcPr>
          <w:p w14:paraId="1C80E937" w14:textId="0215CA32" w:rsidR="001D6A86" w:rsidRDefault="005C38C1" w:rsidP="00D77B75">
            <w:r>
              <w:rPr>
                <w:b/>
              </w:rPr>
              <w:t>S</w:t>
            </w:r>
            <w:r w:rsidR="001D6A86">
              <w:rPr>
                <w:b/>
              </w:rPr>
              <w:t>BP</w:t>
            </w:r>
            <w:r w:rsidR="001D6A86">
              <w:rPr>
                <w:b/>
              </w:rPr>
              <w:br/>
              <w:t>(mmHg)</w:t>
            </w:r>
          </w:p>
        </w:tc>
        <w:tc>
          <w:tcPr>
            <w:tcW w:w="963" w:type="dxa"/>
          </w:tcPr>
          <w:p w14:paraId="187F915D" w14:textId="77777777" w:rsidR="001D6A86" w:rsidRDefault="001D6A86" w:rsidP="00D77B75">
            <w:r>
              <w:rPr>
                <w:b/>
              </w:rPr>
              <w:t>SBP Grade</w:t>
            </w:r>
          </w:p>
        </w:tc>
        <w:tc>
          <w:tcPr>
            <w:tcW w:w="1289" w:type="dxa"/>
          </w:tcPr>
          <w:p w14:paraId="70F860F8" w14:textId="5E863D31" w:rsidR="001D6A86" w:rsidRDefault="005C38C1" w:rsidP="00D77B75">
            <w:r>
              <w:rPr>
                <w:b/>
              </w:rPr>
              <w:t>D</w:t>
            </w:r>
            <w:r w:rsidR="001D6A86">
              <w:rPr>
                <w:b/>
              </w:rPr>
              <w:t>BP</w:t>
            </w:r>
            <w:r w:rsidR="001D6A86">
              <w:rPr>
                <w:b/>
              </w:rPr>
              <w:br/>
              <w:t>(mmHg)</w:t>
            </w:r>
          </w:p>
        </w:tc>
        <w:tc>
          <w:tcPr>
            <w:tcW w:w="963" w:type="dxa"/>
          </w:tcPr>
          <w:p w14:paraId="03ACEF2D" w14:textId="77777777" w:rsidR="001D6A86" w:rsidRDefault="001D6A86" w:rsidP="00D77B75">
            <w:r>
              <w:rPr>
                <w:b/>
              </w:rPr>
              <w:t>DBP Grade</w:t>
            </w:r>
          </w:p>
        </w:tc>
        <w:tc>
          <w:tcPr>
            <w:tcW w:w="995" w:type="dxa"/>
          </w:tcPr>
          <w:p w14:paraId="1C60462D" w14:textId="56F09AAF" w:rsidR="001D6A86" w:rsidRDefault="005C38C1" w:rsidP="00D77B75">
            <w:r>
              <w:rPr>
                <w:b/>
              </w:rPr>
              <w:t>HR</w:t>
            </w:r>
            <w:r w:rsidR="001D6A86">
              <w:rPr>
                <w:b/>
              </w:rPr>
              <w:br/>
              <w:t>(bpm)</w:t>
            </w:r>
          </w:p>
        </w:tc>
        <w:tc>
          <w:tcPr>
            <w:tcW w:w="963" w:type="dxa"/>
          </w:tcPr>
          <w:p w14:paraId="3470E1FF" w14:textId="77777777" w:rsidR="001D6A86" w:rsidRDefault="001D6A86" w:rsidP="00D77B75">
            <w:r>
              <w:rPr>
                <w:b/>
              </w:rPr>
              <w:t>HR Grade</w:t>
            </w:r>
          </w:p>
        </w:tc>
        <w:tc>
          <w:tcPr>
            <w:tcW w:w="1828" w:type="dxa"/>
          </w:tcPr>
          <w:p w14:paraId="699ACF92" w14:textId="5BFE9CCB" w:rsidR="001D6A86" w:rsidRDefault="001D6A86" w:rsidP="00D77B75">
            <w:r>
              <w:rPr>
                <w:b/>
              </w:rPr>
              <w:t>Temp</w:t>
            </w:r>
            <w:r>
              <w:rPr>
                <w:b/>
              </w:rPr>
              <w:br/>
              <w:t>(°C)</w:t>
            </w:r>
          </w:p>
        </w:tc>
        <w:tc>
          <w:tcPr>
            <w:tcW w:w="963" w:type="dxa"/>
          </w:tcPr>
          <w:p w14:paraId="731A0F5E" w14:textId="77777777" w:rsidR="001D6A86" w:rsidRDefault="001D6A86" w:rsidP="00D77B75">
            <w:r>
              <w:rPr>
                <w:b/>
              </w:rPr>
              <w:t>Temp Grade</w:t>
            </w:r>
          </w:p>
        </w:tc>
      </w:tr>
      <w:tr w:rsidR="003E14CB" w14:paraId="4071A1F6" w14:textId="77777777" w:rsidTr="003E14CB">
        <w:trPr>
          <w:trHeight w:val="774"/>
        </w:trPr>
        <w:tc>
          <w:tcPr>
            <w:tcW w:w="1117" w:type="dxa"/>
          </w:tcPr>
          <w:p w14:paraId="46A154BC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63C9381" w14:textId="77777777" w:rsidR="001D6A86" w:rsidRDefault="001D6A86" w:rsidP="00D77B75">
            <w:r>
              <w:t>Baseline</w:t>
            </w:r>
          </w:p>
        </w:tc>
        <w:tc>
          <w:tcPr>
            <w:tcW w:w="915" w:type="dxa"/>
          </w:tcPr>
          <w:p w14:paraId="4CF38238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34D78DB0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C636FA1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1DBE5366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99236B7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6949C8F8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EAFBEAA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4732612A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72C66730" w14:textId="77777777" w:rsidR="001D6A86" w:rsidRDefault="001D6A86" w:rsidP="00D77B75">
            <w:r>
              <w:t>x</w:t>
            </w:r>
          </w:p>
        </w:tc>
      </w:tr>
      <w:tr w:rsidR="003E14CB" w14:paraId="4FEDB095" w14:textId="77777777" w:rsidTr="003E14CB">
        <w:trPr>
          <w:trHeight w:val="787"/>
        </w:trPr>
        <w:tc>
          <w:tcPr>
            <w:tcW w:w="1117" w:type="dxa"/>
          </w:tcPr>
          <w:p w14:paraId="625F2837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7796BB9D" w14:textId="67864DC5" w:rsidR="001D6A86" w:rsidRDefault="001D6A86" w:rsidP="00D77B75">
            <w:r>
              <w:t>Week</w:t>
            </w:r>
            <w:r w:rsidR="003E14CB">
              <w:t xml:space="preserve"> 4</w:t>
            </w:r>
          </w:p>
        </w:tc>
        <w:tc>
          <w:tcPr>
            <w:tcW w:w="915" w:type="dxa"/>
          </w:tcPr>
          <w:p w14:paraId="6CA87CFB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16CF884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32AB85E0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793BAECC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1ADD2CE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047CE4B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465EAC41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3903026F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43813C28" w14:textId="77777777" w:rsidR="001D6A86" w:rsidRDefault="001D6A86" w:rsidP="00D77B75">
            <w:r>
              <w:t>x</w:t>
            </w:r>
          </w:p>
        </w:tc>
      </w:tr>
      <w:tr w:rsidR="003E14CB" w14:paraId="7A425AAF" w14:textId="77777777" w:rsidTr="003E14CB">
        <w:trPr>
          <w:trHeight w:val="774"/>
        </w:trPr>
        <w:tc>
          <w:tcPr>
            <w:tcW w:w="1117" w:type="dxa"/>
          </w:tcPr>
          <w:p w14:paraId="6C9C2D1A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E7B2AA4" w14:textId="29759675" w:rsidR="001D6A86" w:rsidRDefault="001D6A86" w:rsidP="00D77B75">
            <w:r>
              <w:t xml:space="preserve">Week </w:t>
            </w:r>
            <w:r w:rsidR="003E14CB">
              <w:t>8</w:t>
            </w:r>
          </w:p>
        </w:tc>
        <w:tc>
          <w:tcPr>
            <w:tcW w:w="915" w:type="dxa"/>
          </w:tcPr>
          <w:p w14:paraId="161FBA82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5A42DA67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1C17EB4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07269EB4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6FA314A9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5E5C9D37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20830B5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2F414E8C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776F0C93" w14:textId="77777777" w:rsidR="001D6A86" w:rsidRDefault="001D6A86" w:rsidP="00D77B75">
            <w:r>
              <w:t>x</w:t>
            </w:r>
          </w:p>
        </w:tc>
      </w:tr>
      <w:tr w:rsidR="003E14CB" w14:paraId="5636EFEB" w14:textId="77777777" w:rsidTr="003E14CB">
        <w:trPr>
          <w:trHeight w:val="787"/>
        </w:trPr>
        <w:tc>
          <w:tcPr>
            <w:tcW w:w="1117" w:type="dxa"/>
          </w:tcPr>
          <w:p w14:paraId="5E9DF25E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6C67F7A8" w14:textId="3E5B0393" w:rsidR="001D6A86" w:rsidRDefault="001D6A86" w:rsidP="00D77B75">
            <w:r>
              <w:t xml:space="preserve">Week </w:t>
            </w:r>
            <w:r w:rsidR="003E14CB">
              <w:t>12</w:t>
            </w:r>
          </w:p>
        </w:tc>
        <w:tc>
          <w:tcPr>
            <w:tcW w:w="915" w:type="dxa"/>
          </w:tcPr>
          <w:p w14:paraId="6B94DD5E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48FD4A5F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381AF5A7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7D4EEB0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79B1979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742D1E21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1E9DCC4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03C6F996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0361B3AF" w14:textId="77777777" w:rsidR="001D6A86" w:rsidRDefault="001D6A86" w:rsidP="00D77B75">
            <w:r>
              <w:t>x</w:t>
            </w:r>
          </w:p>
        </w:tc>
      </w:tr>
      <w:tr w:rsidR="003E14CB" w14:paraId="00F3BF81" w14:textId="77777777" w:rsidTr="003E14CB">
        <w:trPr>
          <w:trHeight w:val="774"/>
        </w:trPr>
        <w:tc>
          <w:tcPr>
            <w:tcW w:w="1117" w:type="dxa"/>
          </w:tcPr>
          <w:p w14:paraId="149EF387" w14:textId="77777777" w:rsidR="001D6A86" w:rsidRDefault="001D6A86" w:rsidP="00D77B75">
            <w:r>
              <w:t>xx-xxx</w:t>
            </w:r>
          </w:p>
        </w:tc>
        <w:tc>
          <w:tcPr>
            <w:tcW w:w="1179" w:type="dxa"/>
          </w:tcPr>
          <w:p w14:paraId="30F136DE" w14:textId="09FC1B5E" w:rsidR="001D6A86" w:rsidRDefault="001D6A86" w:rsidP="00D77B75">
            <w:r>
              <w:t>Week 1</w:t>
            </w:r>
            <w:r w:rsidR="003E14CB">
              <w:t>6</w:t>
            </w:r>
          </w:p>
        </w:tc>
        <w:tc>
          <w:tcPr>
            <w:tcW w:w="915" w:type="dxa"/>
          </w:tcPr>
          <w:p w14:paraId="30D2BEA9" w14:textId="77777777" w:rsidR="001D6A86" w:rsidRDefault="001D6A86" w:rsidP="00D77B75">
            <w:r>
              <w:t>xxxx-xx-xx</w:t>
            </w:r>
          </w:p>
        </w:tc>
        <w:tc>
          <w:tcPr>
            <w:tcW w:w="1237" w:type="dxa"/>
          </w:tcPr>
          <w:p w14:paraId="1FE93555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50AFD2D9" w14:textId="77777777" w:rsidR="001D6A86" w:rsidRDefault="001D6A86" w:rsidP="00D77B75">
            <w:r>
              <w:t>x</w:t>
            </w:r>
          </w:p>
        </w:tc>
        <w:tc>
          <w:tcPr>
            <w:tcW w:w="1289" w:type="dxa"/>
          </w:tcPr>
          <w:p w14:paraId="0438A7ED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0C8EE174" w14:textId="77777777" w:rsidR="001D6A86" w:rsidRDefault="001D6A86" w:rsidP="00D77B75">
            <w:r>
              <w:t>x</w:t>
            </w:r>
          </w:p>
        </w:tc>
        <w:tc>
          <w:tcPr>
            <w:tcW w:w="995" w:type="dxa"/>
          </w:tcPr>
          <w:p w14:paraId="606BD503" w14:textId="77777777" w:rsidR="001D6A86" w:rsidRDefault="001D6A86" w:rsidP="00D77B75">
            <w:r>
              <w:t>xxx</w:t>
            </w:r>
          </w:p>
        </w:tc>
        <w:tc>
          <w:tcPr>
            <w:tcW w:w="963" w:type="dxa"/>
          </w:tcPr>
          <w:p w14:paraId="23D7C4EF" w14:textId="77777777" w:rsidR="001D6A86" w:rsidRDefault="001D6A86" w:rsidP="00D77B75">
            <w:r>
              <w:t>x</w:t>
            </w:r>
          </w:p>
        </w:tc>
        <w:tc>
          <w:tcPr>
            <w:tcW w:w="1828" w:type="dxa"/>
          </w:tcPr>
          <w:p w14:paraId="27AACD6E" w14:textId="77777777" w:rsidR="001D6A86" w:rsidRDefault="001D6A86" w:rsidP="00D77B75">
            <w:r>
              <w:t>xx.x</w:t>
            </w:r>
          </w:p>
        </w:tc>
        <w:tc>
          <w:tcPr>
            <w:tcW w:w="963" w:type="dxa"/>
          </w:tcPr>
          <w:p w14:paraId="5E97CF2C" w14:textId="77777777" w:rsidR="001D6A86" w:rsidRDefault="001D6A86" w:rsidP="00D77B75">
            <w:r>
              <w:t>x</w:t>
            </w:r>
          </w:p>
        </w:tc>
      </w:tr>
      <w:tr w:rsidR="003E14CB" w14:paraId="48041C9B" w14:textId="77777777" w:rsidTr="003E14CB">
        <w:trPr>
          <w:trHeight w:val="774"/>
        </w:trPr>
        <w:tc>
          <w:tcPr>
            <w:tcW w:w="1117" w:type="dxa"/>
          </w:tcPr>
          <w:p w14:paraId="426FB156" w14:textId="160B8307" w:rsidR="003E14CB" w:rsidRDefault="003E14CB" w:rsidP="003E14CB">
            <w:r>
              <w:t>xx-xxx</w:t>
            </w:r>
          </w:p>
        </w:tc>
        <w:tc>
          <w:tcPr>
            <w:tcW w:w="1179" w:type="dxa"/>
          </w:tcPr>
          <w:p w14:paraId="51F2F51A" w14:textId="3471D1D5" w:rsidR="003E14CB" w:rsidRDefault="003E14CB" w:rsidP="003E14CB">
            <w:r>
              <w:t>Unscheduled</w:t>
            </w:r>
          </w:p>
        </w:tc>
        <w:tc>
          <w:tcPr>
            <w:tcW w:w="915" w:type="dxa"/>
          </w:tcPr>
          <w:p w14:paraId="70B1BD82" w14:textId="06FF38F7" w:rsidR="003E14CB" w:rsidRDefault="003E14CB" w:rsidP="003E14CB">
            <w:proofErr w:type="spellStart"/>
            <w:r>
              <w:t>xxxx</w:t>
            </w:r>
            <w:proofErr w:type="spellEnd"/>
            <w:r>
              <w:t>-xx-xx</w:t>
            </w:r>
          </w:p>
        </w:tc>
        <w:tc>
          <w:tcPr>
            <w:tcW w:w="1237" w:type="dxa"/>
          </w:tcPr>
          <w:p w14:paraId="6DC026F9" w14:textId="0839064B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7FA41D4F" w14:textId="0EB32552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56054D78" w14:textId="09AB6580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2479D27B" w14:textId="0F61A782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708C8303" w14:textId="3063EF0F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598AEB1F" w14:textId="04D6DB35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416AE6CB" w14:textId="41A4420B" w:rsidR="003E14CB" w:rsidRDefault="003E14CB" w:rsidP="003E14CB">
            <w:proofErr w:type="spellStart"/>
            <w:r>
              <w:t>xx.x</w:t>
            </w:r>
            <w:proofErr w:type="spellEnd"/>
          </w:p>
        </w:tc>
        <w:tc>
          <w:tcPr>
            <w:tcW w:w="963" w:type="dxa"/>
          </w:tcPr>
          <w:p w14:paraId="3D24CE1E" w14:textId="558665E7" w:rsidR="003E14CB" w:rsidRDefault="003E14CB" w:rsidP="003E14CB">
            <w:r>
              <w:t>x</w:t>
            </w:r>
          </w:p>
        </w:tc>
      </w:tr>
      <w:tr w:rsidR="003E14CB" w14:paraId="0D719236" w14:textId="77777777" w:rsidTr="003E14CB">
        <w:trPr>
          <w:trHeight w:val="787"/>
        </w:trPr>
        <w:tc>
          <w:tcPr>
            <w:tcW w:w="1117" w:type="dxa"/>
          </w:tcPr>
          <w:p w14:paraId="22065649" w14:textId="77777777" w:rsidR="003E14CB" w:rsidRDefault="003E14CB" w:rsidP="003E14CB">
            <w:r>
              <w:t>xx-</w:t>
            </w:r>
            <w:proofErr w:type="spellStart"/>
            <w:r>
              <w:t>xxz</w:t>
            </w:r>
            <w:proofErr w:type="spellEnd"/>
          </w:p>
        </w:tc>
        <w:tc>
          <w:tcPr>
            <w:tcW w:w="1179" w:type="dxa"/>
          </w:tcPr>
          <w:p w14:paraId="6828FE9E" w14:textId="77777777" w:rsidR="003E14CB" w:rsidRDefault="003E14CB" w:rsidP="003E14CB">
            <w:r>
              <w:t>Baseline</w:t>
            </w:r>
          </w:p>
        </w:tc>
        <w:tc>
          <w:tcPr>
            <w:tcW w:w="915" w:type="dxa"/>
          </w:tcPr>
          <w:p w14:paraId="07BCDF69" w14:textId="77777777" w:rsidR="003E14CB" w:rsidRDefault="003E14CB" w:rsidP="003E14CB">
            <w:r>
              <w:t>xxxx-xx-xx</w:t>
            </w:r>
          </w:p>
        </w:tc>
        <w:tc>
          <w:tcPr>
            <w:tcW w:w="1237" w:type="dxa"/>
          </w:tcPr>
          <w:p w14:paraId="73D37F6E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13CC9952" w14:textId="77777777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2B22AA18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6BE4233F" w14:textId="77777777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2A29217F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06F6D77D" w14:textId="77777777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46B57B6D" w14:textId="77777777" w:rsidR="003E14CB" w:rsidRDefault="003E14CB" w:rsidP="003E14CB">
            <w:r>
              <w:t>xx.x</w:t>
            </w:r>
          </w:p>
        </w:tc>
        <w:tc>
          <w:tcPr>
            <w:tcW w:w="963" w:type="dxa"/>
          </w:tcPr>
          <w:p w14:paraId="3B4CD419" w14:textId="77777777" w:rsidR="003E14CB" w:rsidRDefault="003E14CB" w:rsidP="003E14CB">
            <w:r>
              <w:t>x</w:t>
            </w:r>
          </w:p>
        </w:tc>
      </w:tr>
      <w:tr w:rsidR="003E14CB" w14:paraId="4CFC695C" w14:textId="77777777" w:rsidTr="003E14CB">
        <w:trPr>
          <w:trHeight w:val="774"/>
        </w:trPr>
        <w:tc>
          <w:tcPr>
            <w:tcW w:w="1117" w:type="dxa"/>
          </w:tcPr>
          <w:p w14:paraId="5902CDE6" w14:textId="77777777" w:rsidR="003E14CB" w:rsidRDefault="003E14CB" w:rsidP="003E14CB">
            <w:r>
              <w:lastRenderedPageBreak/>
              <w:t>xx-</w:t>
            </w:r>
            <w:proofErr w:type="spellStart"/>
            <w:r>
              <w:t>xxz</w:t>
            </w:r>
            <w:proofErr w:type="spellEnd"/>
          </w:p>
        </w:tc>
        <w:tc>
          <w:tcPr>
            <w:tcW w:w="1179" w:type="dxa"/>
          </w:tcPr>
          <w:p w14:paraId="5BA1D7CE" w14:textId="77777777" w:rsidR="003E14CB" w:rsidRDefault="003E14CB" w:rsidP="003E14CB">
            <w:r>
              <w:t>Week 2</w:t>
            </w:r>
          </w:p>
        </w:tc>
        <w:tc>
          <w:tcPr>
            <w:tcW w:w="915" w:type="dxa"/>
          </w:tcPr>
          <w:p w14:paraId="6AE0DF36" w14:textId="77777777" w:rsidR="003E14CB" w:rsidRDefault="003E14CB" w:rsidP="003E14CB">
            <w:r>
              <w:t>xxxx-xx-xx</w:t>
            </w:r>
          </w:p>
        </w:tc>
        <w:tc>
          <w:tcPr>
            <w:tcW w:w="1237" w:type="dxa"/>
          </w:tcPr>
          <w:p w14:paraId="4FE0119A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62102BDE" w14:textId="77777777" w:rsidR="003E14CB" w:rsidRDefault="003E14CB" w:rsidP="003E14CB">
            <w:r>
              <w:t>x</w:t>
            </w:r>
          </w:p>
        </w:tc>
        <w:tc>
          <w:tcPr>
            <w:tcW w:w="1289" w:type="dxa"/>
          </w:tcPr>
          <w:p w14:paraId="216FC535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57ED48C3" w14:textId="77777777" w:rsidR="003E14CB" w:rsidRDefault="003E14CB" w:rsidP="003E14CB">
            <w:r>
              <w:t>x</w:t>
            </w:r>
          </w:p>
        </w:tc>
        <w:tc>
          <w:tcPr>
            <w:tcW w:w="995" w:type="dxa"/>
          </w:tcPr>
          <w:p w14:paraId="450D37C2" w14:textId="77777777" w:rsidR="003E14CB" w:rsidRDefault="003E14CB" w:rsidP="003E14CB">
            <w:r>
              <w:t>xxx</w:t>
            </w:r>
          </w:p>
        </w:tc>
        <w:tc>
          <w:tcPr>
            <w:tcW w:w="963" w:type="dxa"/>
          </w:tcPr>
          <w:p w14:paraId="2720DBEE" w14:textId="77777777" w:rsidR="003E14CB" w:rsidRDefault="003E14CB" w:rsidP="003E14CB">
            <w:r>
              <w:t>x</w:t>
            </w:r>
          </w:p>
        </w:tc>
        <w:tc>
          <w:tcPr>
            <w:tcW w:w="1828" w:type="dxa"/>
          </w:tcPr>
          <w:p w14:paraId="32A1F3C2" w14:textId="77777777" w:rsidR="003E14CB" w:rsidRDefault="003E14CB" w:rsidP="003E14CB">
            <w:r>
              <w:t>xx.x</w:t>
            </w:r>
          </w:p>
        </w:tc>
        <w:tc>
          <w:tcPr>
            <w:tcW w:w="963" w:type="dxa"/>
          </w:tcPr>
          <w:p w14:paraId="0A111918" w14:textId="77777777" w:rsidR="003E14CB" w:rsidRDefault="003E14CB" w:rsidP="003E14CB">
            <w:r>
              <w:t>x</w:t>
            </w:r>
          </w:p>
        </w:tc>
      </w:tr>
    </w:tbl>
    <w:p w14:paraId="0FB8A550" w14:textId="77777777" w:rsidR="005C38C1" w:rsidRDefault="005C38C1" w:rsidP="001D6A86">
      <w:pPr>
        <w:spacing w:after="120"/>
        <w:rPr>
          <w:sz w:val="18"/>
          <w:szCs w:val="18"/>
        </w:rPr>
      </w:pPr>
    </w:p>
    <w:p w14:paraId="003901A2" w14:textId="6A3E7040" w:rsidR="007949CC" w:rsidRPr="007949CC" w:rsidRDefault="007949CC" w:rsidP="007949CC">
      <w:pPr>
        <w:pStyle w:val="NoSpacing"/>
        <w:rPr>
          <w:sz w:val="18"/>
          <w:szCs w:val="18"/>
        </w:rPr>
      </w:pPr>
      <w:r w:rsidRPr="007949CC">
        <w:rPr>
          <w:sz w:val="18"/>
          <w:szCs w:val="18"/>
        </w:rPr>
        <w:t>SBP = Systolic Blood Pressure; DBP = Diastolic Blood Pressure; HR = Heart Rate; Temp = Temperature.</w:t>
      </w:r>
    </w:p>
    <w:p w14:paraId="0A62DEBE" w14:textId="51D1FF39" w:rsidR="001D6A86" w:rsidRPr="007949CC" w:rsidRDefault="001D6A86" w:rsidP="007949CC">
      <w:pPr>
        <w:pStyle w:val="NoSpacing"/>
        <w:rPr>
          <w:sz w:val="18"/>
          <w:szCs w:val="18"/>
        </w:rPr>
      </w:pPr>
      <w:r w:rsidRPr="007949CC">
        <w:rPr>
          <w:sz w:val="18"/>
          <w:szCs w:val="18"/>
        </w:rPr>
        <w:t>Grades per CTCAE v5.0</w:t>
      </w:r>
      <w:r w:rsidRPr="007949CC">
        <w:rPr>
          <w:sz w:val="18"/>
          <w:szCs w:val="18"/>
        </w:rPr>
        <w:br/>
      </w:r>
    </w:p>
    <w:p w14:paraId="0E07DD38" w14:textId="77777777" w:rsidR="001D6A86" w:rsidRDefault="001D6A86" w:rsidP="001D6A86"/>
    <w:p w14:paraId="5AD578C4" w14:textId="7E40F6F6" w:rsidR="00FA5361" w:rsidRDefault="009125F4">
      <w:pPr>
        <w:pStyle w:val="Heading2"/>
      </w:pPr>
      <w:r>
        <w:t xml:space="preserve">Listing </w:t>
      </w:r>
      <w:r w:rsidR="001D6A86">
        <w:t>5</w:t>
      </w:r>
      <w:r>
        <w:t xml:space="preserve">.1 </w:t>
      </w:r>
      <w:r w:rsidR="00DC5FDA">
        <w:t xml:space="preserve">Treatment-Emergent </w:t>
      </w:r>
      <w:r>
        <w:t>Adverse Events by Subject (</w:t>
      </w:r>
      <w:r w:rsidR="00D721A2">
        <w:t>Safety Population</w:t>
      </w:r>
      <w: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8"/>
        <w:gridCol w:w="1408"/>
        <w:gridCol w:w="1890"/>
        <w:gridCol w:w="1089"/>
        <w:gridCol w:w="1089"/>
        <w:gridCol w:w="1335"/>
        <w:gridCol w:w="1228"/>
        <w:gridCol w:w="1821"/>
        <w:gridCol w:w="1098"/>
      </w:tblGrid>
      <w:tr w:rsidR="00DC5FDA" w14:paraId="75FE4CED" w14:textId="77777777" w:rsidTr="00DC5FDA">
        <w:trPr>
          <w:trHeight w:val="1109"/>
        </w:trPr>
        <w:tc>
          <w:tcPr>
            <w:tcW w:w="1208" w:type="dxa"/>
          </w:tcPr>
          <w:p w14:paraId="4A86D803" w14:textId="77777777" w:rsidR="00DC5FDA" w:rsidRDefault="00DC5FDA">
            <w:r>
              <w:rPr>
                <w:b/>
              </w:rPr>
              <w:t>Subject ID</w:t>
            </w:r>
          </w:p>
        </w:tc>
        <w:tc>
          <w:tcPr>
            <w:tcW w:w="1408" w:type="dxa"/>
          </w:tcPr>
          <w:p w14:paraId="3219C41B" w14:textId="77777777" w:rsidR="00DC5FDA" w:rsidRDefault="00DC5FDA">
            <w:r>
              <w:rPr>
                <w:b/>
              </w:rPr>
              <w:t>System Organ Class</w:t>
            </w:r>
          </w:p>
        </w:tc>
        <w:tc>
          <w:tcPr>
            <w:tcW w:w="1890" w:type="dxa"/>
          </w:tcPr>
          <w:p w14:paraId="2185118F" w14:textId="77777777" w:rsidR="00DC5FDA" w:rsidRDefault="00DC5FDA">
            <w:r>
              <w:rPr>
                <w:b/>
              </w:rPr>
              <w:t>Preferred Term</w:t>
            </w:r>
          </w:p>
        </w:tc>
        <w:tc>
          <w:tcPr>
            <w:tcW w:w="1089" w:type="dxa"/>
          </w:tcPr>
          <w:p w14:paraId="08FF54F3" w14:textId="77777777" w:rsidR="00DC5FDA" w:rsidRDefault="00DC5FDA">
            <w:r>
              <w:rPr>
                <w:b/>
              </w:rPr>
              <w:t>Start Date</w:t>
            </w:r>
          </w:p>
        </w:tc>
        <w:tc>
          <w:tcPr>
            <w:tcW w:w="1089" w:type="dxa"/>
          </w:tcPr>
          <w:p w14:paraId="466A9205" w14:textId="77777777" w:rsidR="00DC5FDA" w:rsidRDefault="00DC5FDA">
            <w:r>
              <w:rPr>
                <w:b/>
              </w:rPr>
              <w:t>End Date</w:t>
            </w:r>
          </w:p>
        </w:tc>
        <w:tc>
          <w:tcPr>
            <w:tcW w:w="1335" w:type="dxa"/>
          </w:tcPr>
          <w:p w14:paraId="017095F3" w14:textId="77777777" w:rsidR="00DC5FDA" w:rsidRDefault="00DC5FDA">
            <w:r>
              <w:rPr>
                <w:b/>
              </w:rPr>
              <w:t>Severity (CTCAE)</w:t>
            </w:r>
          </w:p>
        </w:tc>
        <w:tc>
          <w:tcPr>
            <w:tcW w:w="1228" w:type="dxa"/>
          </w:tcPr>
          <w:p w14:paraId="57352D5E" w14:textId="77777777" w:rsidR="00DC5FDA" w:rsidRDefault="00DC5FDA">
            <w:r>
              <w:rPr>
                <w:b/>
              </w:rPr>
              <w:t>Serious (Y/N)</w:t>
            </w:r>
          </w:p>
        </w:tc>
        <w:tc>
          <w:tcPr>
            <w:tcW w:w="1821" w:type="dxa"/>
          </w:tcPr>
          <w:p w14:paraId="2E1A61CB" w14:textId="77777777" w:rsidR="00DC5FDA" w:rsidRDefault="00DC5FDA">
            <w:r>
              <w:rPr>
                <w:b/>
              </w:rPr>
              <w:t>Relatedness</w:t>
            </w:r>
          </w:p>
        </w:tc>
        <w:tc>
          <w:tcPr>
            <w:tcW w:w="1098" w:type="dxa"/>
          </w:tcPr>
          <w:p w14:paraId="4526643D" w14:textId="77777777" w:rsidR="00DC5FDA" w:rsidRDefault="00DC5FDA">
            <w:r>
              <w:rPr>
                <w:b/>
              </w:rPr>
              <w:t>Action Taken</w:t>
            </w:r>
          </w:p>
        </w:tc>
      </w:tr>
      <w:tr w:rsidR="00DC5FDA" w14:paraId="763E9970" w14:textId="77777777" w:rsidTr="00DC5FDA">
        <w:trPr>
          <w:trHeight w:val="799"/>
        </w:trPr>
        <w:tc>
          <w:tcPr>
            <w:tcW w:w="1208" w:type="dxa"/>
          </w:tcPr>
          <w:p w14:paraId="37DA1669" w14:textId="77777777" w:rsidR="00DC5FDA" w:rsidRDefault="00DC5FDA">
            <w:r>
              <w:t>xx-xxx</w:t>
            </w:r>
          </w:p>
        </w:tc>
        <w:tc>
          <w:tcPr>
            <w:tcW w:w="1408" w:type="dxa"/>
          </w:tcPr>
          <w:p w14:paraId="449A8CCA" w14:textId="77777777" w:rsidR="00DC5FDA" w:rsidRDefault="00DC5FDA">
            <w:r>
              <w:t>Vascular disorders</w:t>
            </w:r>
          </w:p>
        </w:tc>
        <w:tc>
          <w:tcPr>
            <w:tcW w:w="1890" w:type="dxa"/>
          </w:tcPr>
          <w:p w14:paraId="781808A2" w14:textId="77777777" w:rsidR="00DC5FDA" w:rsidRDefault="00DC5FDA">
            <w:r>
              <w:t>Hypertension</w:t>
            </w:r>
          </w:p>
        </w:tc>
        <w:tc>
          <w:tcPr>
            <w:tcW w:w="1089" w:type="dxa"/>
          </w:tcPr>
          <w:p w14:paraId="4D10143B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7CE4EC21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75439FE0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3E59582D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04987D4F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690BF3B3" w14:textId="77777777" w:rsidR="00DC5FDA" w:rsidRDefault="00DC5FDA">
            <w:r>
              <w:t>xx</w:t>
            </w:r>
          </w:p>
        </w:tc>
      </w:tr>
      <w:tr w:rsidR="00DC5FDA" w14:paraId="7D8C4D16" w14:textId="77777777" w:rsidTr="00DC5FDA">
        <w:trPr>
          <w:trHeight w:val="812"/>
        </w:trPr>
        <w:tc>
          <w:tcPr>
            <w:tcW w:w="1208" w:type="dxa"/>
          </w:tcPr>
          <w:p w14:paraId="5A9154E6" w14:textId="77777777" w:rsidR="00DC5FDA" w:rsidRDefault="00DC5FDA">
            <w:r>
              <w:t>xx-xxx</w:t>
            </w:r>
          </w:p>
        </w:tc>
        <w:tc>
          <w:tcPr>
            <w:tcW w:w="1408" w:type="dxa"/>
          </w:tcPr>
          <w:p w14:paraId="1472D519" w14:textId="77777777" w:rsidR="00DC5FDA" w:rsidRDefault="00DC5FDA">
            <w:r>
              <w:t>Cardiac disorders</w:t>
            </w:r>
          </w:p>
        </w:tc>
        <w:tc>
          <w:tcPr>
            <w:tcW w:w="1890" w:type="dxa"/>
          </w:tcPr>
          <w:p w14:paraId="1465D5E2" w14:textId="77777777" w:rsidR="00DC5FDA" w:rsidRDefault="00DC5FDA">
            <w:r>
              <w:t>Tachycardia</w:t>
            </w:r>
          </w:p>
        </w:tc>
        <w:tc>
          <w:tcPr>
            <w:tcW w:w="1089" w:type="dxa"/>
          </w:tcPr>
          <w:p w14:paraId="21CB029D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04300DC4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428CCBAE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2E6EA3E2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6591EE7D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2A772600" w14:textId="77777777" w:rsidR="00DC5FDA" w:rsidRDefault="00DC5FDA">
            <w:r>
              <w:t>xx</w:t>
            </w:r>
          </w:p>
        </w:tc>
      </w:tr>
      <w:tr w:rsidR="00DC5FDA" w14:paraId="78FC0A58" w14:textId="77777777" w:rsidTr="00DC5FDA">
        <w:trPr>
          <w:trHeight w:val="799"/>
        </w:trPr>
        <w:tc>
          <w:tcPr>
            <w:tcW w:w="1208" w:type="dxa"/>
          </w:tcPr>
          <w:p w14:paraId="0A764C3E" w14:textId="1E07849A" w:rsidR="00DC5FDA" w:rsidRDefault="00DC5FDA">
            <w:r>
              <w:t>xx-xx</w:t>
            </w:r>
            <w:r w:rsidR="00B77395">
              <w:t>x</w:t>
            </w:r>
          </w:p>
        </w:tc>
        <w:tc>
          <w:tcPr>
            <w:tcW w:w="1408" w:type="dxa"/>
          </w:tcPr>
          <w:p w14:paraId="775794C0" w14:textId="77777777" w:rsidR="00DC5FDA" w:rsidRDefault="00DC5FDA">
            <w:r>
              <w:t>General disorders</w:t>
            </w:r>
          </w:p>
        </w:tc>
        <w:tc>
          <w:tcPr>
            <w:tcW w:w="1890" w:type="dxa"/>
          </w:tcPr>
          <w:p w14:paraId="75F28CB9" w14:textId="77777777" w:rsidR="00DC5FDA" w:rsidRDefault="00DC5FDA">
            <w:r>
              <w:t>Pyrexia</w:t>
            </w:r>
          </w:p>
        </w:tc>
        <w:tc>
          <w:tcPr>
            <w:tcW w:w="1089" w:type="dxa"/>
          </w:tcPr>
          <w:p w14:paraId="750D8286" w14:textId="77777777" w:rsidR="00DC5FDA" w:rsidRDefault="00DC5FDA">
            <w:r>
              <w:t>xxxx-xx-xx</w:t>
            </w:r>
          </w:p>
        </w:tc>
        <w:tc>
          <w:tcPr>
            <w:tcW w:w="1089" w:type="dxa"/>
          </w:tcPr>
          <w:p w14:paraId="22554F7C" w14:textId="77777777" w:rsidR="00DC5FDA" w:rsidRDefault="00DC5FDA">
            <w:r>
              <w:t>xxxx-xx-xx</w:t>
            </w:r>
          </w:p>
        </w:tc>
        <w:tc>
          <w:tcPr>
            <w:tcW w:w="1335" w:type="dxa"/>
          </w:tcPr>
          <w:p w14:paraId="3DD704D0" w14:textId="77777777" w:rsidR="00DC5FDA" w:rsidRDefault="00DC5FDA">
            <w:r>
              <w:t>x</w:t>
            </w:r>
          </w:p>
        </w:tc>
        <w:tc>
          <w:tcPr>
            <w:tcW w:w="1228" w:type="dxa"/>
          </w:tcPr>
          <w:p w14:paraId="7CE08550" w14:textId="77777777" w:rsidR="00DC5FDA" w:rsidRDefault="00DC5FDA">
            <w:r>
              <w:t>x</w:t>
            </w:r>
          </w:p>
        </w:tc>
        <w:tc>
          <w:tcPr>
            <w:tcW w:w="1821" w:type="dxa"/>
          </w:tcPr>
          <w:p w14:paraId="4C674187" w14:textId="77777777" w:rsidR="00DC5FDA" w:rsidRDefault="00DC5FDA">
            <w:r>
              <w:t>xx</w:t>
            </w:r>
          </w:p>
        </w:tc>
        <w:tc>
          <w:tcPr>
            <w:tcW w:w="1098" w:type="dxa"/>
          </w:tcPr>
          <w:p w14:paraId="3049AE70" w14:textId="77777777" w:rsidR="00DC5FDA" w:rsidRDefault="00DC5FDA">
            <w:r>
              <w:t>xx</w:t>
            </w:r>
          </w:p>
        </w:tc>
      </w:tr>
    </w:tbl>
    <w:p w14:paraId="11DDF144" w14:textId="77777777" w:rsidR="00B77395" w:rsidRDefault="009125F4">
      <w:pPr>
        <w:spacing w:after="120"/>
        <w:rPr>
          <w:sz w:val="18"/>
          <w:szCs w:val="18"/>
        </w:rPr>
      </w:pPr>
      <w:r w:rsidRPr="003E14CB">
        <w:rPr>
          <w:sz w:val="18"/>
          <w:szCs w:val="18"/>
        </w:rPr>
        <w:t xml:space="preserve">Coded using MedDRA version </w:t>
      </w:r>
      <w:r w:rsidR="00DC5FDA" w:rsidRPr="003E14CB">
        <w:rPr>
          <w:sz w:val="18"/>
          <w:szCs w:val="18"/>
        </w:rPr>
        <w:t>27.0</w:t>
      </w:r>
      <w:r w:rsidRPr="003E14CB">
        <w:rPr>
          <w:sz w:val="18"/>
          <w:szCs w:val="18"/>
        </w:rPr>
        <w:t>.</w:t>
      </w:r>
      <w:r w:rsidRPr="003E14CB">
        <w:rPr>
          <w:sz w:val="18"/>
          <w:szCs w:val="18"/>
        </w:rPr>
        <w:br/>
        <w:t>Severity per CTCAE v5.0; Relatedness per investigator.</w:t>
      </w:r>
    </w:p>
    <w:p w14:paraId="0A885695" w14:textId="77777777" w:rsidR="00B77395" w:rsidRDefault="00B77395">
      <w:pPr>
        <w:spacing w:after="120"/>
        <w:rPr>
          <w:sz w:val="18"/>
          <w:szCs w:val="18"/>
        </w:rPr>
      </w:pPr>
    </w:p>
    <w:p w14:paraId="7825DBAF" w14:textId="61A7CAC7" w:rsidR="00FA5361" w:rsidRPr="003E14CB" w:rsidRDefault="00B77395">
      <w:pPr>
        <w:spacing w:after="120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>Programming notes:</w:t>
      </w:r>
      <w:r w:rsidRPr="003E14CB">
        <w:rPr>
          <w:sz w:val="18"/>
          <w:szCs w:val="18"/>
        </w:rPr>
        <w:br/>
        <w:t xml:space="preserve">Action Taken examples: Dose reduced, </w:t>
      </w:r>
      <w:proofErr w:type="gramStart"/>
      <w:r w:rsidRPr="003E14CB">
        <w:rPr>
          <w:sz w:val="18"/>
          <w:szCs w:val="18"/>
        </w:rPr>
        <w:t>Discontinued</w:t>
      </w:r>
      <w:proofErr w:type="gramEnd"/>
      <w:r w:rsidR="00501F0D">
        <w:rPr>
          <w:sz w:val="18"/>
          <w:szCs w:val="18"/>
        </w:rPr>
        <w:t xml:space="preserve"> from treatment, </w:t>
      </w:r>
      <w:r w:rsidR="00DF71F0">
        <w:rPr>
          <w:sz w:val="18"/>
          <w:szCs w:val="18"/>
        </w:rPr>
        <w:t>D</w:t>
      </w:r>
      <w:r w:rsidR="00501F0D">
        <w:rPr>
          <w:sz w:val="18"/>
          <w:szCs w:val="18"/>
        </w:rPr>
        <w:t>iscontinued from study</w:t>
      </w:r>
    </w:p>
    <w:sectPr w:rsidR="00FA5361" w:rsidRPr="003E14CB" w:rsidSect="002A65EC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51CD2" w14:textId="77777777" w:rsidR="0092380C" w:rsidRDefault="0092380C" w:rsidP="00DB595A">
      <w:pPr>
        <w:spacing w:after="0" w:line="240" w:lineRule="auto"/>
      </w:pPr>
      <w:r>
        <w:separator/>
      </w:r>
    </w:p>
  </w:endnote>
  <w:endnote w:type="continuationSeparator" w:id="0">
    <w:p w14:paraId="14463D0C" w14:textId="77777777" w:rsidR="0092380C" w:rsidRDefault="0092380C" w:rsidP="00DB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8B1FA" w14:textId="77777777" w:rsidR="0092380C" w:rsidRDefault="0092380C" w:rsidP="00DB595A">
      <w:pPr>
        <w:spacing w:after="0" w:line="240" w:lineRule="auto"/>
      </w:pPr>
      <w:r>
        <w:separator/>
      </w:r>
    </w:p>
  </w:footnote>
  <w:footnote w:type="continuationSeparator" w:id="0">
    <w:p w14:paraId="1B0B6C51" w14:textId="77777777" w:rsidR="0092380C" w:rsidRDefault="0092380C" w:rsidP="00DB5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1C5F9E"/>
    <w:multiLevelType w:val="hybridMultilevel"/>
    <w:tmpl w:val="FEA0C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5D9"/>
    <w:rsid w:val="000301F8"/>
    <w:rsid w:val="00034616"/>
    <w:rsid w:val="0006063C"/>
    <w:rsid w:val="000F042A"/>
    <w:rsid w:val="0013523B"/>
    <w:rsid w:val="0015074B"/>
    <w:rsid w:val="001D6A86"/>
    <w:rsid w:val="001E6B97"/>
    <w:rsid w:val="00220079"/>
    <w:rsid w:val="0029639D"/>
    <w:rsid w:val="002A65EC"/>
    <w:rsid w:val="00326F90"/>
    <w:rsid w:val="003D0C7C"/>
    <w:rsid w:val="003E14CB"/>
    <w:rsid w:val="00441740"/>
    <w:rsid w:val="00452BAB"/>
    <w:rsid w:val="00463A16"/>
    <w:rsid w:val="00501F0D"/>
    <w:rsid w:val="00502CF0"/>
    <w:rsid w:val="005C38C1"/>
    <w:rsid w:val="0061446A"/>
    <w:rsid w:val="00620BEE"/>
    <w:rsid w:val="007949CC"/>
    <w:rsid w:val="00820DB2"/>
    <w:rsid w:val="00856134"/>
    <w:rsid w:val="008C47BA"/>
    <w:rsid w:val="008F5694"/>
    <w:rsid w:val="009125F4"/>
    <w:rsid w:val="0092380C"/>
    <w:rsid w:val="009238EE"/>
    <w:rsid w:val="00953AE9"/>
    <w:rsid w:val="00956EFA"/>
    <w:rsid w:val="00971837"/>
    <w:rsid w:val="00AA1D8D"/>
    <w:rsid w:val="00AD1D05"/>
    <w:rsid w:val="00B06C7D"/>
    <w:rsid w:val="00B118A7"/>
    <w:rsid w:val="00B2673B"/>
    <w:rsid w:val="00B47730"/>
    <w:rsid w:val="00B63853"/>
    <w:rsid w:val="00B77395"/>
    <w:rsid w:val="00BF642F"/>
    <w:rsid w:val="00C276D2"/>
    <w:rsid w:val="00C5768A"/>
    <w:rsid w:val="00CB0664"/>
    <w:rsid w:val="00D721A2"/>
    <w:rsid w:val="00D9129F"/>
    <w:rsid w:val="00DB595A"/>
    <w:rsid w:val="00DC5FDA"/>
    <w:rsid w:val="00DF71F0"/>
    <w:rsid w:val="00FA53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  <w15:docId w15:val="{F9492152-D548-4AC6-9B99-F5C3B9D9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ée un document." ma:contentTypeScope="" ma:versionID="ed380064219cd7de3899ab31cc44a2bc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0f36da3934aaa9154d9f073856bbe311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43CAC-C9D7-4D6F-8354-FE20CAE2F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7E041-FF4B-413F-BA5E-6CAA6094D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a7a88-47fa-435f-a78a-1e6020e992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EAE5C-78E7-4FFB-8927-701A81D5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Shuang Cao</cp:lastModifiedBy>
  <cp:revision>40</cp:revision>
  <dcterms:created xsi:type="dcterms:W3CDTF">2013-12-23T23:15:00Z</dcterms:created>
  <dcterms:modified xsi:type="dcterms:W3CDTF">2025-10-15T13:19:00Z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